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65464F" w:rsidRDefault="00916FF8">
      <w:pPr>
        <w:jc w:val="right"/>
        <w:rPr>
          <w:rFonts w:cs="Miriam"/>
          <w:b/>
          <w:bCs/>
          <w:sz w:val="16"/>
          <w:szCs w:val="16"/>
          <w:u w:val="single"/>
        </w:rPr>
      </w:pPr>
    </w:p>
    <w:tbl>
      <w:tblPr>
        <w:bidiVisual/>
        <w:tblW w:w="8363" w:type="dxa"/>
        <w:tblInd w:w="9" w:type="dxa"/>
        <w:tblLook w:val="04A0" w:firstRow="1" w:lastRow="0" w:firstColumn="1" w:lastColumn="0" w:noHBand="0" w:noVBand="1"/>
      </w:tblPr>
      <w:tblGrid>
        <w:gridCol w:w="8363"/>
      </w:tblGrid>
      <w:tr w:rsidR="007711BD" w:rsidRPr="0065464F" w:rsidTr="007711BD">
        <w:tc>
          <w:tcPr>
            <w:tcW w:w="8363" w:type="dxa"/>
            <w:hideMark/>
          </w:tcPr>
          <w:p w:rsidR="007711BD" w:rsidRPr="0065464F" w:rsidRDefault="007711BD">
            <w:pPr>
              <w:pStyle w:val="FileNumber0"/>
              <w:rPr>
                <w:sz w:val="28"/>
                <w:u w:val="single"/>
              </w:rPr>
            </w:pPr>
            <w:r w:rsidRPr="0065464F">
              <w:rPr>
                <w:u w:val="single"/>
                <w:rtl/>
              </w:rPr>
              <w:t>בבית המשפט העליון בשבתו כבית משפט לערעורים פליליים</w:t>
            </w:r>
          </w:p>
        </w:tc>
      </w:tr>
    </w:tbl>
    <w:p w:rsidR="007711BD" w:rsidRPr="0065464F" w:rsidRDefault="007711BD" w:rsidP="007711BD">
      <w:pPr>
        <w:jc w:val="right"/>
        <w:rPr>
          <w:rFonts w:cs="Miriam"/>
          <w:b/>
          <w:bCs/>
          <w:u w:val="single"/>
          <w:rtl/>
        </w:rPr>
      </w:pPr>
    </w:p>
    <w:tbl>
      <w:tblPr>
        <w:bidiVisual/>
        <w:tblW w:w="8363" w:type="dxa"/>
        <w:tblLook w:val="04A0" w:firstRow="1" w:lastRow="0" w:firstColumn="1" w:lastColumn="0" w:noHBand="0" w:noVBand="1"/>
      </w:tblPr>
      <w:tblGrid>
        <w:gridCol w:w="8363"/>
      </w:tblGrid>
      <w:tr w:rsidR="007711BD" w:rsidRPr="0065464F" w:rsidTr="007711BD">
        <w:trPr>
          <w:trHeight w:val="342"/>
        </w:trPr>
        <w:tc>
          <w:tcPr>
            <w:tcW w:w="9828" w:type="dxa"/>
            <w:hideMark/>
          </w:tcPr>
          <w:p w:rsidR="007711BD" w:rsidRPr="0065464F" w:rsidRDefault="007711BD">
            <w:pPr>
              <w:pStyle w:val="FileNumber"/>
              <w:rPr>
                <w:sz w:val="28"/>
                <w:szCs w:val="28"/>
              </w:rPr>
            </w:pPr>
            <w:bookmarkStart w:id="0" w:name="casename_body"/>
            <w:r w:rsidRPr="0065464F">
              <w:rPr>
                <w:sz w:val="28"/>
                <w:szCs w:val="28"/>
                <w:rtl/>
              </w:rPr>
              <w:t xml:space="preserve">ע"פ  </w:t>
            </w:r>
            <w:bookmarkStart w:id="1" w:name="_GoBack"/>
            <w:r w:rsidRPr="0065464F">
              <w:rPr>
                <w:sz w:val="28"/>
                <w:szCs w:val="28"/>
                <w:rtl/>
              </w:rPr>
              <w:t>1779/22</w:t>
            </w:r>
            <w:bookmarkEnd w:id="1"/>
          </w:p>
        </w:tc>
      </w:tr>
      <w:bookmarkEnd w:id="0"/>
    </w:tbl>
    <w:p w:rsidR="007711BD" w:rsidRPr="0065464F" w:rsidRDefault="007711BD" w:rsidP="007711BD">
      <w:pPr>
        <w:jc w:val="right"/>
        <w:rPr>
          <w:rFonts w:cs="Miriam"/>
          <w:b/>
          <w:bCs/>
          <w:u w:val="single"/>
        </w:rPr>
      </w:pPr>
    </w:p>
    <w:tbl>
      <w:tblPr>
        <w:bidiVisual/>
        <w:tblW w:w="0" w:type="dxa"/>
        <w:tblLayout w:type="fixed"/>
        <w:tblLook w:val="04A0" w:firstRow="1" w:lastRow="0" w:firstColumn="1" w:lastColumn="0" w:noHBand="0" w:noVBand="1"/>
      </w:tblPr>
      <w:tblGrid>
        <w:gridCol w:w="3261"/>
        <w:gridCol w:w="5239"/>
      </w:tblGrid>
      <w:tr w:rsidR="007711BD" w:rsidRPr="0065464F" w:rsidTr="007711BD">
        <w:trPr>
          <w:trHeight w:val="287"/>
        </w:trPr>
        <w:tc>
          <w:tcPr>
            <w:tcW w:w="3261" w:type="dxa"/>
            <w:hideMark/>
          </w:tcPr>
          <w:p w:rsidR="007711BD" w:rsidRPr="0065464F" w:rsidRDefault="007711BD">
            <w:pPr>
              <w:pStyle w:val="BodyRuller"/>
              <w:rPr>
                <w:rFonts w:cs="Miriam"/>
                <w:b/>
                <w:bCs/>
                <w:u w:val="single"/>
              </w:rPr>
            </w:pPr>
            <w:r w:rsidRPr="0065464F">
              <w:rPr>
                <w:rtl/>
              </w:rPr>
              <w:t>לפני:</w:t>
            </w:r>
            <w:r w:rsidRPr="0065464F">
              <w:rPr>
                <w:rtl/>
              </w:rPr>
              <w:tab/>
            </w:r>
          </w:p>
        </w:tc>
        <w:tc>
          <w:tcPr>
            <w:tcW w:w="5239" w:type="dxa"/>
            <w:hideMark/>
          </w:tcPr>
          <w:p w:rsidR="007711BD" w:rsidRPr="0065464F" w:rsidRDefault="007711BD">
            <w:pPr>
              <w:pStyle w:val="BodyRuller"/>
            </w:pPr>
            <w:r w:rsidRPr="0065464F">
              <w:rPr>
                <w:rtl/>
              </w:rPr>
              <w:t>כבוד השופט י' אלרון</w:t>
            </w:r>
          </w:p>
        </w:tc>
      </w:tr>
      <w:tr w:rsidR="007711BD" w:rsidRPr="0065464F" w:rsidTr="007711BD">
        <w:trPr>
          <w:trHeight w:val="287"/>
        </w:trPr>
        <w:tc>
          <w:tcPr>
            <w:tcW w:w="3261" w:type="dxa"/>
          </w:tcPr>
          <w:p w:rsidR="007711BD" w:rsidRPr="0065464F" w:rsidRDefault="007711BD">
            <w:pPr>
              <w:pStyle w:val="BodyRuller"/>
            </w:pPr>
          </w:p>
        </w:tc>
        <w:tc>
          <w:tcPr>
            <w:tcW w:w="5239" w:type="dxa"/>
            <w:hideMark/>
          </w:tcPr>
          <w:p w:rsidR="007711BD" w:rsidRPr="0065464F" w:rsidRDefault="007711BD">
            <w:pPr>
              <w:pStyle w:val="BodyRuller"/>
              <w:rPr>
                <w:rtl/>
              </w:rPr>
            </w:pPr>
            <w:r w:rsidRPr="0065464F">
              <w:rPr>
                <w:rtl/>
              </w:rPr>
              <w:t>כבוד השופט א' שטיין</w:t>
            </w:r>
          </w:p>
        </w:tc>
      </w:tr>
      <w:tr w:rsidR="007711BD" w:rsidRPr="0065464F" w:rsidTr="007711BD">
        <w:trPr>
          <w:trHeight w:val="287"/>
        </w:trPr>
        <w:tc>
          <w:tcPr>
            <w:tcW w:w="3261" w:type="dxa"/>
          </w:tcPr>
          <w:p w:rsidR="007711BD" w:rsidRPr="0065464F" w:rsidRDefault="007711BD">
            <w:pPr>
              <w:pStyle w:val="BodyRuller"/>
              <w:rPr>
                <w:rtl/>
              </w:rPr>
            </w:pPr>
          </w:p>
        </w:tc>
        <w:tc>
          <w:tcPr>
            <w:tcW w:w="5239" w:type="dxa"/>
            <w:hideMark/>
          </w:tcPr>
          <w:p w:rsidR="007711BD" w:rsidRPr="0065464F" w:rsidRDefault="007711BD">
            <w:pPr>
              <w:pStyle w:val="BodyRuller"/>
              <w:rPr>
                <w:rtl/>
              </w:rPr>
            </w:pPr>
            <w:r w:rsidRPr="0065464F">
              <w:rPr>
                <w:rtl/>
              </w:rPr>
              <w:t>כבוד השופטת ג' כנפי-שטייניץ</w:t>
            </w:r>
          </w:p>
        </w:tc>
      </w:tr>
    </w:tbl>
    <w:p w:rsidR="007711BD" w:rsidRPr="0065464F" w:rsidRDefault="007711BD" w:rsidP="007711BD">
      <w:pPr>
        <w:pStyle w:val="Ruller3"/>
        <w:rPr>
          <w:rFonts w:cs="Miriam"/>
          <w:b/>
          <w:bCs/>
          <w:u w:val="single"/>
          <w:rtl/>
        </w:rPr>
      </w:pPr>
    </w:p>
    <w:tbl>
      <w:tblPr>
        <w:bidiVisual/>
        <w:tblW w:w="0" w:type="dxa"/>
        <w:tblLayout w:type="fixed"/>
        <w:tblLook w:val="04A0" w:firstRow="1" w:lastRow="0" w:firstColumn="1" w:lastColumn="0" w:noHBand="0" w:noVBand="1"/>
      </w:tblPr>
      <w:tblGrid>
        <w:gridCol w:w="3261"/>
        <w:gridCol w:w="5239"/>
      </w:tblGrid>
      <w:tr w:rsidR="007711BD" w:rsidRPr="0065464F" w:rsidTr="007711BD">
        <w:trPr>
          <w:trHeight w:val="287"/>
        </w:trPr>
        <w:tc>
          <w:tcPr>
            <w:tcW w:w="3261" w:type="dxa"/>
            <w:hideMark/>
          </w:tcPr>
          <w:p w:rsidR="007711BD" w:rsidRPr="0065464F" w:rsidRDefault="007711BD">
            <w:pPr>
              <w:pStyle w:val="BodyRuller"/>
              <w:rPr>
                <w:rFonts w:ascii="David" w:hAnsi="David"/>
                <w:rtl/>
              </w:rPr>
            </w:pPr>
            <w:r w:rsidRPr="0065464F">
              <w:rPr>
                <w:rFonts w:ascii="David" w:hAnsi="David"/>
                <w:rtl/>
              </w:rPr>
              <w:t>המערער:</w:t>
            </w:r>
          </w:p>
        </w:tc>
        <w:tc>
          <w:tcPr>
            <w:tcW w:w="5239" w:type="dxa"/>
            <w:hideMark/>
          </w:tcPr>
          <w:p w:rsidR="007711BD" w:rsidRPr="0065464F" w:rsidRDefault="007711BD">
            <w:pPr>
              <w:pStyle w:val="BodyRuller"/>
            </w:pPr>
            <w:r w:rsidRPr="0065464F">
              <w:rPr>
                <w:rtl/>
              </w:rPr>
              <w:t>אביעד משה</w:t>
            </w:r>
          </w:p>
        </w:tc>
      </w:tr>
    </w:tbl>
    <w:p w:rsidR="007711BD" w:rsidRPr="0065464F" w:rsidRDefault="007711BD" w:rsidP="007711BD">
      <w:pPr>
        <w:pStyle w:val="Ruller3"/>
      </w:pPr>
    </w:p>
    <w:tbl>
      <w:tblPr>
        <w:bidiVisual/>
        <w:tblW w:w="8363" w:type="dxa"/>
        <w:tblLook w:val="04A0" w:firstRow="1" w:lastRow="0" w:firstColumn="1" w:lastColumn="0" w:noHBand="0" w:noVBand="1"/>
      </w:tblPr>
      <w:tblGrid>
        <w:gridCol w:w="3222"/>
        <w:gridCol w:w="5141"/>
      </w:tblGrid>
      <w:tr w:rsidR="007711BD" w:rsidRPr="0065464F" w:rsidTr="007711BD">
        <w:tc>
          <w:tcPr>
            <w:tcW w:w="3284" w:type="dxa"/>
          </w:tcPr>
          <w:p w:rsidR="007711BD" w:rsidRPr="0065464F" w:rsidRDefault="007711BD">
            <w:pPr>
              <w:pStyle w:val="BodyRuller"/>
            </w:pPr>
          </w:p>
        </w:tc>
        <w:tc>
          <w:tcPr>
            <w:tcW w:w="5238" w:type="dxa"/>
            <w:hideMark/>
          </w:tcPr>
          <w:p w:rsidR="007711BD" w:rsidRPr="0065464F" w:rsidRDefault="007711BD">
            <w:pPr>
              <w:pStyle w:val="BodyRuller"/>
            </w:pPr>
            <w:r w:rsidRPr="0065464F">
              <w:rPr>
                <w:rtl/>
              </w:rPr>
              <w:t>נ</w:t>
            </w:r>
            <w:r w:rsidRPr="0065464F">
              <w:t xml:space="preserve">  </w:t>
            </w:r>
            <w:r w:rsidRPr="0065464F">
              <w:rPr>
                <w:rtl/>
              </w:rPr>
              <w:t>ג</w:t>
            </w:r>
            <w:r w:rsidRPr="0065464F">
              <w:t xml:space="preserve">  </w:t>
            </w:r>
            <w:r w:rsidRPr="0065464F">
              <w:rPr>
                <w:rtl/>
              </w:rPr>
              <w:t>ד</w:t>
            </w:r>
          </w:p>
        </w:tc>
      </w:tr>
    </w:tbl>
    <w:p w:rsidR="007711BD" w:rsidRPr="0065464F" w:rsidRDefault="007711BD" w:rsidP="007711BD">
      <w:pPr>
        <w:pStyle w:val="Ruller3"/>
      </w:pPr>
    </w:p>
    <w:tbl>
      <w:tblPr>
        <w:bidiVisual/>
        <w:tblW w:w="0" w:type="dxa"/>
        <w:tblLayout w:type="fixed"/>
        <w:tblLook w:val="04A0" w:firstRow="1" w:lastRow="0" w:firstColumn="1" w:lastColumn="0" w:noHBand="0" w:noVBand="1"/>
      </w:tblPr>
      <w:tblGrid>
        <w:gridCol w:w="3261"/>
        <w:gridCol w:w="5239"/>
      </w:tblGrid>
      <w:tr w:rsidR="007711BD" w:rsidRPr="0065464F" w:rsidTr="007711BD">
        <w:trPr>
          <w:trHeight w:val="287"/>
        </w:trPr>
        <w:tc>
          <w:tcPr>
            <w:tcW w:w="3261" w:type="dxa"/>
            <w:hideMark/>
          </w:tcPr>
          <w:p w:rsidR="007711BD" w:rsidRPr="0065464F" w:rsidRDefault="007711BD">
            <w:pPr>
              <w:pStyle w:val="BodyRuller"/>
              <w:rPr>
                <w:rFonts w:ascii="David" w:hAnsi="David"/>
                <w:rtl/>
              </w:rPr>
            </w:pPr>
            <w:r w:rsidRPr="0065464F">
              <w:rPr>
                <w:rFonts w:ascii="David" w:hAnsi="David"/>
                <w:rtl/>
              </w:rPr>
              <w:t>המשיבה:</w:t>
            </w:r>
          </w:p>
        </w:tc>
        <w:tc>
          <w:tcPr>
            <w:tcW w:w="5239" w:type="dxa"/>
            <w:hideMark/>
          </w:tcPr>
          <w:p w:rsidR="007711BD" w:rsidRPr="0065464F" w:rsidRDefault="007711BD">
            <w:pPr>
              <w:pStyle w:val="BodyRuller"/>
            </w:pPr>
            <w:r w:rsidRPr="0065464F">
              <w:rPr>
                <w:rtl/>
              </w:rPr>
              <w:t>מדינת ישראל</w:t>
            </w:r>
          </w:p>
        </w:tc>
      </w:tr>
    </w:tbl>
    <w:p w:rsidR="007711BD" w:rsidRPr="0065464F" w:rsidRDefault="007711BD" w:rsidP="007711BD">
      <w:pPr>
        <w:pStyle w:val="Ruller3"/>
      </w:pPr>
    </w:p>
    <w:tbl>
      <w:tblPr>
        <w:bidiVisual/>
        <w:tblW w:w="0" w:type="auto"/>
        <w:tblInd w:w="3209" w:type="dxa"/>
        <w:tblLook w:val="04A0" w:firstRow="1" w:lastRow="0" w:firstColumn="1" w:lastColumn="0" w:noHBand="0" w:noVBand="1"/>
      </w:tblPr>
      <w:tblGrid>
        <w:gridCol w:w="5103"/>
      </w:tblGrid>
      <w:tr w:rsidR="007711BD" w:rsidRPr="0065464F" w:rsidTr="007711BD">
        <w:tc>
          <w:tcPr>
            <w:tcW w:w="5103" w:type="dxa"/>
            <w:hideMark/>
          </w:tcPr>
          <w:p w:rsidR="007711BD" w:rsidRPr="0065464F" w:rsidRDefault="007711BD" w:rsidP="00790315">
            <w:pPr>
              <w:pStyle w:val="BodyRuller"/>
              <w:jc w:val="both"/>
              <w:rPr>
                <w:sz w:val="24"/>
                <w:szCs w:val="24"/>
              </w:rPr>
            </w:pPr>
            <w:r w:rsidRPr="0065464F">
              <w:rPr>
                <w:sz w:val="24"/>
                <w:szCs w:val="24"/>
                <w:rtl/>
              </w:rPr>
              <w:t>ערעור על פסק דינו של בית המשפט המחוזי ב</w:t>
            </w:r>
            <w:r w:rsidR="005E712E" w:rsidRPr="0065464F">
              <w:rPr>
                <w:rFonts w:hint="cs"/>
                <w:sz w:val="24"/>
                <w:szCs w:val="24"/>
                <w:rtl/>
              </w:rPr>
              <w:t>ב</w:t>
            </w:r>
            <w:r w:rsidRPr="0065464F">
              <w:rPr>
                <w:sz w:val="24"/>
                <w:szCs w:val="24"/>
                <w:rtl/>
              </w:rPr>
              <w:t>אר שבע ב-תפ"ח 5589-10-20 מיום 25.8.</w:t>
            </w:r>
            <w:r w:rsidR="00790315" w:rsidRPr="0065464F">
              <w:rPr>
                <w:rFonts w:hint="cs"/>
                <w:sz w:val="24"/>
                <w:szCs w:val="24"/>
                <w:rtl/>
              </w:rPr>
              <w:t>2021</w:t>
            </w:r>
            <w:r w:rsidR="0003076A" w:rsidRPr="0065464F">
              <w:rPr>
                <w:sz w:val="24"/>
                <w:szCs w:val="24"/>
                <w:rtl/>
              </w:rPr>
              <w:t xml:space="preserve"> ומיום</w:t>
            </w:r>
            <w:r w:rsidR="0003076A" w:rsidRPr="0065464F">
              <w:rPr>
                <w:rFonts w:hint="cs"/>
                <w:sz w:val="24"/>
                <w:szCs w:val="24"/>
                <w:rtl/>
              </w:rPr>
              <w:t xml:space="preserve"> </w:t>
            </w:r>
            <w:r w:rsidRPr="0065464F">
              <w:rPr>
                <w:sz w:val="24"/>
                <w:szCs w:val="24"/>
                <w:rtl/>
              </w:rPr>
              <w:t>27.1.2022 שניתן על ידי השופטים י' רז-לוי, ג' שלו ו-א' משניות</w:t>
            </w:r>
          </w:p>
        </w:tc>
      </w:tr>
    </w:tbl>
    <w:p w:rsidR="007711BD" w:rsidRPr="0065464F" w:rsidRDefault="007711BD" w:rsidP="007711BD">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2423"/>
        <w:gridCol w:w="2710"/>
      </w:tblGrid>
      <w:tr w:rsidR="007711BD" w:rsidRPr="0065464F" w:rsidTr="007711BD">
        <w:tc>
          <w:tcPr>
            <w:tcW w:w="3212" w:type="dxa"/>
            <w:tcBorders>
              <w:top w:val="nil"/>
              <w:left w:val="nil"/>
              <w:bottom w:val="nil"/>
              <w:right w:val="nil"/>
            </w:tcBorders>
            <w:hideMark/>
          </w:tcPr>
          <w:p w:rsidR="007711BD" w:rsidRPr="0065464F" w:rsidRDefault="007711BD">
            <w:pPr>
              <w:pStyle w:val="BodyRuller"/>
              <w:rPr>
                <w:sz w:val="24"/>
                <w:szCs w:val="24"/>
                <w:rtl/>
              </w:rPr>
            </w:pPr>
            <w:r w:rsidRPr="0065464F">
              <w:rPr>
                <w:sz w:val="24"/>
                <w:szCs w:val="24"/>
                <w:rtl/>
              </w:rPr>
              <w:t>תאריך הישיבה:</w:t>
            </w:r>
          </w:p>
        </w:tc>
        <w:tc>
          <w:tcPr>
            <w:tcW w:w="2409" w:type="dxa"/>
            <w:tcBorders>
              <w:top w:val="nil"/>
              <w:left w:val="nil"/>
              <w:bottom w:val="nil"/>
              <w:right w:val="nil"/>
            </w:tcBorders>
            <w:hideMark/>
          </w:tcPr>
          <w:p w:rsidR="007711BD" w:rsidRPr="0065464F" w:rsidRDefault="007711BD">
            <w:pPr>
              <w:pStyle w:val="BodyRuller"/>
            </w:pPr>
            <w:r w:rsidRPr="0065464F">
              <w:rPr>
                <w:sz w:val="24"/>
                <w:szCs w:val="24"/>
                <w:rtl/>
              </w:rPr>
              <w:t xml:space="preserve">ב' בסיון </w:t>
            </w:r>
            <w:proofErr w:type="spellStart"/>
            <w:r w:rsidRPr="0065464F">
              <w:rPr>
                <w:sz w:val="24"/>
                <w:szCs w:val="24"/>
                <w:rtl/>
              </w:rPr>
              <w:t>התשפ"ג</w:t>
            </w:r>
            <w:proofErr w:type="spellEnd"/>
            <w:r w:rsidRPr="0065464F">
              <w:t xml:space="preserve">       </w:t>
            </w:r>
          </w:p>
        </w:tc>
        <w:tc>
          <w:tcPr>
            <w:tcW w:w="2694" w:type="dxa"/>
            <w:tcBorders>
              <w:top w:val="nil"/>
              <w:left w:val="nil"/>
              <w:bottom w:val="nil"/>
              <w:right w:val="nil"/>
            </w:tcBorders>
            <w:hideMark/>
          </w:tcPr>
          <w:p w:rsidR="007711BD" w:rsidRPr="0065464F" w:rsidRDefault="007711BD" w:rsidP="00790315">
            <w:pPr>
              <w:pStyle w:val="BodyRuller"/>
              <w:rPr>
                <w:sz w:val="24"/>
                <w:szCs w:val="24"/>
                <w:rtl/>
              </w:rPr>
            </w:pPr>
            <w:r w:rsidRPr="0065464F">
              <w:t>(22.</w:t>
            </w:r>
            <w:r w:rsidR="00790315" w:rsidRPr="0065464F">
              <w:t>5</w:t>
            </w:r>
            <w:r w:rsidRPr="0065464F">
              <w:t xml:space="preserve">.2023) </w:t>
            </w:r>
          </w:p>
        </w:tc>
      </w:tr>
    </w:tbl>
    <w:p w:rsidR="007711BD" w:rsidRPr="0065464F" w:rsidRDefault="007711BD" w:rsidP="007711BD">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5151"/>
      </w:tblGrid>
      <w:tr w:rsidR="007711BD" w:rsidRPr="0065464F" w:rsidTr="007711BD">
        <w:tc>
          <w:tcPr>
            <w:tcW w:w="3212" w:type="dxa"/>
            <w:tcBorders>
              <w:top w:val="nil"/>
              <w:left w:val="nil"/>
              <w:bottom w:val="nil"/>
              <w:right w:val="nil"/>
            </w:tcBorders>
            <w:hideMark/>
          </w:tcPr>
          <w:p w:rsidR="007711BD" w:rsidRPr="0065464F" w:rsidRDefault="007711BD">
            <w:pPr>
              <w:pStyle w:val="BodyRuller"/>
            </w:pPr>
            <w:r w:rsidRPr="0065464F">
              <w:rPr>
                <w:rtl/>
              </w:rPr>
              <w:t>בשם המערער:</w:t>
            </w:r>
          </w:p>
        </w:tc>
        <w:tc>
          <w:tcPr>
            <w:tcW w:w="5151" w:type="dxa"/>
            <w:tcBorders>
              <w:top w:val="nil"/>
              <w:left w:val="nil"/>
              <w:bottom w:val="nil"/>
              <w:right w:val="nil"/>
            </w:tcBorders>
            <w:hideMark/>
          </w:tcPr>
          <w:p w:rsidR="007711BD" w:rsidRPr="0065464F" w:rsidRDefault="007711BD">
            <w:pPr>
              <w:pStyle w:val="BodyRuller"/>
            </w:pPr>
            <w:r w:rsidRPr="0065464F">
              <w:rPr>
                <w:rtl/>
              </w:rPr>
              <w:t xml:space="preserve">עו"ד ירון בן-יוסף; עו"ד רז </w:t>
            </w:r>
            <w:proofErr w:type="spellStart"/>
            <w:r w:rsidRPr="0065464F">
              <w:rPr>
                <w:rtl/>
              </w:rPr>
              <w:t>אלמוזנינו</w:t>
            </w:r>
            <w:proofErr w:type="spellEnd"/>
          </w:p>
        </w:tc>
      </w:tr>
    </w:tbl>
    <w:p w:rsidR="007711BD" w:rsidRPr="0065464F" w:rsidRDefault="007711BD" w:rsidP="007711BD">
      <w:pPr>
        <w:pStyle w:val="Ruller3"/>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5149"/>
      </w:tblGrid>
      <w:tr w:rsidR="007711BD" w:rsidRPr="0065464F" w:rsidTr="007711BD">
        <w:tc>
          <w:tcPr>
            <w:tcW w:w="3257" w:type="dxa"/>
            <w:tcBorders>
              <w:top w:val="nil"/>
              <w:left w:val="nil"/>
              <w:bottom w:val="nil"/>
              <w:right w:val="nil"/>
            </w:tcBorders>
            <w:hideMark/>
          </w:tcPr>
          <w:p w:rsidR="007711BD" w:rsidRPr="0065464F" w:rsidRDefault="007711BD">
            <w:pPr>
              <w:pStyle w:val="BodyRuller"/>
            </w:pPr>
            <w:r w:rsidRPr="0065464F">
              <w:rPr>
                <w:rtl/>
              </w:rPr>
              <w:t>בשם המשיבה:</w:t>
            </w:r>
          </w:p>
        </w:tc>
        <w:tc>
          <w:tcPr>
            <w:tcW w:w="5238" w:type="dxa"/>
            <w:tcBorders>
              <w:top w:val="nil"/>
              <w:left w:val="nil"/>
              <w:bottom w:val="nil"/>
              <w:right w:val="nil"/>
            </w:tcBorders>
            <w:hideMark/>
          </w:tcPr>
          <w:p w:rsidR="007711BD" w:rsidRPr="0065464F" w:rsidRDefault="007711BD">
            <w:pPr>
              <w:pStyle w:val="BodyRuller"/>
            </w:pPr>
            <w:r w:rsidRPr="0065464F">
              <w:rPr>
                <w:rtl/>
              </w:rPr>
              <w:t xml:space="preserve">עו"ד לינור בן </w:t>
            </w:r>
            <w:proofErr w:type="spellStart"/>
            <w:r w:rsidRPr="0065464F">
              <w:rPr>
                <w:rtl/>
              </w:rPr>
              <w:t>אוליאל</w:t>
            </w:r>
            <w:proofErr w:type="spellEnd"/>
          </w:p>
        </w:tc>
      </w:tr>
    </w:tbl>
    <w:p w:rsidR="007711BD" w:rsidRPr="0065464F" w:rsidRDefault="007711BD" w:rsidP="007711BD">
      <w:pPr>
        <w:tabs>
          <w:tab w:val="left" w:pos="2552"/>
        </w:tabs>
      </w:pPr>
    </w:p>
    <w:p w:rsidR="00916FF8" w:rsidRPr="0065464F" w:rsidRDefault="00916FF8">
      <w:pPr>
        <w:tabs>
          <w:tab w:val="left" w:pos="2552"/>
        </w:tabs>
        <w:rPr>
          <w:rtl/>
        </w:rPr>
      </w:pPr>
    </w:p>
    <w:tbl>
      <w:tblPr>
        <w:bidiVisual/>
        <w:tblW w:w="8363" w:type="dxa"/>
        <w:tblLook w:val="0000" w:firstRow="0" w:lastRow="0" w:firstColumn="0" w:lastColumn="0" w:noHBand="0" w:noVBand="0"/>
      </w:tblPr>
      <w:tblGrid>
        <w:gridCol w:w="8363"/>
      </w:tblGrid>
      <w:tr w:rsidR="00036227" w:rsidRPr="0065464F" w:rsidTr="007711BD">
        <w:tc>
          <w:tcPr>
            <w:tcW w:w="8363" w:type="dxa"/>
          </w:tcPr>
          <w:p w:rsidR="00916FF8" w:rsidRPr="0065464F" w:rsidRDefault="00A30C99">
            <w:pPr>
              <w:pStyle w:val="DocumentHead"/>
            </w:pPr>
            <w:bookmarkStart w:id="2" w:name="secretary"/>
            <w:bookmarkStart w:id="3" w:name="BeginProtocol"/>
            <w:bookmarkEnd w:id="2"/>
            <w:bookmarkEnd w:id="3"/>
            <w:r w:rsidRPr="0065464F">
              <w:rPr>
                <w:rtl/>
              </w:rPr>
              <w:t>פסק-דין</w:t>
            </w:r>
          </w:p>
        </w:tc>
      </w:tr>
    </w:tbl>
    <w:p w:rsidR="0065522F" w:rsidRPr="0065464F" w:rsidRDefault="0065522F">
      <w:pPr>
        <w:pStyle w:val="BODYVERDICT"/>
      </w:pPr>
    </w:p>
    <w:p w:rsidR="00916FF8" w:rsidRPr="0065464F" w:rsidRDefault="00A30C99">
      <w:pPr>
        <w:pStyle w:val="BODYVERDICT"/>
        <w:rPr>
          <w:rFonts w:cs="Miriam"/>
          <w:sz w:val="24"/>
          <w:szCs w:val="24"/>
          <w:u w:val="single"/>
          <w:rtl/>
        </w:rPr>
      </w:pPr>
      <w:bookmarkStart w:id="4" w:name="Writer_Name"/>
      <w:bookmarkEnd w:id="4"/>
      <w:r w:rsidRPr="0065464F">
        <w:rPr>
          <w:rFonts w:cs="Miriam"/>
          <w:sz w:val="24"/>
          <w:szCs w:val="24"/>
          <w:u w:val="single"/>
          <w:rtl/>
        </w:rPr>
        <w:t>השופט י' אלרון</w:t>
      </w:r>
      <w:r w:rsidRPr="005E430A">
        <w:rPr>
          <w:rFonts w:cs="Miriam"/>
          <w:sz w:val="24"/>
          <w:szCs w:val="24"/>
          <w:rtl/>
        </w:rPr>
        <w:t>:</w:t>
      </w:r>
    </w:p>
    <w:p w:rsidR="000B1478" w:rsidRPr="0065464F" w:rsidRDefault="000B1478" w:rsidP="00A51FAE">
      <w:pPr>
        <w:pStyle w:val="Ruller40"/>
        <w:rPr>
          <w:rtl/>
        </w:rPr>
      </w:pPr>
      <w:bookmarkStart w:id="5" w:name="Start_Write"/>
      <w:bookmarkEnd w:id="5"/>
    </w:p>
    <w:p w:rsidR="00D73FFF" w:rsidRPr="0065464F" w:rsidRDefault="00D73FFF" w:rsidP="003B49A3">
      <w:pPr>
        <w:pStyle w:val="Ruller4"/>
        <w:rPr>
          <w:rtl/>
        </w:rPr>
      </w:pPr>
      <w:r w:rsidRPr="0065464F">
        <w:rPr>
          <w:rFonts w:hint="cs"/>
          <w:rtl/>
        </w:rPr>
        <w:t>המערער, אביעד משה, הורשע בניסיון לרצח רעייתו</w:t>
      </w:r>
      <w:r w:rsidR="003B49A3" w:rsidRPr="0065464F">
        <w:rPr>
          <w:rFonts w:hint="cs"/>
          <w:rtl/>
        </w:rPr>
        <w:t xml:space="preserve"> </w:t>
      </w:r>
      <w:r w:rsidR="00367B84" w:rsidRPr="0065464F">
        <w:rPr>
          <w:rtl/>
        </w:rPr>
        <w:t>–</w:t>
      </w:r>
      <w:r w:rsidR="00367B84" w:rsidRPr="0065464F">
        <w:rPr>
          <w:rFonts w:hint="cs"/>
          <w:rtl/>
        </w:rPr>
        <w:t xml:space="preserve"> שירה איסקוב (להלן: </w:t>
      </w:r>
      <w:r w:rsidR="00367B84" w:rsidRPr="0065464F">
        <w:rPr>
          <w:rFonts w:ascii="Century" w:hAnsi="Century" w:cs="Miriam" w:hint="cs"/>
          <w:b/>
          <w:spacing w:val="0"/>
          <w:sz w:val="22"/>
          <w:szCs w:val="24"/>
          <w:rtl/>
        </w:rPr>
        <w:t>המתלוננת</w:t>
      </w:r>
      <w:r w:rsidR="00367B84" w:rsidRPr="0065464F">
        <w:rPr>
          <w:rFonts w:hint="cs"/>
          <w:rtl/>
        </w:rPr>
        <w:t>)</w:t>
      </w:r>
      <w:r w:rsidRPr="0065464F">
        <w:rPr>
          <w:rFonts w:hint="cs"/>
          <w:rtl/>
        </w:rPr>
        <w:t xml:space="preserve">; במספר עבירות של חבלה חמורה בנסיבות מחמירות; ובעבירה של התעללות בקטין או בחסר ישע. בגין הרשעתו, נגזר עליו עונש של 23 שנות מאסר בפועל לצד ענישה נלווית.  </w:t>
      </w:r>
    </w:p>
    <w:p w:rsidR="00D73FFF" w:rsidRPr="0065464F" w:rsidRDefault="00D73FFF" w:rsidP="00D73FFF">
      <w:pPr>
        <w:pStyle w:val="Ruller4"/>
        <w:numPr>
          <w:ilvl w:val="0"/>
          <w:numId w:val="0"/>
        </w:numPr>
        <w:rPr>
          <w:rtl/>
        </w:rPr>
      </w:pPr>
    </w:p>
    <w:p w:rsidR="00D73FFF" w:rsidRPr="0065464F" w:rsidRDefault="00D73FFF" w:rsidP="00367B84">
      <w:pPr>
        <w:pStyle w:val="Ruller4"/>
        <w:rPr>
          <w:rtl/>
        </w:rPr>
      </w:pPr>
      <w:r w:rsidRPr="0065464F">
        <w:rPr>
          <w:rFonts w:hint="cs"/>
          <w:rtl/>
        </w:rPr>
        <w:t>הערעור שלפנינו מופנה כלפי הכרעת דינו של בית המשפט המחוזי בבאר שבע (</w:t>
      </w:r>
      <w:r w:rsidR="00367B84" w:rsidRPr="0065464F">
        <w:rPr>
          <w:rFonts w:hint="cs"/>
          <w:rtl/>
        </w:rPr>
        <w:t>השופטת</w:t>
      </w:r>
      <w:r w:rsidRPr="0065464F">
        <w:rPr>
          <w:rFonts w:hint="cs"/>
          <w:rtl/>
        </w:rPr>
        <w:t xml:space="preserve"> </w:t>
      </w:r>
      <w:r w:rsidR="00367B84" w:rsidRPr="0065464F">
        <w:rPr>
          <w:rFonts w:ascii="Century" w:hAnsi="Century" w:cs="Miriam" w:hint="cs"/>
          <w:b/>
          <w:spacing w:val="0"/>
          <w:szCs w:val="24"/>
          <w:rtl/>
        </w:rPr>
        <w:t>י</w:t>
      </w:r>
      <w:r w:rsidRPr="0065464F">
        <w:rPr>
          <w:rFonts w:ascii="Century" w:hAnsi="Century" w:cs="Miriam" w:hint="cs"/>
          <w:b/>
          <w:spacing w:val="0"/>
          <w:szCs w:val="24"/>
          <w:rtl/>
        </w:rPr>
        <w:t xml:space="preserve">' </w:t>
      </w:r>
      <w:r w:rsidR="00367B84" w:rsidRPr="0065464F">
        <w:rPr>
          <w:rFonts w:ascii="Century" w:hAnsi="Century" w:cs="Miriam" w:hint="cs"/>
          <w:b/>
          <w:spacing w:val="0"/>
          <w:szCs w:val="24"/>
          <w:rtl/>
        </w:rPr>
        <w:t>רז-לוי</w:t>
      </w:r>
      <w:r w:rsidRPr="0065464F">
        <w:rPr>
          <w:rFonts w:hint="cs"/>
          <w:rtl/>
        </w:rPr>
        <w:t xml:space="preserve">, השופטת </w:t>
      </w:r>
      <w:r w:rsidR="00367B84" w:rsidRPr="0065464F">
        <w:rPr>
          <w:rFonts w:ascii="Century" w:hAnsi="Century" w:cs="Miriam" w:hint="cs"/>
          <w:b/>
          <w:spacing w:val="0"/>
          <w:szCs w:val="24"/>
          <w:rtl/>
        </w:rPr>
        <w:t>ג</w:t>
      </w:r>
      <w:r w:rsidRPr="0065464F">
        <w:rPr>
          <w:rFonts w:ascii="Century" w:hAnsi="Century" w:cs="Miriam" w:hint="cs"/>
          <w:b/>
          <w:spacing w:val="0"/>
          <w:szCs w:val="24"/>
          <w:rtl/>
        </w:rPr>
        <w:t xml:space="preserve">' </w:t>
      </w:r>
      <w:r w:rsidR="00367B84" w:rsidRPr="0065464F">
        <w:rPr>
          <w:rFonts w:ascii="Century" w:hAnsi="Century" w:cs="Miriam" w:hint="cs"/>
          <w:b/>
          <w:spacing w:val="0"/>
          <w:szCs w:val="24"/>
          <w:rtl/>
        </w:rPr>
        <w:t>שלו</w:t>
      </w:r>
      <w:r w:rsidRPr="0065464F">
        <w:rPr>
          <w:rFonts w:hint="cs"/>
          <w:rtl/>
        </w:rPr>
        <w:t xml:space="preserve"> והשופט </w:t>
      </w:r>
      <w:r w:rsidR="00367B84" w:rsidRPr="0065464F">
        <w:rPr>
          <w:rFonts w:ascii="Century" w:hAnsi="Century" w:cs="Miriam" w:hint="cs"/>
          <w:b/>
          <w:spacing w:val="0"/>
          <w:szCs w:val="24"/>
          <w:rtl/>
        </w:rPr>
        <w:t>א' משניות</w:t>
      </w:r>
      <w:r w:rsidRPr="0065464F">
        <w:rPr>
          <w:rFonts w:hint="cs"/>
          <w:rtl/>
        </w:rPr>
        <w:t xml:space="preserve">) ב-תפ"ח </w:t>
      </w:r>
      <w:r w:rsidR="00367B84" w:rsidRPr="0065464F">
        <w:rPr>
          <w:rFonts w:hint="cs"/>
          <w:rtl/>
        </w:rPr>
        <w:t>5589-10-20</w:t>
      </w:r>
      <w:r w:rsidRPr="0065464F">
        <w:rPr>
          <w:rFonts w:hint="cs"/>
          <w:rtl/>
        </w:rPr>
        <w:t xml:space="preserve">, מיום </w:t>
      </w:r>
      <w:r w:rsidR="00367B84" w:rsidRPr="0065464F">
        <w:rPr>
          <w:rFonts w:hint="cs"/>
          <w:rtl/>
        </w:rPr>
        <w:t>25.8.2021</w:t>
      </w:r>
      <w:r w:rsidRPr="0065464F">
        <w:rPr>
          <w:rFonts w:hint="cs"/>
          <w:rtl/>
        </w:rPr>
        <w:t xml:space="preserve">, וכן כלפי חומרת העונש שנגזר על המערער בגזר הדין מיום </w:t>
      </w:r>
      <w:r w:rsidR="00367B84" w:rsidRPr="0065464F">
        <w:rPr>
          <w:rFonts w:hint="cs"/>
          <w:rtl/>
        </w:rPr>
        <w:t>27.1.2022</w:t>
      </w:r>
      <w:r w:rsidRPr="0065464F">
        <w:rPr>
          <w:rFonts w:hint="cs"/>
          <w:rtl/>
        </w:rPr>
        <w:t>.</w:t>
      </w:r>
    </w:p>
    <w:p w:rsidR="00016EF1" w:rsidRPr="0065464F" w:rsidRDefault="00016EF1" w:rsidP="00A51FAE">
      <w:pPr>
        <w:pStyle w:val="Ruller40"/>
        <w:rPr>
          <w:rFonts w:ascii="Garamond" w:hAnsi="Garamond"/>
          <w:sz w:val="24"/>
          <w:rtl/>
        </w:rPr>
      </w:pPr>
    </w:p>
    <w:p w:rsidR="00D73FFF" w:rsidRPr="0065464F" w:rsidRDefault="00D73FFF" w:rsidP="00A51FAE">
      <w:pPr>
        <w:pStyle w:val="Ruller40"/>
        <w:rPr>
          <w:rFonts w:ascii="Century" w:hAnsi="Century" w:cs="Miriam"/>
          <w:b/>
          <w:spacing w:val="0"/>
          <w:szCs w:val="24"/>
          <w:rtl/>
        </w:rPr>
      </w:pPr>
      <w:r w:rsidRPr="0065464F">
        <w:rPr>
          <w:rFonts w:ascii="Century" w:hAnsi="Century" w:cs="Miriam" w:hint="cs"/>
          <w:b/>
          <w:spacing w:val="0"/>
          <w:szCs w:val="24"/>
          <w:rtl/>
        </w:rPr>
        <w:lastRenderedPageBreak/>
        <w:t>עיקרי כתב האישום</w:t>
      </w:r>
      <w:r w:rsidR="002C65FB" w:rsidRPr="0065464F">
        <w:rPr>
          <w:rFonts w:ascii="Century" w:hAnsi="Century" w:cs="Miriam" w:hint="cs"/>
          <w:b/>
          <w:spacing w:val="0"/>
          <w:szCs w:val="24"/>
          <w:rtl/>
        </w:rPr>
        <w:t xml:space="preserve"> המתוקן</w:t>
      </w:r>
    </w:p>
    <w:p w:rsidR="00D73FFF" w:rsidRPr="0065464F" w:rsidRDefault="00D73FFF" w:rsidP="00A51FAE">
      <w:pPr>
        <w:pStyle w:val="Ruller40"/>
        <w:rPr>
          <w:rFonts w:ascii="Century" w:hAnsi="Century" w:cs="Miriam"/>
          <w:b/>
          <w:spacing w:val="0"/>
          <w:szCs w:val="24"/>
          <w:rtl/>
        </w:rPr>
      </w:pPr>
    </w:p>
    <w:p w:rsidR="00367B84" w:rsidRPr="0065464F" w:rsidRDefault="002C65FB" w:rsidP="005E712E">
      <w:pPr>
        <w:pStyle w:val="Ruller4"/>
        <w:rPr>
          <w:rtl/>
        </w:rPr>
      </w:pPr>
      <w:r w:rsidRPr="0065464F">
        <w:rPr>
          <w:rFonts w:hint="cs"/>
          <w:rtl/>
        </w:rPr>
        <w:t xml:space="preserve">במועד הרלוונטי, </w:t>
      </w:r>
      <w:r w:rsidR="003D4151" w:rsidRPr="0065464F">
        <w:rPr>
          <w:rFonts w:hint="cs"/>
          <w:rtl/>
        </w:rPr>
        <w:t>המע</w:t>
      </w:r>
      <w:r w:rsidR="003B49A3" w:rsidRPr="0065464F">
        <w:rPr>
          <w:rFonts w:hint="cs"/>
          <w:rtl/>
        </w:rPr>
        <w:t xml:space="preserve">רער והמתלוננת היו נשואים זה לזו והתגוררו עם בנם </w:t>
      </w:r>
      <w:r w:rsidR="003B49A3" w:rsidRPr="0065464F">
        <w:rPr>
          <w:rtl/>
        </w:rPr>
        <w:t>–</w:t>
      </w:r>
      <w:r w:rsidR="003B49A3" w:rsidRPr="0065464F">
        <w:rPr>
          <w:rFonts w:hint="cs"/>
          <w:rtl/>
        </w:rPr>
        <w:t xml:space="preserve"> קטין יליד 29.11.2018 (להלן: </w:t>
      </w:r>
      <w:r w:rsidR="003B49A3" w:rsidRPr="0065464F">
        <w:rPr>
          <w:rFonts w:ascii="Century" w:hAnsi="Century" w:cs="Miriam" w:hint="cs"/>
          <w:b/>
          <w:spacing w:val="0"/>
          <w:sz w:val="22"/>
          <w:szCs w:val="24"/>
          <w:rtl/>
        </w:rPr>
        <w:t>הילד</w:t>
      </w:r>
      <w:r w:rsidR="003B49A3" w:rsidRPr="0065464F">
        <w:rPr>
          <w:rFonts w:hint="cs"/>
          <w:rtl/>
        </w:rPr>
        <w:t xml:space="preserve">), </w:t>
      </w:r>
      <w:r w:rsidR="003D4151" w:rsidRPr="0065464F">
        <w:rPr>
          <w:rFonts w:hint="cs"/>
          <w:rtl/>
        </w:rPr>
        <w:t xml:space="preserve">בדירה במצפה רמון (להלן: </w:t>
      </w:r>
      <w:r w:rsidR="003D4151" w:rsidRPr="0065464F">
        <w:rPr>
          <w:rFonts w:ascii="Century" w:hAnsi="Century" w:cs="Miriam" w:hint="cs"/>
          <w:b/>
          <w:spacing w:val="0"/>
          <w:sz w:val="22"/>
          <w:szCs w:val="24"/>
          <w:rtl/>
        </w:rPr>
        <w:t>הדירה</w:t>
      </w:r>
      <w:r w:rsidR="003D4151" w:rsidRPr="0065464F">
        <w:rPr>
          <w:rFonts w:hint="cs"/>
          <w:rtl/>
        </w:rPr>
        <w:t xml:space="preserve">). </w:t>
      </w:r>
      <w:r w:rsidRPr="0065464F">
        <w:rPr>
          <w:rFonts w:hint="cs"/>
          <w:rtl/>
        </w:rPr>
        <w:t>כשבועיים עובר לאירוע מושא כתב האישום</w:t>
      </w:r>
      <w:r w:rsidR="00E11BDF" w:rsidRPr="0065464F">
        <w:rPr>
          <w:rFonts w:hint="cs"/>
          <w:rtl/>
        </w:rPr>
        <w:t xml:space="preserve"> המתוקן</w:t>
      </w:r>
      <w:r w:rsidRPr="0065464F">
        <w:rPr>
          <w:rFonts w:hint="cs"/>
          <w:rtl/>
        </w:rPr>
        <w:t>, המתלוננת עבר</w:t>
      </w:r>
      <w:r w:rsidR="007B5308" w:rsidRPr="0065464F">
        <w:rPr>
          <w:rFonts w:hint="cs"/>
          <w:rtl/>
        </w:rPr>
        <w:t>ה הפלה טבעית ועל רקע זה</w:t>
      </w:r>
      <w:r w:rsidR="00055253" w:rsidRPr="0065464F">
        <w:rPr>
          <w:rFonts w:hint="cs"/>
          <w:rtl/>
        </w:rPr>
        <w:t xml:space="preserve"> חלה הר</w:t>
      </w:r>
      <w:r w:rsidRPr="0065464F">
        <w:rPr>
          <w:rFonts w:hint="cs"/>
          <w:rtl/>
        </w:rPr>
        <w:t xml:space="preserve">עה ביחסים בין בני הזוג. </w:t>
      </w:r>
    </w:p>
    <w:p w:rsidR="002C65FB" w:rsidRPr="0065464F" w:rsidRDefault="002C65FB" w:rsidP="002C65FB">
      <w:pPr>
        <w:pStyle w:val="Ruller40"/>
        <w:rPr>
          <w:rtl/>
        </w:rPr>
      </w:pPr>
    </w:p>
    <w:p w:rsidR="001A6D1B" w:rsidRPr="0065464F" w:rsidRDefault="0013563C" w:rsidP="005E712E">
      <w:pPr>
        <w:pStyle w:val="Ruller4"/>
        <w:rPr>
          <w:rtl/>
        </w:rPr>
      </w:pPr>
      <w:r w:rsidRPr="0065464F">
        <w:rPr>
          <w:rFonts w:hint="cs"/>
          <w:rtl/>
        </w:rPr>
        <w:t>ביום</w:t>
      </w:r>
      <w:r w:rsidR="002C65FB" w:rsidRPr="0065464F">
        <w:rPr>
          <w:rFonts w:hint="cs"/>
          <w:rtl/>
        </w:rPr>
        <w:t xml:space="preserve"> 18.9.2020, ערב ראש השנה, המתלוננת עסקה במטבח הדירה בהכנות לארוחת החג. </w:t>
      </w:r>
      <w:r w:rsidR="003B49A3" w:rsidRPr="0065464F">
        <w:rPr>
          <w:rFonts w:hint="cs"/>
          <w:rtl/>
        </w:rPr>
        <w:t xml:space="preserve">בין המתלוננת למערער </w:t>
      </w:r>
      <w:r w:rsidR="005E712E" w:rsidRPr="0065464F">
        <w:rPr>
          <w:rFonts w:hint="cs"/>
          <w:rtl/>
        </w:rPr>
        <w:t xml:space="preserve">התפתח </w:t>
      </w:r>
      <w:r w:rsidR="002C65FB" w:rsidRPr="0065464F">
        <w:rPr>
          <w:rFonts w:hint="cs"/>
          <w:rtl/>
        </w:rPr>
        <w:t xml:space="preserve">ויכוח מילולי, </w:t>
      </w:r>
      <w:r w:rsidR="003B49A3" w:rsidRPr="0065464F">
        <w:rPr>
          <w:rFonts w:hint="cs"/>
          <w:rtl/>
        </w:rPr>
        <w:t>ש</w:t>
      </w:r>
      <w:r w:rsidR="002C65FB" w:rsidRPr="0065464F">
        <w:rPr>
          <w:rFonts w:hint="cs"/>
          <w:rtl/>
        </w:rPr>
        <w:t xml:space="preserve">במהלכו המערער הטיח במתלוננת האשמות שונות והעליב אותה. בסמוך לשעה 17:30, המתלוננת התקשרה להוריה והודיעה להם כי בכוונתה </w:t>
      </w:r>
      <w:r w:rsidR="001A6D1B" w:rsidRPr="0065464F">
        <w:rPr>
          <w:rFonts w:hint="cs"/>
          <w:rtl/>
        </w:rPr>
        <w:t xml:space="preserve">להעביר את החג עמם, ולא </w:t>
      </w:r>
      <w:r w:rsidR="007B5308" w:rsidRPr="0065464F">
        <w:rPr>
          <w:rFonts w:hint="cs"/>
          <w:rtl/>
        </w:rPr>
        <w:t>בחברת</w:t>
      </w:r>
      <w:r w:rsidR="001A6D1B" w:rsidRPr="0065464F">
        <w:rPr>
          <w:rFonts w:hint="cs"/>
          <w:rtl/>
        </w:rPr>
        <w:t xml:space="preserve"> המערער </w:t>
      </w:r>
      <w:r w:rsidR="003B49A3" w:rsidRPr="0065464F">
        <w:rPr>
          <w:rFonts w:hint="cs"/>
          <w:rtl/>
        </w:rPr>
        <w:t>כמתוכנן</w:t>
      </w:r>
      <w:r w:rsidR="001A6D1B" w:rsidRPr="0065464F">
        <w:rPr>
          <w:rFonts w:hint="cs"/>
          <w:rtl/>
        </w:rPr>
        <w:t>. למשמע הדברים, המערער תקף את המתלוננ</w:t>
      </w:r>
      <w:r w:rsidR="001975DA" w:rsidRPr="0065464F">
        <w:rPr>
          <w:rFonts w:hint="cs"/>
          <w:rtl/>
        </w:rPr>
        <w:t>ת בכך שהרי</w:t>
      </w:r>
      <w:r w:rsidR="00273095" w:rsidRPr="0065464F">
        <w:rPr>
          <w:rFonts w:hint="cs"/>
          <w:rtl/>
        </w:rPr>
        <w:t>מה</w:t>
      </w:r>
      <w:r w:rsidR="001975DA" w:rsidRPr="0065464F">
        <w:rPr>
          <w:rFonts w:hint="cs"/>
          <w:rtl/>
        </w:rPr>
        <w:t xml:space="preserve"> והשליכה לרצפה. </w:t>
      </w:r>
      <w:r w:rsidR="00273095" w:rsidRPr="0065464F">
        <w:rPr>
          <w:rFonts w:hint="cs"/>
          <w:rtl/>
        </w:rPr>
        <w:t>לאחר ש</w:t>
      </w:r>
      <w:r w:rsidR="00055253" w:rsidRPr="0065464F">
        <w:rPr>
          <w:rFonts w:hint="cs"/>
          <w:rtl/>
        </w:rPr>
        <w:t xml:space="preserve">המערער </w:t>
      </w:r>
      <w:r w:rsidR="00273095" w:rsidRPr="0065464F">
        <w:rPr>
          <w:rFonts w:hint="cs"/>
          <w:rtl/>
        </w:rPr>
        <w:t xml:space="preserve">הוסיף וקילל את המתלוננת, </w:t>
      </w:r>
      <w:r w:rsidR="00055253" w:rsidRPr="0065464F">
        <w:rPr>
          <w:rFonts w:hint="cs"/>
          <w:rtl/>
        </w:rPr>
        <w:t>היא</w:t>
      </w:r>
      <w:r w:rsidR="001A6D1B" w:rsidRPr="0065464F">
        <w:rPr>
          <w:rFonts w:hint="cs"/>
          <w:rtl/>
        </w:rPr>
        <w:t xml:space="preserve"> סטרה לו בפניו והבהירה כי בכוונתה להתגרש ממנו. בהמשך ל</w:t>
      </w:r>
      <w:r w:rsidR="003B49A3" w:rsidRPr="0065464F">
        <w:rPr>
          <w:rFonts w:hint="cs"/>
          <w:rtl/>
        </w:rPr>
        <w:t>כך, ארזה בגדים עבורה ועבור הילד</w:t>
      </w:r>
      <w:r w:rsidR="001A6D1B" w:rsidRPr="0065464F">
        <w:rPr>
          <w:rFonts w:hint="cs"/>
          <w:rtl/>
        </w:rPr>
        <w:t xml:space="preserve"> וניגשה </w:t>
      </w:r>
      <w:r w:rsidR="005150C6" w:rsidRPr="0065464F">
        <w:rPr>
          <w:rFonts w:hint="cs"/>
          <w:rtl/>
        </w:rPr>
        <w:t xml:space="preserve">אל דלת הכניסה </w:t>
      </w:r>
      <w:r w:rsidR="00273095" w:rsidRPr="0065464F">
        <w:rPr>
          <w:rFonts w:hint="cs"/>
          <w:rtl/>
        </w:rPr>
        <w:t xml:space="preserve">לדירה </w:t>
      </w:r>
      <w:r w:rsidR="005150C6" w:rsidRPr="0065464F">
        <w:rPr>
          <w:rFonts w:hint="cs"/>
          <w:rtl/>
        </w:rPr>
        <w:t xml:space="preserve">כשהילד בידיה. המערער חסם בגופו את </w:t>
      </w:r>
      <w:r w:rsidR="005E712E" w:rsidRPr="0065464F">
        <w:rPr>
          <w:rFonts w:hint="cs"/>
          <w:rtl/>
        </w:rPr>
        <w:t>ה</w:t>
      </w:r>
      <w:r w:rsidR="005150C6" w:rsidRPr="0065464F">
        <w:rPr>
          <w:rFonts w:hint="cs"/>
          <w:rtl/>
        </w:rPr>
        <w:t xml:space="preserve">דלת, נעל אותה ולא אפשר למתלוננת לצאת. </w:t>
      </w:r>
      <w:r w:rsidR="005E712E" w:rsidRPr="0065464F">
        <w:rPr>
          <w:rFonts w:hint="cs"/>
          <w:rtl/>
        </w:rPr>
        <w:t xml:space="preserve">כמו כן, המערער </w:t>
      </w:r>
      <w:r w:rsidR="005150C6" w:rsidRPr="0065464F">
        <w:rPr>
          <w:rFonts w:hint="cs"/>
          <w:rtl/>
        </w:rPr>
        <w:t>סגר את חלון הדירה והורי</w:t>
      </w:r>
      <w:r w:rsidR="00273095" w:rsidRPr="0065464F">
        <w:rPr>
          <w:rFonts w:hint="cs"/>
          <w:rtl/>
        </w:rPr>
        <w:t xml:space="preserve">ד את תריס החלון מטה. בשלב כלשהו, </w:t>
      </w:r>
      <w:r w:rsidR="005150C6" w:rsidRPr="0065464F">
        <w:rPr>
          <w:rFonts w:hint="cs"/>
          <w:rtl/>
        </w:rPr>
        <w:t xml:space="preserve">המערער החל להקליט את השיחה בינו לבין המתלוננת באמצעות הטלפון הנייד שלו. </w:t>
      </w:r>
    </w:p>
    <w:p w:rsidR="005150C6" w:rsidRPr="0065464F" w:rsidRDefault="005150C6" w:rsidP="005150C6">
      <w:pPr>
        <w:pStyle w:val="Ruller40"/>
        <w:rPr>
          <w:rtl/>
        </w:rPr>
      </w:pPr>
    </w:p>
    <w:p w:rsidR="00691419" w:rsidRPr="0065464F" w:rsidRDefault="005150C6" w:rsidP="006F2D68">
      <w:pPr>
        <w:pStyle w:val="Ruller4"/>
        <w:rPr>
          <w:rtl/>
        </w:rPr>
      </w:pPr>
      <w:r w:rsidRPr="0065464F">
        <w:rPr>
          <w:rFonts w:hint="cs"/>
          <w:rtl/>
        </w:rPr>
        <w:t>המתלוננת דרשה מהמערער מספר רב של פעמים כי יאפשר לה לצאת מהבית ולנסוע</w:t>
      </w:r>
      <w:r w:rsidR="003B49A3" w:rsidRPr="0065464F">
        <w:rPr>
          <w:rFonts w:hint="cs"/>
          <w:rtl/>
        </w:rPr>
        <w:t xml:space="preserve"> עם </w:t>
      </w:r>
      <w:r w:rsidR="006F2D68" w:rsidRPr="0065464F">
        <w:rPr>
          <w:rFonts w:hint="cs"/>
          <w:rtl/>
        </w:rPr>
        <w:t>הילד</w:t>
      </w:r>
      <w:r w:rsidRPr="0065464F">
        <w:rPr>
          <w:rFonts w:hint="cs"/>
          <w:rtl/>
        </w:rPr>
        <w:t xml:space="preserve"> להוריה. המערער סירב, הפציר </w:t>
      </w:r>
      <w:r w:rsidR="003B49A3" w:rsidRPr="0065464F">
        <w:rPr>
          <w:rFonts w:hint="cs"/>
          <w:rtl/>
        </w:rPr>
        <w:t>במתלוננת</w:t>
      </w:r>
      <w:r w:rsidRPr="0065464F">
        <w:rPr>
          <w:rFonts w:hint="cs"/>
          <w:rtl/>
        </w:rPr>
        <w:t xml:space="preserve"> "להירגע"</w:t>
      </w:r>
      <w:r w:rsidR="00691419" w:rsidRPr="0065464F">
        <w:rPr>
          <w:rFonts w:hint="cs"/>
          <w:rtl/>
        </w:rPr>
        <w:t xml:space="preserve">, אחז בה והדף אותה מהדלת. המתלוננת הטיחה במערער כי </w:t>
      </w:r>
      <w:r w:rsidR="005E712E" w:rsidRPr="0065464F">
        <w:rPr>
          <w:rFonts w:hint="cs"/>
          <w:rtl/>
        </w:rPr>
        <w:t>נהג כלפי</w:t>
      </w:r>
      <w:r w:rsidR="006F2D68" w:rsidRPr="0065464F">
        <w:rPr>
          <w:rFonts w:hint="cs"/>
          <w:rtl/>
        </w:rPr>
        <w:t>ה</w:t>
      </w:r>
      <w:r w:rsidR="005E712E" w:rsidRPr="0065464F">
        <w:rPr>
          <w:rFonts w:hint="cs"/>
          <w:rtl/>
        </w:rPr>
        <w:t xml:space="preserve"> באלימות</w:t>
      </w:r>
      <w:r w:rsidR="00691419" w:rsidRPr="0065464F">
        <w:rPr>
          <w:rFonts w:hint="cs"/>
          <w:rtl/>
        </w:rPr>
        <w:t xml:space="preserve"> וכי הוא </w:t>
      </w:r>
      <w:r w:rsidR="003B49A3" w:rsidRPr="0065464F">
        <w:rPr>
          <w:rFonts w:hint="cs"/>
          <w:rtl/>
        </w:rPr>
        <w:t>"</w:t>
      </w:r>
      <w:r w:rsidR="00691419" w:rsidRPr="0065464F">
        <w:rPr>
          <w:rFonts w:hint="cs"/>
          <w:rtl/>
        </w:rPr>
        <w:t>רוצח</w:t>
      </w:r>
      <w:r w:rsidR="003B49A3" w:rsidRPr="0065464F">
        <w:rPr>
          <w:rFonts w:hint="cs"/>
          <w:rtl/>
        </w:rPr>
        <w:t>"</w:t>
      </w:r>
      <w:r w:rsidR="00691419" w:rsidRPr="0065464F">
        <w:rPr>
          <w:rFonts w:hint="cs"/>
          <w:rtl/>
        </w:rPr>
        <w:t xml:space="preserve"> </w:t>
      </w:r>
      <w:r w:rsidR="003B49A3" w:rsidRPr="0065464F">
        <w:rPr>
          <w:rFonts w:hint="cs"/>
          <w:rtl/>
        </w:rPr>
        <w:t>מאחר</w:t>
      </w:r>
      <w:r w:rsidR="00691419" w:rsidRPr="0065464F">
        <w:rPr>
          <w:rFonts w:hint="cs"/>
          <w:rtl/>
        </w:rPr>
        <w:t xml:space="preserve"> </w:t>
      </w:r>
      <w:r w:rsidR="003B49A3" w:rsidRPr="0065464F">
        <w:rPr>
          <w:rFonts w:hint="cs"/>
          <w:rtl/>
        </w:rPr>
        <w:t>ש</w:t>
      </w:r>
      <w:r w:rsidR="00691419" w:rsidRPr="0065464F">
        <w:rPr>
          <w:rFonts w:hint="cs"/>
          <w:rtl/>
        </w:rPr>
        <w:t xml:space="preserve">היא רואה בו אשם בכך </w:t>
      </w:r>
      <w:r w:rsidR="005E712E" w:rsidRPr="0065464F">
        <w:rPr>
          <w:rFonts w:hint="cs"/>
          <w:rtl/>
        </w:rPr>
        <w:t>ש</w:t>
      </w:r>
      <w:r w:rsidR="00691419" w:rsidRPr="0065464F">
        <w:rPr>
          <w:rFonts w:hint="cs"/>
          <w:rtl/>
        </w:rPr>
        <w:t>איבדה את עוברה. בכל אותה העת</w:t>
      </w:r>
      <w:r w:rsidR="005E712E" w:rsidRPr="0065464F">
        <w:rPr>
          <w:rFonts w:hint="cs"/>
          <w:rtl/>
        </w:rPr>
        <w:t>,</w:t>
      </w:r>
      <w:r w:rsidR="00691419" w:rsidRPr="0065464F">
        <w:rPr>
          <w:rFonts w:hint="cs"/>
          <w:rtl/>
        </w:rPr>
        <w:t xml:space="preserve"> </w:t>
      </w:r>
      <w:r w:rsidR="003B49A3" w:rsidRPr="0065464F">
        <w:rPr>
          <w:rFonts w:hint="cs"/>
          <w:rtl/>
        </w:rPr>
        <w:t>א</w:t>
      </w:r>
      <w:r w:rsidR="00691419" w:rsidRPr="0065464F">
        <w:rPr>
          <w:rFonts w:hint="cs"/>
          <w:rtl/>
        </w:rPr>
        <w:t>מה של המ</w:t>
      </w:r>
      <w:r w:rsidR="005E712E" w:rsidRPr="0065464F">
        <w:rPr>
          <w:rFonts w:hint="cs"/>
          <w:rtl/>
        </w:rPr>
        <w:t xml:space="preserve">תלוננת המשיכה לשוחח עמה בטלפון. </w:t>
      </w:r>
      <w:r w:rsidR="00691419" w:rsidRPr="0065464F">
        <w:rPr>
          <w:rFonts w:hint="cs"/>
          <w:rtl/>
        </w:rPr>
        <w:t>בשלב מסוים</w:t>
      </w:r>
      <w:r w:rsidR="005E712E" w:rsidRPr="0065464F">
        <w:rPr>
          <w:rFonts w:hint="cs"/>
          <w:rtl/>
        </w:rPr>
        <w:t>,</w:t>
      </w:r>
      <w:r w:rsidR="00691419" w:rsidRPr="0065464F">
        <w:rPr>
          <w:rFonts w:hint="cs"/>
          <w:rtl/>
        </w:rPr>
        <w:t xml:space="preserve"> האם דיברה עם המערער וביקשה ממנו לא לפגוע במתלוננת ולאפשר לה לצאת מהדירה. המערער הציע שהמתלוננת תיסע להור</w:t>
      </w:r>
      <w:r w:rsidR="003B49A3" w:rsidRPr="0065464F">
        <w:rPr>
          <w:rFonts w:hint="cs"/>
          <w:rtl/>
        </w:rPr>
        <w:t>יה בלי הילד או כי הוא ייסע עימם</w:t>
      </w:r>
      <w:r w:rsidR="00273095" w:rsidRPr="0065464F">
        <w:rPr>
          <w:rFonts w:hint="cs"/>
          <w:rtl/>
        </w:rPr>
        <w:t>,</w:t>
      </w:r>
      <w:r w:rsidR="00691419" w:rsidRPr="0065464F">
        <w:rPr>
          <w:rFonts w:hint="cs"/>
          <w:rtl/>
        </w:rPr>
        <w:t xml:space="preserve"> </w:t>
      </w:r>
      <w:r w:rsidR="003B49A3" w:rsidRPr="0065464F">
        <w:rPr>
          <w:rFonts w:hint="cs"/>
          <w:rtl/>
        </w:rPr>
        <w:t>ו</w:t>
      </w:r>
      <w:r w:rsidR="00691419" w:rsidRPr="0065464F">
        <w:rPr>
          <w:rFonts w:hint="cs"/>
          <w:rtl/>
        </w:rPr>
        <w:t xml:space="preserve">המתלוננת סירבה לכך. בהמשך, הזהירה את המערער שתתקשר לשכנים על מנת שיסייעו לה לצאת מהדירה. בשלב </w:t>
      </w:r>
      <w:r w:rsidR="00123F92" w:rsidRPr="0065464F">
        <w:rPr>
          <w:rFonts w:hint="cs"/>
          <w:rtl/>
        </w:rPr>
        <w:t xml:space="preserve">זה או בסמוך לכך, גמלה בליבו של המערער ההחלטה להמית את המתלוננת. </w:t>
      </w:r>
    </w:p>
    <w:p w:rsidR="00123F92" w:rsidRPr="0065464F" w:rsidRDefault="00123F92" w:rsidP="00123F92">
      <w:pPr>
        <w:pStyle w:val="Ruller40"/>
        <w:rPr>
          <w:rtl/>
        </w:rPr>
      </w:pPr>
    </w:p>
    <w:p w:rsidR="00D43CCA" w:rsidRPr="0065464F" w:rsidRDefault="003B49A3" w:rsidP="005E712E">
      <w:pPr>
        <w:pStyle w:val="Ruller4"/>
      </w:pPr>
      <w:r w:rsidRPr="0065464F">
        <w:rPr>
          <w:rFonts w:hint="cs"/>
          <w:rtl/>
        </w:rPr>
        <w:t>הילד,</w:t>
      </w:r>
      <w:r w:rsidR="00123F92" w:rsidRPr="0065464F">
        <w:rPr>
          <w:rFonts w:hint="cs"/>
          <w:rtl/>
        </w:rPr>
        <w:t xml:space="preserve"> אשר היה </w:t>
      </w:r>
      <w:r w:rsidR="005E712E" w:rsidRPr="0065464F">
        <w:rPr>
          <w:rFonts w:hint="cs"/>
          <w:rtl/>
        </w:rPr>
        <w:t>בחיק המתלוננת,</w:t>
      </w:r>
      <w:r w:rsidR="00123F92" w:rsidRPr="0065464F">
        <w:rPr>
          <w:rFonts w:hint="cs"/>
          <w:rtl/>
        </w:rPr>
        <w:t xml:space="preserve"> רכן לעבר המערער </w:t>
      </w:r>
      <w:r w:rsidR="00123F92" w:rsidRPr="0065464F">
        <w:rPr>
          <w:rtl/>
        </w:rPr>
        <w:t>–</w:t>
      </w:r>
      <w:r w:rsidR="00123F92" w:rsidRPr="0065464F">
        <w:rPr>
          <w:rFonts w:hint="cs"/>
          <w:rtl/>
        </w:rPr>
        <w:t xml:space="preserve"> </w:t>
      </w:r>
      <w:r w:rsidRPr="0065464F">
        <w:rPr>
          <w:rFonts w:hint="cs"/>
          <w:rtl/>
        </w:rPr>
        <w:t>ו</w:t>
      </w:r>
      <w:r w:rsidR="00123F92" w:rsidRPr="0065464F">
        <w:rPr>
          <w:rFonts w:hint="cs"/>
          <w:rtl/>
        </w:rPr>
        <w:t>המערער לקח אותו והעמיד</w:t>
      </w:r>
      <w:r w:rsidRPr="0065464F">
        <w:rPr>
          <w:rFonts w:hint="cs"/>
          <w:rtl/>
        </w:rPr>
        <w:t>ו</w:t>
      </w:r>
      <w:r w:rsidR="00123F92" w:rsidRPr="0065464F">
        <w:rPr>
          <w:rFonts w:hint="cs"/>
          <w:rtl/>
        </w:rPr>
        <w:t xml:space="preserve"> על הרצפה. בעקבות זאת, המתלוננת הסתובבה עם גבה אל המערער על מנת </w:t>
      </w:r>
      <w:r w:rsidRPr="0065464F">
        <w:rPr>
          <w:rFonts w:hint="cs"/>
          <w:rtl/>
        </w:rPr>
        <w:t>לשוב</w:t>
      </w:r>
      <w:r w:rsidR="00123F92" w:rsidRPr="0065464F">
        <w:rPr>
          <w:rFonts w:hint="cs"/>
          <w:rtl/>
        </w:rPr>
        <w:t xml:space="preserve"> ולהרים את הילד. המערער נטל מהמטבח מערוך והלם באמצעותו בעוצמה רבה בראשה של המתלוננת. המתלוננת</w:t>
      </w:r>
      <w:r w:rsidR="006F2D68" w:rsidRPr="0065464F">
        <w:rPr>
          <w:rFonts w:hint="cs"/>
          <w:rtl/>
        </w:rPr>
        <w:t xml:space="preserve"> נפלה לרצפת המטבח והחלה לצעוק, </w:t>
      </w:r>
      <w:r w:rsidR="00123F92" w:rsidRPr="0065464F">
        <w:rPr>
          <w:rFonts w:hint="cs"/>
          <w:rtl/>
        </w:rPr>
        <w:t>המערער המשיך ל</w:t>
      </w:r>
      <w:r w:rsidR="00933A69" w:rsidRPr="0065464F">
        <w:rPr>
          <w:rFonts w:hint="cs"/>
          <w:rtl/>
        </w:rPr>
        <w:t>חבוט בחוזקה בר</w:t>
      </w:r>
      <w:r w:rsidR="00E11BDF" w:rsidRPr="0065464F">
        <w:rPr>
          <w:rFonts w:hint="cs"/>
          <w:rtl/>
        </w:rPr>
        <w:t>אשה, בפניה ובגופה. המתלוננת בכתה</w:t>
      </w:r>
      <w:r w:rsidR="00933A69" w:rsidRPr="0065464F">
        <w:rPr>
          <w:rFonts w:hint="cs"/>
          <w:rtl/>
        </w:rPr>
        <w:t xml:space="preserve"> והפצירה במערער להפסיק, אולם הוא המשיך לחבוט בה. בכל אותה העת, הילד </w:t>
      </w:r>
      <w:r w:rsidR="00D43A2E" w:rsidRPr="0065464F">
        <w:rPr>
          <w:rFonts w:hint="cs"/>
          <w:rtl/>
        </w:rPr>
        <w:t>היה</w:t>
      </w:r>
      <w:r w:rsidR="00933A69" w:rsidRPr="0065464F">
        <w:rPr>
          <w:rFonts w:hint="cs"/>
          <w:rtl/>
        </w:rPr>
        <w:t xml:space="preserve"> בקרבת המתלוננת ובכה, והורי</w:t>
      </w:r>
      <w:r w:rsidR="00E11BDF" w:rsidRPr="0065464F">
        <w:rPr>
          <w:rFonts w:hint="cs"/>
          <w:rtl/>
        </w:rPr>
        <w:t>ה</w:t>
      </w:r>
      <w:r w:rsidR="00933A69" w:rsidRPr="0065464F">
        <w:rPr>
          <w:rFonts w:hint="cs"/>
          <w:rtl/>
        </w:rPr>
        <w:t xml:space="preserve"> </w:t>
      </w:r>
      <w:r w:rsidR="00933A69" w:rsidRPr="0065464F">
        <w:rPr>
          <w:rFonts w:hint="cs"/>
          <w:rtl/>
        </w:rPr>
        <w:lastRenderedPageBreak/>
        <w:t>שמעו את ההתרחשויות דרך הטלפון של</w:t>
      </w:r>
      <w:r w:rsidR="00E11BDF" w:rsidRPr="0065464F">
        <w:rPr>
          <w:rFonts w:hint="cs"/>
          <w:rtl/>
        </w:rPr>
        <w:t>ה</w:t>
      </w:r>
      <w:r w:rsidR="00933A69" w:rsidRPr="0065464F">
        <w:rPr>
          <w:rFonts w:hint="cs"/>
          <w:rtl/>
        </w:rPr>
        <w:t xml:space="preserve">. בשלב מסוים, המערער עצר את התקיפה, התיישב מעל המתלוננת, תפס אותה בצווארה בשתי ידיו, החל לחנוק אותה </w:t>
      </w:r>
      <w:r w:rsidR="005E712E" w:rsidRPr="0065464F">
        <w:rPr>
          <w:rFonts w:hint="cs"/>
          <w:rtl/>
        </w:rPr>
        <w:t>ו</w:t>
      </w:r>
      <w:r w:rsidR="00933A69" w:rsidRPr="0065464F">
        <w:rPr>
          <w:rFonts w:hint="cs"/>
          <w:rtl/>
        </w:rPr>
        <w:t>לחש "</w:t>
      </w:r>
      <w:r w:rsidR="00933A69" w:rsidRPr="0065464F">
        <w:rPr>
          <w:rFonts w:ascii="Century" w:hAnsi="Century" w:cs="Miriam" w:hint="cs"/>
          <w:b/>
          <w:spacing w:val="0"/>
          <w:sz w:val="22"/>
          <w:szCs w:val="24"/>
          <w:rtl/>
        </w:rPr>
        <w:t>תמותי כבר</w:t>
      </w:r>
      <w:r w:rsidR="00933A69" w:rsidRPr="0065464F">
        <w:rPr>
          <w:rFonts w:hint="cs"/>
          <w:rtl/>
        </w:rPr>
        <w:t xml:space="preserve">". </w:t>
      </w:r>
    </w:p>
    <w:p w:rsidR="00D43CCA" w:rsidRPr="0065464F" w:rsidRDefault="00D43CCA" w:rsidP="00D43CCA">
      <w:pPr>
        <w:pStyle w:val="Ruller4"/>
        <w:numPr>
          <w:ilvl w:val="0"/>
          <w:numId w:val="0"/>
        </w:numPr>
        <w:rPr>
          <w:rtl/>
        </w:rPr>
      </w:pPr>
    </w:p>
    <w:p w:rsidR="00933A69" w:rsidRPr="0065464F" w:rsidRDefault="00D43CCA" w:rsidP="005E712E">
      <w:pPr>
        <w:pStyle w:val="Ruller4"/>
        <w:numPr>
          <w:ilvl w:val="0"/>
          <w:numId w:val="0"/>
        </w:numPr>
        <w:rPr>
          <w:rtl/>
        </w:rPr>
      </w:pPr>
      <w:r w:rsidRPr="0065464F">
        <w:rPr>
          <w:rtl/>
        </w:rPr>
        <w:tab/>
      </w:r>
      <w:r w:rsidR="00933A69" w:rsidRPr="0065464F">
        <w:rPr>
          <w:rFonts w:hint="cs"/>
          <w:rtl/>
        </w:rPr>
        <w:t>המתלוננת הבטיחה למערער כי לא תיקח ממנו את הילד וכי הוא יישאר בנו, ובתגובה המערער אמר לה "</w:t>
      </w:r>
      <w:r w:rsidR="00933A69" w:rsidRPr="0065464F">
        <w:rPr>
          <w:rFonts w:ascii="Century" w:hAnsi="Century" w:cs="Miriam" w:hint="cs"/>
          <w:b/>
          <w:spacing w:val="0"/>
          <w:sz w:val="22"/>
          <w:szCs w:val="24"/>
          <w:rtl/>
        </w:rPr>
        <w:t xml:space="preserve">את לא תהיי </w:t>
      </w:r>
      <w:proofErr w:type="spellStart"/>
      <w:r w:rsidR="00933A69" w:rsidRPr="0065464F">
        <w:rPr>
          <w:rFonts w:ascii="Century" w:hAnsi="Century" w:cs="Miriam" w:hint="cs"/>
          <w:b/>
          <w:spacing w:val="0"/>
          <w:sz w:val="22"/>
          <w:szCs w:val="24"/>
          <w:rtl/>
        </w:rPr>
        <w:t>אמא</w:t>
      </w:r>
      <w:proofErr w:type="spellEnd"/>
      <w:r w:rsidR="00933A69" w:rsidRPr="0065464F">
        <w:rPr>
          <w:rFonts w:ascii="Century" w:hAnsi="Century" w:cs="Miriam" w:hint="cs"/>
          <w:b/>
          <w:spacing w:val="0"/>
          <w:sz w:val="22"/>
          <w:szCs w:val="24"/>
          <w:rtl/>
        </w:rPr>
        <w:t xml:space="preserve"> שלו</w:t>
      </w:r>
      <w:r w:rsidR="00933A69" w:rsidRPr="0065464F">
        <w:rPr>
          <w:rFonts w:hint="cs"/>
          <w:rtl/>
        </w:rPr>
        <w:t xml:space="preserve">" או מילים דומות לאלה. המתלוננת ירקה את </w:t>
      </w:r>
      <w:r w:rsidR="00273095" w:rsidRPr="0065464F">
        <w:rPr>
          <w:rFonts w:hint="cs"/>
          <w:rtl/>
        </w:rPr>
        <w:t>השיניים</w:t>
      </w:r>
      <w:r w:rsidR="00933A69" w:rsidRPr="0065464F">
        <w:rPr>
          <w:rFonts w:hint="cs"/>
          <w:rtl/>
        </w:rPr>
        <w:t xml:space="preserve"> שנשברו בפיה כתוצאה מהמכות שספגה, התחננה למערער שייתן לה להתקלח כדי שידברו, וביקש</w:t>
      </w:r>
      <w:r w:rsidR="00D43A2E" w:rsidRPr="0065464F">
        <w:rPr>
          <w:rFonts w:hint="cs"/>
          <w:rtl/>
        </w:rPr>
        <w:t>ה ממנו שייגש לילד הבוכה</w:t>
      </w:r>
      <w:r w:rsidR="00933A69" w:rsidRPr="0065464F">
        <w:rPr>
          <w:rFonts w:hint="cs"/>
          <w:rtl/>
        </w:rPr>
        <w:t xml:space="preserve"> ויחב</w:t>
      </w:r>
      <w:r w:rsidR="00273095" w:rsidRPr="0065464F">
        <w:rPr>
          <w:rFonts w:hint="cs"/>
          <w:rtl/>
        </w:rPr>
        <w:t>ק אותו. המערער לא שעה להפצרותיה</w:t>
      </w:r>
      <w:r w:rsidR="00D43A2E" w:rsidRPr="0065464F">
        <w:rPr>
          <w:rFonts w:hint="cs"/>
          <w:rtl/>
        </w:rPr>
        <w:t xml:space="preserve"> </w:t>
      </w:r>
      <w:r w:rsidR="005E712E" w:rsidRPr="0065464F">
        <w:rPr>
          <w:rFonts w:hint="cs"/>
          <w:rtl/>
        </w:rPr>
        <w:t>והלם</w:t>
      </w:r>
      <w:r w:rsidR="00933A69" w:rsidRPr="0065464F">
        <w:rPr>
          <w:rFonts w:hint="cs"/>
          <w:rtl/>
        </w:rPr>
        <w:t xml:space="preserve"> בה </w:t>
      </w:r>
      <w:r w:rsidR="00D43A2E" w:rsidRPr="0065464F">
        <w:rPr>
          <w:rFonts w:hint="cs"/>
          <w:rtl/>
        </w:rPr>
        <w:t xml:space="preserve">שוב </w:t>
      </w:r>
      <w:r w:rsidR="006F2D68" w:rsidRPr="0065464F">
        <w:rPr>
          <w:rFonts w:hint="cs"/>
          <w:rtl/>
        </w:rPr>
        <w:t xml:space="preserve">ושוב </w:t>
      </w:r>
      <w:r w:rsidR="00933A69" w:rsidRPr="0065464F">
        <w:rPr>
          <w:rFonts w:hint="cs"/>
          <w:rtl/>
        </w:rPr>
        <w:t>באמצעות המערוך. המתלוננת זעקה "</w:t>
      </w:r>
      <w:r w:rsidR="00933A69" w:rsidRPr="0065464F">
        <w:rPr>
          <w:rFonts w:ascii="Century" w:hAnsi="Century" w:cs="Miriam" w:hint="cs"/>
          <w:b/>
          <w:spacing w:val="0"/>
          <w:sz w:val="22"/>
          <w:szCs w:val="24"/>
          <w:rtl/>
        </w:rPr>
        <w:t xml:space="preserve">אביעד, אביעד לא תהיה לו </w:t>
      </w:r>
      <w:proofErr w:type="spellStart"/>
      <w:r w:rsidR="00933A69" w:rsidRPr="0065464F">
        <w:rPr>
          <w:rFonts w:ascii="Century" w:hAnsi="Century" w:cs="Miriam" w:hint="cs"/>
          <w:b/>
          <w:spacing w:val="0"/>
          <w:sz w:val="22"/>
          <w:szCs w:val="24"/>
          <w:rtl/>
        </w:rPr>
        <w:t>אמא</w:t>
      </w:r>
      <w:proofErr w:type="spellEnd"/>
      <w:r w:rsidR="00933A69" w:rsidRPr="0065464F">
        <w:rPr>
          <w:rFonts w:ascii="Century" w:hAnsi="Century" w:cs="Miriam" w:hint="cs"/>
          <w:b/>
          <w:spacing w:val="0"/>
          <w:sz w:val="22"/>
          <w:szCs w:val="24"/>
          <w:rtl/>
        </w:rPr>
        <w:t xml:space="preserve">. אביעד לא תהיה לו </w:t>
      </w:r>
      <w:proofErr w:type="spellStart"/>
      <w:r w:rsidR="00933A69" w:rsidRPr="0065464F">
        <w:rPr>
          <w:rFonts w:ascii="Century" w:hAnsi="Century" w:cs="Miriam" w:hint="cs"/>
          <w:b/>
          <w:spacing w:val="0"/>
          <w:sz w:val="22"/>
          <w:szCs w:val="24"/>
          <w:rtl/>
        </w:rPr>
        <w:t>אמא</w:t>
      </w:r>
      <w:proofErr w:type="spellEnd"/>
      <w:r w:rsidR="00933A69" w:rsidRPr="0065464F">
        <w:rPr>
          <w:rFonts w:hint="cs"/>
          <w:rtl/>
        </w:rPr>
        <w:t>", והמערער השיב "</w:t>
      </w:r>
      <w:r w:rsidR="00933A69" w:rsidRPr="0065464F">
        <w:rPr>
          <w:rFonts w:ascii="Century" w:hAnsi="Century" w:cs="Miriam" w:hint="cs"/>
          <w:b/>
          <w:spacing w:val="0"/>
          <w:sz w:val="22"/>
          <w:szCs w:val="24"/>
          <w:rtl/>
        </w:rPr>
        <w:t xml:space="preserve">גם ככה לא תהיה לו </w:t>
      </w:r>
      <w:proofErr w:type="spellStart"/>
      <w:r w:rsidR="00933A69" w:rsidRPr="0065464F">
        <w:rPr>
          <w:rFonts w:ascii="Century" w:hAnsi="Century" w:cs="Miriam" w:hint="cs"/>
          <w:b/>
          <w:spacing w:val="0"/>
          <w:sz w:val="22"/>
          <w:szCs w:val="24"/>
          <w:rtl/>
        </w:rPr>
        <w:t>אמא</w:t>
      </w:r>
      <w:proofErr w:type="spellEnd"/>
      <w:r w:rsidR="00933A69" w:rsidRPr="0065464F">
        <w:rPr>
          <w:rFonts w:hint="cs"/>
          <w:rtl/>
        </w:rPr>
        <w:t xml:space="preserve">". </w:t>
      </w:r>
    </w:p>
    <w:p w:rsidR="00933A69" w:rsidRPr="0065464F" w:rsidRDefault="00933A69" w:rsidP="00933A69">
      <w:pPr>
        <w:pStyle w:val="Ruller40"/>
        <w:rPr>
          <w:rtl/>
        </w:rPr>
      </w:pPr>
    </w:p>
    <w:p w:rsidR="00D43CCA" w:rsidRPr="0065464F" w:rsidRDefault="006F2D68" w:rsidP="00273095">
      <w:pPr>
        <w:pStyle w:val="Ruller4"/>
      </w:pPr>
      <w:r w:rsidRPr="0065464F">
        <w:rPr>
          <w:rFonts w:hint="cs"/>
          <w:rtl/>
        </w:rPr>
        <w:t xml:space="preserve">עוד תואר בכתב האישום המתוקן, כי </w:t>
      </w:r>
      <w:r w:rsidR="00933A69" w:rsidRPr="0065464F">
        <w:rPr>
          <w:rFonts w:hint="cs"/>
          <w:rtl/>
        </w:rPr>
        <w:t xml:space="preserve">במקביל לכך, </w:t>
      </w:r>
      <w:r w:rsidR="00991EB5" w:rsidRPr="0065464F">
        <w:rPr>
          <w:rFonts w:hint="cs"/>
          <w:rtl/>
        </w:rPr>
        <w:t xml:space="preserve">השכנים, וביניהם עדי </w:t>
      </w:r>
      <w:proofErr w:type="spellStart"/>
      <w:r w:rsidR="00991EB5" w:rsidRPr="0065464F">
        <w:rPr>
          <w:rFonts w:hint="cs"/>
          <w:rtl/>
        </w:rPr>
        <w:t>גוזי</w:t>
      </w:r>
      <w:proofErr w:type="spellEnd"/>
      <w:r w:rsidR="00991EB5" w:rsidRPr="0065464F">
        <w:rPr>
          <w:rFonts w:hint="cs"/>
          <w:rtl/>
        </w:rPr>
        <w:t xml:space="preserve"> (להלן: </w:t>
      </w:r>
      <w:r w:rsidR="00991EB5" w:rsidRPr="0065464F">
        <w:rPr>
          <w:rFonts w:ascii="Century" w:hAnsi="Century" w:cs="Miriam" w:hint="cs"/>
          <w:b/>
          <w:spacing w:val="0"/>
          <w:sz w:val="22"/>
          <w:szCs w:val="24"/>
          <w:rtl/>
        </w:rPr>
        <w:t>עדי</w:t>
      </w:r>
      <w:r w:rsidR="00991EB5" w:rsidRPr="0065464F">
        <w:rPr>
          <w:rFonts w:hint="cs"/>
          <w:rtl/>
        </w:rPr>
        <w:t xml:space="preserve">) </w:t>
      </w:r>
      <w:r w:rsidR="00EC538B" w:rsidRPr="0065464F">
        <w:rPr>
          <w:rFonts w:hint="cs"/>
          <w:rtl/>
        </w:rPr>
        <w:t>אשר שמעו את זעקות המתלוננת ואת בכיו של הילד, התקרבו לדלת הדירה הנעולה, והחלו ל</w:t>
      </w:r>
      <w:r w:rsidR="00D43A2E" w:rsidRPr="0065464F">
        <w:rPr>
          <w:rFonts w:hint="cs"/>
          <w:rtl/>
        </w:rPr>
        <w:t xml:space="preserve">דפוק בחוזקה בדלת ובחלון. השכנים </w:t>
      </w:r>
      <w:r w:rsidR="00EC538B" w:rsidRPr="0065464F">
        <w:rPr>
          <w:rFonts w:hint="cs"/>
          <w:rtl/>
        </w:rPr>
        <w:t xml:space="preserve">דרשו מהמערער להפסיק את מעשיו ולפתוח את הדלת. המערער המשיך לחבוט במתלוננת באמצעות המערוך במטרה לגרום למותה, והיא המשיכה לזעוק לעזרה. המערער נטל </w:t>
      </w:r>
      <w:r w:rsidR="00E1785F" w:rsidRPr="0065464F">
        <w:rPr>
          <w:rFonts w:hint="cs"/>
          <w:rtl/>
        </w:rPr>
        <w:t>ל</w:t>
      </w:r>
      <w:r w:rsidR="0031233E" w:rsidRPr="0065464F">
        <w:rPr>
          <w:rFonts w:hint="cs"/>
          <w:rtl/>
        </w:rPr>
        <w:t>י</w:t>
      </w:r>
      <w:r w:rsidR="00936962" w:rsidRPr="0065464F">
        <w:rPr>
          <w:rFonts w:hint="cs"/>
          <w:rtl/>
        </w:rPr>
        <w:t>דיו מאחת ממגירות ה</w:t>
      </w:r>
      <w:r w:rsidR="00E1785F" w:rsidRPr="0065464F">
        <w:rPr>
          <w:rFonts w:hint="cs"/>
          <w:rtl/>
        </w:rPr>
        <w:t xml:space="preserve">מטבח סכין, הרים </w:t>
      </w:r>
      <w:r w:rsidR="0031233E" w:rsidRPr="0065464F">
        <w:rPr>
          <w:rFonts w:hint="cs"/>
          <w:rtl/>
        </w:rPr>
        <w:t>מעט את תריס חלון הדירה והבחין בשכנים. הוא פתח חלקית את דלת הדירה כאשר המערוך והסכין בידיו, נעמד מאחורי הדלת, ואמר "</w:t>
      </w:r>
      <w:proofErr w:type="spellStart"/>
      <w:r w:rsidR="0031233E" w:rsidRPr="0065464F">
        <w:rPr>
          <w:rFonts w:ascii="Century" w:hAnsi="Century" w:cs="Miriam" w:hint="cs"/>
          <w:b/>
          <w:spacing w:val="0"/>
          <w:sz w:val="22"/>
          <w:szCs w:val="24"/>
          <w:rtl/>
        </w:rPr>
        <w:t>הכל</w:t>
      </w:r>
      <w:proofErr w:type="spellEnd"/>
      <w:r w:rsidR="0031233E" w:rsidRPr="0065464F">
        <w:rPr>
          <w:rFonts w:ascii="Century" w:hAnsi="Century" w:cs="Miriam" w:hint="cs"/>
          <w:b/>
          <w:spacing w:val="0"/>
          <w:sz w:val="22"/>
          <w:szCs w:val="24"/>
          <w:rtl/>
        </w:rPr>
        <w:t xml:space="preserve"> בסדר. תיקחו את הילדים, תזיזו </w:t>
      </w:r>
      <w:r w:rsidR="008B77EE" w:rsidRPr="0065464F">
        <w:rPr>
          <w:rFonts w:ascii="Century" w:hAnsi="Century" w:cs="Miriam" w:hint="cs"/>
          <w:b/>
          <w:spacing w:val="0"/>
          <w:sz w:val="22"/>
          <w:szCs w:val="24"/>
          <w:rtl/>
        </w:rPr>
        <w:t>את הילדים</w:t>
      </w:r>
      <w:r w:rsidR="008B77EE" w:rsidRPr="0065464F">
        <w:rPr>
          <w:rFonts w:hint="cs"/>
          <w:rtl/>
        </w:rPr>
        <w:t xml:space="preserve">". באמירה זו, התכוון המערער לילדיה של עדי שעמדו מאחוריה מול דלת הדירה. עדי דרשה </w:t>
      </w:r>
      <w:r w:rsidR="00DA68BC" w:rsidRPr="0065464F">
        <w:rPr>
          <w:rFonts w:hint="cs"/>
          <w:rtl/>
        </w:rPr>
        <w:t>מהמער</w:t>
      </w:r>
      <w:r w:rsidR="00936962" w:rsidRPr="0065464F">
        <w:rPr>
          <w:rFonts w:hint="cs"/>
          <w:rtl/>
        </w:rPr>
        <w:t>ער לזוז ולאפשר לה לגשת למתלוננת</w:t>
      </w:r>
      <w:r w:rsidR="00DA68BC" w:rsidRPr="0065464F">
        <w:rPr>
          <w:rFonts w:hint="cs"/>
          <w:rtl/>
        </w:rPr>
        <w:t xml:space="preserve"> ואף ניסתה לדחוף את הדל</w:t>
      </w:r>
      <w:r w:rsidR="00936962" w:rsidRPr="0065464F">
        <w:rPr>
          <w:rFonts w:hint="cs"/>
          <w:rtl/>
        </w:rPr>
        <w:t>ת לעבר המערער, אך הוא לא אפשר לה</w:t>
      </w:r>
      <w:r w:rsidR="00DA68BC" w:rsidRPr="0065464F">
        <w:rPr>
          <w:rFonts w:hint="cs"/>
          <w:rtl/>
        </w:rPr>
        <w:t xml:space="preserve"> להיכנס. כאשר עדי הבחינה ב</w:t>
      </w:r>
      <w:r w:rsidR="00273095" w:rsidRPr="0065464F">
        <w:rPr>
          <w:rFonts w:hint="cs"/>
          <w:rtl/>
        </w:rPr>
        <w:t>סכין שבידיו, נרתעה ונסוגה לאחור</w:t>
      </w:r>
      <w:r w:rsidR="00DA68BC" w:rsidRPr="0065464F">
        <w:rPr>
          <w:rFonts w:hint="cs"/>
          <w:rtl/>
        </w:rPr>
        <w:t xml:space="preserve"> והוא נעל את דלת הדירה והוריד את תריס החלון. השכנים הרי</w:t>
      </w:r>
      <w:r w:rsidR="00936962" w:rsidRPr="0065464F">
        <w:rPr>
          <w:rFonts w:hint="cs"/>
          <w:rtl/>
        </w:rPr>
        <w:t>מו את תריס החלון תוך שימוש בכוח</w:t>
      </w:r>
      <w:r w:rsidR="00DA68BC" w:rsidRPr="0065464F">
        <w:rPr>
          <w:rFonts w:hint="cs"/>
          <w:rtl/>
        </w:rPr>
        <w:t xml:space="preserve"> והמשיכו לצעוק, לדפוק בדלת ובחלו</w:t>
      </w:r>
      <w:r w:rsidR="00D43CCA" w:rsidRPr="0065464F">
        <w:rPr>
          <w:rFonts w:hint="cs"/>
          <w:rtl/>
        </w:rPr>
        <w:t>ן ולדרוש מהמערער לפתוח את הדלת.</w:t>
      </w:r>
    </w:p>
    <w:p w:rsidR="00D43CCA" w:rsidRPr="0065464F" w:rsidRDefault="00D43CCA" w:rsidP="00D43CCA">
      <w:pPr>
        <w:pStyle w:val="Ruller4"/>
        <w:numPr>
          <w:ilvl w:val="0"/>
          <w:numId w:val="0"/>
        </w:numPr>
        <w:rPr>
          <w:rtl/>
        </w:rPr>
      </w:pPr>
    </w:p>
    <w:p w:rsidR="00DA68BC" w:rsidRPr="0065464F" w:rsidRDefault="00D43CCA" w:rsidP="00936962">
      <w:pPr>
        <w:pStyle w:val="Ruller4"/>
        <w:numPr>
          <w:ilvl w:val="0"/>
          <w:numId w:val="0"/>
        </w:numPr>
        <w:rPr>
          <w:rtl/>
        </w:rPr>
      </w:pPr>
      <w:r w:rsidRPr="0065464F">
        <w:rPr>
          <w:rtl/>
        </w:rPr>
        <w:tab/>
      </w:r>
      <w:r w:rsidR="00DA68BC" w:rsidRPr="0065464F">
        <w:rPr>
          <w:rFonts w:hint="cs"/>
          <w:rtl/>
        </w:rPr>
        <w:t xml:space="preserve">במקביל, המערער התקרב פעם נוספת למתלוננת, חבט בראשה ובגופה באמצעות המערוך ולאחר מכן דקר אותה באמצעות הסכין מספר רב של פעמים בכל פלג גופה העליון, בחזה, בגבה, בצווארה, </w:t>
      </w:r>
      <w:r w:rsidR="006F2D68" w:rsidRPr="0065464F">
        <w:rPr>
          <w:rFonts w:hint="cs"/>
          <w:rtl/>
        </w:rPr>
        <w:t xml:space="preserve">בפניה ובזרועותיה. כל זאת, בעוד </w:t>
      </w:r>
      <w:r w:rsidR="00DA68BC" w:rsidRPr="0065464F">
        <w:rPr>
          <w:rFonts w:hint="cs"/>
          <w:rtl/>
        </w:rPr>
        <w:t>המתלוננת מפצירה בו לחדול ממעשיו. כל משך</w:t>
      </w:r>
      <w:r w:rsidR="00936962" w:rsidRPr="0065464F">
        <w:rPr>
          <w:rFonts w:hint="cs"/>
          <w:rtl/>
        </w:rPr>
        <w:t xml:space="preserve"> התקיפה, הילד שהה לצד המתלוננת, שם </w:t>
      </w:r>
      <w:r w:rsidR="00DA68BC" w:rsidRPr="0065464F">
        <w:rPr>
          <w:rFonts w:hint="cs"/>
          <w:rtl/>
        </w:rPr>
        <w:t xml:space="preserve">הותיר אותו </w:t>
      </w:r>
      <w:r w:rsidR="00936962" w:rsidRPr="0065464F">
        <w:rPr>
          <w:rFonts w:hint="cs"/>
          <w:rtl/>
        </w:rPr>
        <w:t>המערער</w:t>
      </w:r>
      <w:r w:rsidR="00DA68BC" w:rsidRPr="0065464F">
        <w:rPr>
          <w:rFonts w:hint="cs"/>
          <w:rtl/>
        </w:rPr>
        <w:t xml:space="preserve"> חרף הפצר</w:t>
      </w:r>
      <w:r w:rsidR="00273095" w:rsidRPr="0065464F">
        <w:rPr>
          <w:rFonts w:hint="cs"/>
          <w:rtl/>
        </w:rPr>
        <w:t>ות</w:t>
      </w:r>
      <w:r w:rsidR="00DA68BC" w:rsidRPr="0065464F">
        <w:rPr>
          <w:rFonts w:hint="cs"/>
          <w:rtl/>
        </w:rPr>
        <w:t xml:space="preserve"> המתלוננת כי יזיז את הילד מהמקום. </w:t>
      </w:r>
    </w:p>
    <w:p w:rsidR="00DA68BC" w:rsidRPr="0065464F" w:rsidRDefault="00DA68BC" w:rsidP="00DA68BC">
      <w:pPr>
        <w:pStyle w:val="Ruller40"/>
        <w:rPr>
          <w:rtl/>
        </w:rPr>
      </w:pPr>
    </w:p>
    <w:p w:rsidR="00737F07" w:rsidRPr="0065464F" w:rsidRDefault="00DA68BC" w:rsidP="00DE750D">
      <w:pPr>
        <w:pStyle w:val="Ruller4"/>
        <w:rPr>
          <w:rtl/>
        </w:rPr>
      </w:pPr>
      <w:r w:rsidRPr="0065464F">
        <w:rPr>
          <w:rFonts w:hint="cs"/>
          <w:rtl/>
        </w:rPr>
        <w:t xml:space="preserve">בשלב מסוים, </w:t>
      </w:r>
      <w:r w:rsidR="00190C76" w:rsidRPr="0065464F">
        <w:rPr>
          <w:rFonts w:hint="cs"/>
          <w:rtl/>
        </w:rPr>
        <w:t xml:space="preserve">המערער התרחק </w:t>
      </w:r>
      <w:proofErr w:type="spellStart"/>
      <w:r w:rsidR="00190C76" w:rsidRPr="0065464F">
        <w:rPr>
          <w:rFonts w:hint="cs"/>
          <w:rtl/>
        </w:rPr>
        <w:t>מהמתלוננת</w:t>
      </w:r>
      <w:proofErr w:type="spellEnd"/>
      <w:r w:rsidR="00190C76" w:rsidRPr="0065464F">
        <w:rPr>
          <w:rFonts w:hint="cs"/>
          <w:rtl/>
        </w:rPr>
        <w:t xml:space="preserve"> והעביר את הילד</w:t>
      </w:r>
      <w:r w:rsidR="005C3BF6" w:rsidRPr="0065464F">
        <w:rPr>
          <w:rFonts w:hint="cs"/>
          <w:rtl/>
        </w:rPr>
        <w:t xml:space="preserve"> לאמבטיה כאשר בגדיו וגופו מכוסים בדם אמו. לאחר זאת, המערער </w:t>
      </w:r>
      <w:r w:rsidR="00190C76" w:rsidRPr="0065464F">
        <w:rPr>
          <w:rFonts w:hint="cs"/>
          <w:rtl/>
        </w:rPr>
        <w:t>פתח א</w:t>
      </w:r>
      <w:r w:rsidR="00737F07" w:rsidRPr="0065464F">
        <w:rPr>
          <w:rFonts w:hint="cs"/>
          <w:rtl/>
        </w:rPr>
        <w:t>ת דלת הדירה</w:t>
      </w:r>
      <w:r w:rsidR="005E712E" w:rsidRPr="0065464F">
        <w:rPr>
          <w:rFonts w:hint="cs"/>
          <w:rtl/>
        </w:rPr>
        <w:t xml:space="preserve"> כשהסכין המגואלת בדם בידו. </w:t>
      </w:r>
      <w:r w:rsidR="005C3BF6" w:rsidRPr="0065464F">
        <w:rPr>
          <w:rFonts w:hint="cs"/>
          <w:rtl/>
        </w:rPr>
        <w:t xml:space="preserve">כאשר </w:t>
      </w:r>
      <w:r w:rsidR="00E05D24" w:rsidRPr="0065464F">
        <w:rPr>
          <w:rFonts w:hint="cs"/>
          <w:rtl/>
        </w:rPr>
        <w:t xml:space="preserve">אחד מהשכנים דרש ממנו להשליך את הסכין, המערער עשה </w:t>
      </w:r>
      <w:r w:rsidR="00E05D24" w:rsidRPr="0065464F">
        <w:rPr>
          <w:rFonts w:hint="cs"/>
          <w:rtl/>
        </w:rPr>
        <w:lastRenderedPageBreak/>
        <w:t xml:space="preserve">כן והשכנים נכנסו לדירה. המערער </w:t>
      </w:r>
      <w:r w:rsidR="005E712E" w:rsidRPr="0065464F">
        <w:rPr>
          <w:rFonts w:hint="cs"/>
          <w:rtl/>
        </w:rPr>
        <w:t>שהה בחדר</w:t>
      </w:r>
      <w:r w:rsidR="00E05D24" w:rsidRPr="0065464F">
        <w:rPr>
          <w:rFonts w:hint="cs"/>
          <w:rtl/>
        </w:rPr>
        <w:t xml:space="preserve"> האמבטיה </w:t>
      </w:r>
      <w:r w:rsidR="005E712E" w:rsidRPr="0065464F">
        <w:rPr>
          <w:rFonts w:hint="cs"/>
          <w:rtl/>
        </w:rPr>
        <w:t xml:space="preserve">של הדירה </w:t>
      </w:r>
      <w:r w:rsidR="00E05D24" w:rsidRPr="0065464F">
        <w:rPr>
          <w:rFonts w:hint="cs"/>
          <w:rtl/>
        </w:rPr>
        <w:t xml:space="preserve">עד </w:t>
      </w:r>
      <w:r w:rsidR="00737F07" w:rsidRPr="0065464F">
        <w:rPr>
          <w:rFonts w:hint="cs"/>
          <w:rtl/>
        </w:rPr>
        <w:t>אשר נעצר</w:t>
      </w:r>
      <w:r w:rsidR="00E05D24" w:rsidRPr="0065464F">
        <w:rPr>
          <w:rFonts w:hint="cs"/>
          <w:rtl/>
        </w:rPr>
        <w:t xml:space="preserve"> על ידי המשטרה </w:t>
      </w:r>
      <w:r w:rsidR="00DE750D" w:rsidRPr="0065464F">
        <w:rPr>
          <w:rFonts w:hint="cs"/>
          <w:rtl/>
        </w:rPr>
        <w:t>שהוזעקה</w:t>
      </w:r>
      <w:r w:rsidR="00E05D24" w:rsidRPr="0065464F">
        <w:rPr>
          <w:rFonts w:hint="cs"/>
          <w:rtl/>
        </w:rPr>
        <w:t xml:space="preserve"> למקום. </w:t>
      </w:r>
      <w:r w:rsidR="00565FF8" w:rsidRPr="0065464F">
        <w:rPr>
          <w:rFonts w:hint="cs"/>
          <w:rtl/>
        </w:rPr>
        <w:t>המתלוננת פונתה לבית החולים סורוקה</w:t>
      </w:r>
      <w:r w:rsidR="00737F07" w:rsidRPr="0065464F">
        <w:rPr>
          <w:rFonts w:hint="cs"/>
          <w:rtl/>
        </w:rPr>
        <w:t xml:space="preserve"> במצב אנוש. </w:t>
      </w:r>
      <w:r w:rsidR="0072264B" w:rsidRPr="0065464F">
        <w:rPr>
          <w:rFonts w:hint="cs"/>
          <w:rtl/>
        </w:rPr>
        <w:t xml:space="preserve">מטעמי צנעת הפרט, אמנע מלפרט את היקף פציעותיה הקשות ואת הטיפול הרפואי הממושך </w:t>
      </w:r>
      <w:r w:rsidR="00565FF8" w:rsidRPr="0065464F">
        <w:rPr>
          <w:rFonts w:hint="cs"/>
          <w:rtl/>
        </w:rPr>
        <w:t>שניתן לה</w:t>
      </w:r>
      <w:r w:rsidR="0072264B" w:rsidRPr="0065464F">
        <w:rPr>
          <w:rFonts w:hint="cs"/>
          <w:rtl/>
        </w:rPr>
        <w:t xml:space="preserve">. </w:t>
      </w:r>
    </w:p>
    <w:p w:rsidR="00FC5790" w:rsidRPr="0065464F" w:rsidRDefault="00FC5790" w:rsidP="00FC5790">
      <w:pPr>
        <w:pStyle w:val="Ruller40"/>
        <w:rPr>
          <w:rtl/>
        </w:rPr>
      </w:pPr>
    </w:p>
    <w:p w:rsidR="00FC5790" w:rsidRPr="0065464F" w:rsidRDefault="00FC5790" w:rsidP="00D43CCA">
      <w:pPr>
        <w:pStyle w:val="Ruller4"/>
        <w:rPr>
          <w:rtl/>
        </w:rPr>
      </w:pPr>
      <w:r w:rsidRPr="0065464F">
        <w:rPr>
          <w:rFonts w:hint="cs"/>
          <w:rtl/>
        </w:rPr>
        <w:t xml:space="preserve">בגין האמור, יוחסו למערער עבירות של ניסיון לרצח, לפי סעיף 305 </w:t>
      </w:r>
      <w:r w:rsidR="00CE41BC" w:rsidRPr="0065464F">
        <w:rPr>
          <w:rFonts w:hint="cs"/>
          <w:rtl/>
        </w:rPr>
        <w:t>ל</w:t>
      </w:r>
      <w:r w:rsidR="00CE41BC" w:rsidRPr="0065464F">
        <w:rPr>
          <w:rtl/>
        </w:rPr>
        <w:t xml:space="preserve">חוק העונשין, </w:t>
      </w:r>
      <w:r w:rsidR="00CE41BC" w:rsidRPr="0065464F">
        <w:rPr>
          <w:rFonts w:hint="cs"/>
          <w:rtl/>
        </w:rPr>
        <w:t>ה</w:t>
      </w:r>
      <w:r w:rsidR="00CE41BC" w:rsidRPr="0065464F">
        <w:rPr>
          <w:rtl/>
        </w:rPr>
        <w:t>תשל"ז-1977</w:t>
      </w:r>
      <w:r w:rsidR="00CE41BC" w:rsidRPr="0065464F">
        <w:rPr>
          <w:rFonts w:hint="cs"/>
          <w:rtl/>
        </w:rPr>
        <w:t xml:space="preserve"> (להלן: </w:t>
      </w:r>
      <w:r w:rsidR="00CE41BC" w:rsidRPr="0065464F">
        <w:rPr>
          <w:rFonts w:ascii="Century" w:hAnsi="Century" w:cs="Miriam" w:hint="cs"/>
          <w:b/>
          <w:spacing w:val="0"/>
          <w:sz w:val="22"/>
          <w:szCs w:val="24"/>
          <w:rtl/>
        </w:rPr>
        <w:t>החוק</w:t>
      </w:r>
      <w:r w:rsidR="00CE41BC" w:rsidRPr="0065464F">
        <w:rPr>
          <w:rFonts w:hint="cs"/>
          <w:rtl/>
        </w:rPr>
        <w:t xml:space="preserve">); חבלה חמורה בנסיבות מחמירות </w:t>
      </w:r>
      <w:r w:rsidR="00CE41BC" w:rsidRPr="0065464F">
        <w:rPr>
          <w:rtl/>
        </w:rPr>
        <w:t>–</w:t>
      </w:r>
      <w:r w:rsidR="00CE41BC" w:rsidRPr="0065464F">
        <w:rPr>
          <w:rFonts w:hint="cs"/>
          <w:rtl/>
        </w:rPr>
        <w:t xml:space="preserve"> מספר עבירות לפי סעיף 333 בשילוב עם סעיפים 335(א)(1) </w:t>
      </w:r>
      <w:r w:rsidR="00D43CCA" w:rsidRPr="0065464F">
        <w:rPr>
          <w:rFonts w:hint="cs"/>
          <w:rtl/>
        </w:rPr>
        <w:t>ו-</w:t>
      </w:r>
      <w:r w:rsidR="00CE41BC" w:rsidRPr="0065464F">
        <w:rPr>
          <w:rFonts w:hint="cs"/>
          <w:rtl/>
        </w:rPr>
        <w:t xml:space="preserve">335(א1) לחוק; והתעללות בקטין או בחסר ישע, לפי סעיף 368ג </w:t>
      </w:r>
      <w:proofErr w:type="spellStart"/>
      <w:r w:rsidR="00CE41BC" w:rsidRPr="0065464F">
        <w:rPr>
          <w:rFonts w:hint="cs"/>
          <w:rtl/>
        </w:rPr>
        <w:t>סיפה</w:t>
      </w:r>
      <w:proofErr w:type="spellEnd"/>
      <w:r w:rsidR="00CE41BC" w:rsidRPr="0065464F">
        <w:rPr>
          <w:rFonts w:hint="cs"/>
          <w:rtl/>
        </w:rPr>
        <w:t xml:space="preserve"> לחוק. </w:t>
      </w:r>
    </w:p>
    <w:p w:rsidR="003D4151" w:rsidRPr="0065464F" w:rsidRDefault="003D4151" w:rsidP="003D4151">
      <w:pPr>
        <w:pStyle w:val="Ruller40"/>
        <w:rPr>
          <w:rtl/>
        </w:rPr>
      </w:pPr>
    </w:p>
    <w:p w:rsidR="00D73FFF" w:rsidRPr="0065464F" w:rsidRDefault="00D73FFF" w:rsidP="00A51FAE">
      <w:pPr>
        <w:pStyle w:val="Ruller40"/>
        <w:rPr>
          <w:rFonts w:ascii="Century" w:hAnsi="Century" w:cs="Miriam"/>
          <w:b/>
          <w:spacing w:val="0"/>
          <w:szCs w:val="24"/>
          <w:rtl/>
        </w:rPr>
      </w:pPr>
      <w:r w:rsidRPr="0065464F">
        <w:rPr>
          <w:rFonts w:ascii="Century" w:hAnsi="Century" w:cs="Miriam" w:hint="cs"/>
          <w:b/>
          <w:spacing w:val="0"/>
          <w:szCs w:val="24"/>
          <w:rtl/>
        </w:rPr>
        <w:t>הכרעת הדין וגזר הדין</w:t>
      </w:r>
    </w:p>
    <w:p w:rsidR="00CE41BC" w:rsidRPr="0065464F" w:rsidRDefault="00CE41BC" w:rsidP="00A51FAE">
      <w:pPr>
        <w:pStyle w:val="Ruller40"/>
        <w:rPr>
          <w:rFonts w:ascii="Century" w:hAnsi="Century" w:cs="Miriam"/>
          <w:b/>
          <w:spacing w:val="0"/>
          <w:szCs w:val="24"/>
          <w:rtl/>
        </w:rPr>
      </w:pPr>
    </w:p>
    <w:p w:rsidR="004D6105" w:rsidRPr="0065464F" w:rsidRDefault="002F2E29" w:rsidP="002A7326">
      <w:pPr>
        <w:pStyle w:val="Ruller4"/>
        <w:rPr>
          <w:rtl/>
        </w:rPr>
      </w:pPr>
      <w:r w:rsidRPr="0065464F">
        <w:rPr>
          <w:rFonts w:hint="cs"/>
          <w:rtl/>
        </w:rPr>
        <w:t xml:space="preserve">המחלוקת העובדתית </w:t>
      </w:r>
      <w:r w:rsidR="009C511F" w:rsidRPr="0065464F">
        <w:rPr>
          <w:rFonts w:hint="cs"/>
          <w:rtl/>
        </w:rPr>
        <w:t>ש</w:t>
      </w:r>
      <w:r w:rsidRPr="0065464F">
        <w:rPr>
          <w:rFonts w:hint="cs"/>
          <w:rtl/>
        </w:rPr>
        <w:t xml:space="preserve">בה </w:t>
      </w:r>
      <w:r w:rsidR="00055253" w:rsidRPr="0065464F">
        <w:rPr>
          <w:rFonts w:hint="cs"/>
          <w:rtl/>
        </w:rPr>
        <w:t xml:space="preserve">בית המשפט המחוזי </w:t>
      </w:r>
      <w:r w:rsidR="00695D71" w:rsidRPr="0065464F">
        <w:rPr>
          <w:rFonts w:hint="cs"/>
          <w:rtl/>
        </w:rPr>
        <w:t xml:space="preserve">נדרש </w:t>
      </w:r>
      <w:r w:rsidRPr="0065464F">
        <w:rPr>
          <w:rFonts w:hint="cs"/>
          <w:rtl/>
        </w:rPr>
        <w:t>להכריע</w:t>
      </w:r>
      <w:r w:rsidR="001A03C4" w:rsidRPr="0065464F">
        <w:rPr>
          <w:rFonts w:hint="cs"/>
          <w:rtl/>
        </w:rPr>
        <w:t xml:space="preserve"> הייתה מצומצמת</w:t>
      </w:r>
      <w:r w:rsidR="00565FF8" w:rsidRPr="0065464F">
        <w:rPr>
          <w:rFonts w:hint="cs"/>
          <w:rtl/>
        </w:rPr>
        <w:t xml:space="preserve">. </w:t>
      </w:r>
      <w:r w:rsidR="00695D71" w:rsidRPr="0065464F">
        <w:rPr>
          <w:rFonts w:hint="cs"/>
          <w:rtl/>
        </w:rPr>
        <w:t>מרבית הראיות</w:t>
      </w:r>
      <w:r w:rsidR="00565FF8" w:rsidRPr="0065464F">
        <w:rPr>
          <w:rFonts w:hint="cs"/>
          <w:rtl/>
        </w:rPr>
        <w:t xml:space="preserve"> הוגשו בהסכמה ו</w:t>
      </w:r>
      <w:r w:rsidR="00D87868" w:rsidRPr="0065464F">
        <w:rPr>
          <w:rFonts w:hint="cs"/>
          <w:rtl/>
        </w:rPr>
        <w:t xml:space="preserve">ההגנה אף הסכימה לאמיתות </w:t>
      </w:r>
      <w:r w:rsidR="002A7326">
        <w:rPr>
          <w:rFonts w:hint="cs"/>
          <w:rtl/>
        </w:rPr>
        <w:t>תוכנן</w:t>
      </w:r>
      <w:r w:rsidR="00565FF8" w:rsidRPr="0065464F">
        <w:rPr>
          <w:rFonts w:hint="cs"/>
          <w:rtl/>
        </w:rPr>
        <w:t xml:space="preserve">. </w:t>
      </w:r>
      <w:r w:rsidR="00677FBF" w:rsidRPr="0065464F">
        <w:rPr>
          <w:rFonts w:hint="cs"/>
          <w:rtl/>
        </w:rPr>
        <w:t xml:space="preserve">חומר הראיות שהוצג כלל, בין היתר, את </w:t>
      </w:r>
      <w:r w:rsidRPr="0065464F">
        <w:rPr>
          <w:rFonts w:hint="cs"/>
          <w:rtl/>
        </w:rPr>
        <w:t xml:space="preserve">תיעוד השמע </w:t>
      </w:r>
      <w:r w:rsidR="0010221D" w:rsidRPr="0065464F">
        <w:rPr>
          <w:rFonts w:hint="cs"/>
          <w:rtl/>
        </w:rPr>
        <w:t>של הקלטות</w:t>
      </w:r>
      <w:r w:rsidR="004D6105" w:rsidRPr="0065464F">
        <w:rPr>
          <w:rFonts w:hint="cs"/>
          <w:rtl/>
        </w:rPr>
        <w:t xml:space="preserve"> המערער במכשיר הטלפון הנייד שלו</w:t>
      </w:r>
      <w:r w:rsidR="0010221D" w:rsidRPr="0065464F">
        <w:rPr>
          <w:rFonts w:hint="cs"/>
          <w:rtl/>
        </w:rPr>
        <w:t xml:space="preserve">. </w:t>
      </w:r>
      <w:r w:rsidR="00936962" w:rsidRPr="0065464F">
        <w:rPr>
          <w:rFonts w:hint="cs"/>
          <w:rtl/>
        </w:rPr>
        <w:t>אחת מההקלטות</w:t>
      </w:r>
      <w:r w:rsidR="0010221D" w:rsidRPr="0065464F">
        <w:rPr>
          <w:rFonts w:hint="cs"/>
          <w:rtl/>
        </w:rPr>
        <w:t xml:space="preserve"> מתעדת למעשה את כל אירוע האלימות עד לכניסת השכנים לדירה, מעצרו של המערער והגעת כוחות ההצלה</w:t>
      </w:r>
      <w:r w:rsidR="005E712E" w:rsidRPr="0065464F">
        <w:rPr>
          <w:rFonts w:hint="cs"/>
          <w:rtl/>
        </w:rPr>
        <w:t xml:space="preserve"> (ת/72, קובץ 009)</w:t>
      </w:r>
      <w:r w:rsidR="0010221D" w:rsidRPr="0065464F">
        <w:rPr>
          <w:rFonts w:hint="cs"/>
          <w:rtl/>
        </w:rPr>
        <w:t>. עוד הוגשו</w:t>
      </w:r>
      <w:r w:rsidR="005E712E" w:rsidRPr="0065464F">
        <w:rPr>
          <w:rFonts w:hint="cs"/>
          <w:rtl/>
        </w:rPr>
        <w:t xml:space="preserve"> </w:t>
      </w:r>
      <w:r w:rsidR="0010221D" w:rsidRPr="0065464F">
        <w:rPr>
          <w:rFonts w:hint="cs"/>
          <w:rtl/>
        </w:rPr>
        <w:t xml:space="preserve">הודעות קרובי משפחתה של </w:t>
      </w:r>
      <w:r w:rsidR="004D6105" w:rsidRPr="0065464F">
        <w:rPr>
          <w:rFonts w:hint="cs"/>
          <w:rtl/>
        </w:rPr>
        <w:t>המתלוננת, הודעו</w:t>
      </w:r>
      <w:r w:rsidR="00055253" w:rsidRPr="0065464F">
        <w:rPr>
          <w:rFonts w:hint="cs"/>
          <w:rtl/>
        </w:rPr>
        <w:t xml:space="preserve">ת </w:t>
      </w:r>
      <w:r w:rsidR="005E712E" w:rsidRPr="0065464F">
        <w:rPr>
          <w:rFonts w:hint="cs"/>
          <w:rtl/>
        </w:rPr>
        <w:t>ה</w:t>
      </w:r>
      <w:r w:rsidR="00055253" w:rsidRPr="0065464F">
        <w:rPr>
          <w:rFonts w:hint="cs"/>
          <w:rtl/>
        </w:rPr>
        <w:t>שכנים, צילום הודעות "</w:t>
      </w:r>
      <w:proofErr w:type="spellStart"/>
      <w:r w:rsidR="00055253" w:rsidRPr="0065464F">
        <w:rPr>
          <w:rFonts w:hint="cs"/>
          <w:rtl/>
        </w:rPr>
        <w:t>ווטסאפ</w:t>
      </w:r>
      <w:proofErr w:type="spellEnd"/>
      <w:r w:rsidR="00055253" w:rsidRPr="0065464F">
        <w:rPr>
          <w:rFonts w:hint="cs"/>
          <w:rtl/>
        </w:rPr>
        <w:t xml:space="preserve">", </w:t>
      </w:r>
      <w:r w:rsidR="004D6105" w:rsidRPr="0065464F">
        <w:rPr>
          <w:rFonts w:hint="cs"/>
          <w:rtl/>
        </w:rPr>
        <w:t>הודעות של גורמים רפואיים אשר טיפלו במתלוננת, הודעות ודוחות פעולה של אנשי משטרה, דוחות מעבדה לזיהוי פלילי ומסמכים רפואיים המלמדים</w:t>
      </w:r>
      <w:r w:rsidR="00936962" w:rsidRPr="0065464F">
        <w:rPr>
          <w:rFonts w:hint="cs"/>
          <w:rtl/>
        </w:rPr>
        <w:t xml:space="preserve"> על אשפוזה הממושך</w:t>
      </w:r>
      <w:r w:rsidR="005E712E" w:rsidRPr="0065464F">
        <w:rPr>
          <w:rFonts w:hint="cs"/>
          <w:rtl/>
        </w:rPr>
        <w:t xml:space="preserve"> של המתלוננת</w:t>
      </w:r>
      <w:r w:rsidR="00936962" w:rsidRPr="0065464F">
        <w:rPr>
          <w:rFonts w:hint="cs"/>
          <w:rtl/>
        </w:rPr>
        <w:t xml:space="preserve"> ומצבה הרפואי.</w:t>
      </w:r>
      <w:r w:rsidR="00E43816" w:rsidRPr="0065464F">
        <w:rPr>
          <w:rFonts w:hint="cs"/>
          <w:rtl/>
        </w:rPr>
        <w:t xml:space="preserve"> </w:t>
      </w:r>
      <w:r w:rsidR="004D6105" w:rsidRPr="0065464F">
        <w:rPr>
          <w:rFonts w:hint="cs"/>
          <w:rtl/>
        </w:rPr>
        <w:t>אמרות המערער מחקירות</w:t>
      </w:r>
      <w:r w:rsidR="00055253" w:rsidRPr="0065464F">
        <w:rPr>
          <w:rFonts w:hint="cs"/>
          <w:rtl/>
        </w:rPr>
        <w:t>י</w:t>
      </w:r>
      <w:r w:rsidR="00936962" w:rsidRPr="0065464F">
        <w:rPr>
          <w:rFonts w:hint="cs"/>
          <w:rtl/>
        </w:rPr>
        <w:t>ו במשטרה הוגשו אף הן, וכך גם אמ</w:t>
      </w:r>
      <w:r w:rsidR="00055253" w:rsidRPr="0065464F">
        <w:rPr>
          <w:rFonts w:hint="cs"/>
          <w:rtl/>
        </w:rPr>
        <w:t>רות המתלוננת</w:t>
      </w:r>
      <w:r w:rsidR="00936962" w:rsidRPr="0065464F">
        <w:rPr>
          <w:rFonts w:hint="cs"/>
          <w:rtl/>
        </w:rPr>
        <w:t xml:space="preserve"> שנגבו ממנה</w:t>
      </w:r>
      <w:r w:rsidR="004D6105" w:rsidRPr="0065464F">
        <w:rPr>
          <w:rFonts w:hint="cs"/>
          <w:rtl/>
        </w:rPr>
        <w:t xml:space="preserve"> בעודה מאושפזת בבית החולים. לפני בית המשפט המחוזי נשמעו</w:t>
      </w:r>
      <w:r w:rsidR="00055253" w:rsidRPr="0065464F">
        <w:rPr>
          <w:rFonts w:hint="cs"/>
          <w:rtl/>
        </w:rPr>
        <w:t xml:space="preserve"> </w:t>
      </w:r>
      <w:r w:rsidR="00936962" w:rsidRPr="0065464F">
        <w:rPr>
          <w:rFonts w:hint="cs"/>
          <w:rtl/>
        </w:rPr>
        <w:t xml:space="preserve">שתי עדויות בלבד </w:t>
      </w:r>
      <w:r w:rsidR="00936962" w:rsidRPr="0065464F">
        <w:rPr>
          <w:rtl/>
        </w:rPr>
        <w:t>–</w:t>
      </w:r>
      <w:r w:rsidR="00936962" w:rsidRPr="0065464F">
        <w:rPr>
          <w:rFonts w:hint="cs"/>
          <w:rtl/>
        </w:rPr>
        <w:t xml:space="preserve"> </w:t>
      </w:r>
      <w:r w:rsidR="005E712E" w:rsidRPr="0065464F">
        <w:rPr>
          <w:rFonts w:hint="cs"/>
          <w:rtl/>
        </w:rPr>
        <w:t>עדות המתלוננת מטעם התביעה</w:t>
      </w:r>
      <w:r w:rsidR="004D6105" w:rsidRPr="0065464F">
        <w:rPr>
          <w:rFonts w:hint="cs"/>
          <w:rtl/>
        </w:rPr>
        <w:t xml:space="preserve"> </w:t>
      </w:r>
      <w:r w:rsidR="00055253" w:rsidRPr="0065464F">
        <w:rPr>
          <w:rFonts w:hint="cs"/>
          <w:rtl/>
        </w:rPr>
        <w:t xml:space="preserve">ועדות </w:t>
      </w:r>
      <w:r w:rsidR="004D6105" w:rsidRPr="0065464F">
        <w:rPr>
          <w:rFonts w:hint="cs"/>
          <w:rtl/>
        </w:rPr>
        <w:t xml:space="preserve">המערער </w:t>
      </w:r>
      <w:r w:rsidR="00055253" w:rsidRPr="0065464F">
        <w:rPr>
          <w:rFonts w:hint="cs"/>
          <w:rtl/>
        </w:rPr>
        <w:t>להגנתו</w:t>
      </w:r>
      <w:r w:rsidR="004D6105" w:rsidRPr="0065464F">
        <w:rPr>
          <w:rFonts w:hint="cs"/>
          <w:rtl/>
        </w:rPr>
        <w:t xml:space="preserve">. </w:t>
      </w:r>
    </w:p>
    <w:p w:rsidR="004D6105" w:rsidRPr="0065464F" w:rsidRDefault="004D6105" w:rsidP="004D6105">
      <w:pPr>
        <w:pStyle w:val="Ruller40"/>
        <w:rPr>
          <w:rtl/>
        </w:rPr>
      </w:pPr>
    </w:p>
    <w:p w:rsidR="0079388C" w:rsidRPr="0065464F" w:rsidRDefault="004D6105" w:rsidP="00E666CB">
      <w:pPr>
        <w:pStyle w:val="Ruller4"/>
      </w:pPr>
      <w:r w:rsidRPr="0065464F">
        <w:rPr>
          <w:rtl/>
        </w:rPr>
        <w:tab/>
      </w:r>
      <w:r w:rsidR="00055253" w:rsidRPr="0065464F">
        <w:rPr>
          <w:rFonts w:hint="cs"/>
          <w:rtl/>
        </w:rPr>
        <w:t>נוכח</w:t>
      </w:r>
      <w:r w:rsidRPr="0065464F">
        <w:rPr>
          <w:rFonts w:hint="cs"/>
          <w:rtl/>
        </w:rPr>
        <w:t xml:space="preserve"> חומר הראיות</w:t>
      </w:r>
      <w:r w:rsidR="00055253" w:rsidRPr="0065464F">
        <w:rPr>
          <w:rFonts w:hint="cs"/>
          <w:rtl/>
        </w:rPr>
        <w:t xml:space="preserve"> וההסכמות כאמור</w:t>
      </w:r>
      <w:r w:rsidRPr="0065464F">
        <w:rPr>
          <w:rFonts w:hint="cs"/>
          <w:rtl/>
        </w:rPr>
        <w:t xml:space="preserve">, נותרו </w:t>
      </w:r>
      <w:r w:rsidR="00E666CB" w:rsidRPr="0065464F">
        <w:rPr>
          <w:rFonts w:hint="cs"/>
          <w:rtl/>
        </w:rPr>
        <w:t>שלוש</w:t>
      </w:r>
      <w:r w:rsidR="00EF6B7A" w:rsidRPr="0065464F">
        <w:rPr>
          <w:rFonts w:hint="cs"/>
          <w:rtl/>
        </w:rPr>
        <w:t xml:space="preserve"> מחלוקות עובדתיות</w:t>
      </w:r>
      <w:r w:rsidR="00055253" w:rsidRPr="0065464F">
        <w:rPr>
          <w:rFonts w:hint="cs"/>
          <w:rtl/>
        </w:rPr>
        <w:t xml:space="preserve"> בלבד</w:t>
      </w:r>
      <w:r w:rsidR="00EF6B7A" w:rsidRPr="0065464F">
        <w:rPr>
          <w:rFonts w:hint="cs"/>
          <w:rtl/>
        </w:rPr>
        <w:t xml:space="preserve">: </w:t>
      </w:r>
      <w:r w:rsidR="00E03B45" w:rsidRPr="0065464F">
        <w:rPr>
          <w:rFonts w:hint="cs"/>
          <w:rtl/>
        </w:rPr>
        <w:t>ה</w:t>
      </w:r>
      <w:r w:rsidR="00EF6B7A" w:rsidRPr="0065464F">
        <w:rPr>
          <w:rFonts w:hint="cs"/>
          <w:rtl/>
        </w:rPr>
        <w:t xml:space="preserve">ראשונה, האם המערער הטיח את המתלוננת על הרצפה עובר לתקיפתה באמצעות המערוך; </w:t>
      </w:r>
      <w:r w:rsidR="00E03B45" w:rsidRPr="0065464F">
        <w:rPr>
          <w:rFonts w:hint="cs"/>
          <w:rtl/>
        </w:rPr>
        <w:t>ה</w:t>
      </w:r>
      <w:r w:rsidR="00EF6B7A" w:rsidRPr="0065464F">
        <w:rPr>
          <w:rFonts w:hint="cs"/>
          <w:rtl/>
        </w:rPr>
        <w:t>שני</w:t>
      </w:r>
      <w:r w:rsidR="009E2EA2">
        <w:rPr>
          <w:rFonts w:hint="cs"/>
          <w:rtl/>
        </w:rPr>
        <w:t>י</w:t>
      </w:r>
      <w:r w:rsidR="00EF6B7A" w:rsidRPr="0065464F">
        <w:rPr>
          <w:rFonts w:hint="cs"/>
          <w:rtl/>
        </w:rPr>
        <w:t xml:space="preserve">ה, האם המערער לחש למתלוננת תוך כדי חניקתה "תמותי כבר"; </w:t>
      </w:r>
      <w:r w:rsidR="00E03B45" w:rsidRPr="0065464F">
        <w:rPr>
          <w:rFonts w:hint="cs"/>
          <w:rtl/>
        </w:rPr>
        <w:t>וה</w:t>
      </w:r>
      <w:r w:rsidR="00EF6B7A" w:rsidRPr="0065464F">
        <w:rPr>
          <w:rFonts w:hint="cs"/>
          <w:rtl/>
        </w:rPr>
        <w:t xml:space="preserve">שלישית, האם המערער אמר למתלוננת "את לא תהיי </w:t>
      </w:r>
      <w:proofErr w:type="spellStart"/>
      <w:r w:rsidR="00EF6B7A" w:rsidRPr="0065464F">
        <w:rPr>
          <w:rFonts w:hint="cs"/>
          <w:rtl/>
        </w:rPr>
        <w:t>אמא</w:t>
      </w:r>
      <w:proofErr w:type="spellEnd"/>
      <w:r w:rsidR="00EF6B7A" w:rsidRPr="0065464F">
        <w:rPr>
          <w:rFonts w:hint="cs"/>
          <w:rtl/>
        </w:rPr>
        <w:t xml:space="preserve"> שלו" ו"גם ככה לא תהיה לו </w:t>
      </w:r>
      <w:proofErr w:type="spellStart"/>
      <w:r w:rsidR="00EF6B7A" w:rsidRPr="0065464F">
        <w:rPr>
          <w:rFonts w:hint="cs"/>
          <w:rtl/>
        </w:rPr>
        <w:t>אמא</w:t>
      </w:r>
      <w:proofErr w:type="spellEnd"/>
      <w:r w:rsidR="00EF6B7A" w:rsidRPr="0065464F">
        <w:rPr>
          <w:rFonts w:hint="cs"/>
          <w:rtl/>
        </w:rPr>
        <w:t xml:space="preserve">" </w:t>
      </w:r>
      <w:r w:rsidR="00EF6B7A" w:rsidRPr="0065464F">
        <w:rPr>
          <w:rtl/>
        </w:rPr>
        <w:t>–</w:t>
      </w:r>
      <w:r w:rsidR="00EF6B7A" w:rsidRPr="0065464F">
        <w:rPr>
          <w:rFonts w:hint="cs"/>
          <w:rtl/>
        </w:rPr>
        <w:t xml:space="preserve"> ככתוב בכתב האישום המתוקן, או ש</w:t>
      </w:r>
      <w:r w:rsidR="00E03B45" w:rsidRPr="0065464F">
        <w:rPr>
          <w:rFonts w:hint="cs"/>
          <w:rtl/>
        </w:rPr>
        <w:t xml:space="preserve">מא </w:t>
      </w:r>
      <w:r w:rsidR="00EF6B7A" w:rsidRPr="0065464F">
        <w:rPr>
          <w:rFonts w:hint="cs"/>
          <w:rtl/>
        </w:rPr>
        <w:t xml:space="preserve">אמר לה כי הילד "לא צריך </w:t>
      </w:r>
      <w:proofErr w:type="spellStart"/>
      <w:r w:rsidR="00EF6B7A" w:rsidRPr="0065464F">
        <w:rPr>
          <w:rFonts w:hint="cs"/>
          <w:rtl/>
        </w:rPr>
        <w:t>אמא</w:t>
      </w:r>
      <w:proofErr w:type="spellEnd"/>
      <w:r w:rsidR="00EF6B7A" w:rsidRPr="0065464F">
        <w:rPr>
          <w:rFonts w:hint="cs"/>
          <w:rtl/>
        </w:rPr>
        <w:t xml:space="preserve"> כזאת", כטענתו</w:t>
      </w:r>
      <w:r w:rsidRPr="0065464F">
        <w:rPr>
          <w:rFonts w:hint="cs"/>
          <w:rtl/>
        </w:rPr>
        <w:t>.</w:t>
      </w:r>
      <w:r w:rsidR="003A72A1" w:rsidRPr="0065464F">
        <w:rPr>
          <w:rFonts w:hint="cs"/>
          <w:rtl/>
        </w:rPr>
        <w:t xml:space="preserve"> </w:t>
      </w:r>
    </w:p>
    <w:p w:rsidR="0079388C" w:rsidRPr="0065464F" w:rsidRDefault="0079388C" w:rsidP="0079388C">
      <w:pPr>
        <w:pStyle w:val="Ruller4"/>
        <w:numPr>
          <w:ilvl w:val="0"/>
          <w:numId w:val="0"/>
        </w:numPr>
        <w:rPr>
          <w:rtl/>
        </w:rPr>
      </w:pPr>
    </w:p>
    <w:p w:rsidR="00055253" w:rsidRPr="0065464F" w:rsidRDefault="0079388C" w:rsidP="006F2D68">
      <w:pPr>
        <w:pStyle w:val="Ruller4"/>
        <w:numPr>
          <w:ilvl w:val="0"/>
          <w:numId w:val="0"/>
        </w:numPr>
        <w:rPr>
          <w:rtl/>
        </w:rPr>
      </w:pPr>
      <w:r w:rsidRPr="0065464F">
        <w:rPr>
          <w:rtl/>
        </w:rPr>
        <w:tab/>
      </w:r>
      <w:r w:rsidRPr="0065464F">
        <w:rPr>
          <w:rFonts w:hint="cs"/>
          <w:rtl/>
        </w:rPr>
        <w:t xml:space="preserve">בית המשפט המחוזי ציין </w:t>
      </w:r>
      <w:r w:rsidR="0022328E" w:rsidRPr="0065464F">
        <w:rPr>
          <w:rFonts w:hint="cs"/>
          <w:rtl/>
        </w:rPr>
        <w:t xml:space="preserve">בהכרעת הדין </w:t>
      </w:r>
      <w:r w:rsidRPr="0065464F">
        <w:rPr>
          <w:rFonts w:hint="cs"/>
          <w:rtl/>
        </w:rPr>
        <w:t>כי ה</w:t>
      </w:r>
      <w:r w:rsidR="00A45DFB" w:rsidRPr="0065464F">
        <w:rPr>
          <w:rFonts w:hint="cs"/>
          <w:rtl/>
        </w:rPr>
        <w:t>וא נותן אמון מלא בעדות המתלוננת</w:t>
      </w:r>
      <w:r w:rsidRPr="0065464F">
        <w:rPr>
          <w:rFonts w:hint="cs"/>
          <w:rtl/>
        </w:rPr>
        <w:t xml:space="preserve"> לאור התרשמותו החיובית מהאופן שבו העידה, ובכלל זה כי תיארה את הדברים </w:t>
      </w:r>
      <w:r w:rsidR="006F2D68" w:rsidRPr="0065464F">
        <w:rPr>
          <w:rFonts w:hint="cs"/>
          <w:rtl/>
        </w:rPr>
        <w:t>באופן מאוזן ומדויק</w:t>
      </w:r>
      <w:r w:rsidRPr="0065464F">
        <w:rPr>
          <w:rFonts w:hint="cs"/>
          <w:rtl/>
        </w:rPr>
        <w:t xml:space="preserve"> ככל שניתן. </w:t>
      </w:r>
      <w:r w:rsidR="006F2D68" w:rsidRPr="0065464F">
        <w:rPr>
          <w:rFonts w:hint="cs"/>
          <w:rtl/>
        </w:rPr>
        <w:t xml:space="preserve">באשר למערער </w:t>
      </w:r>
      <w:r w:rsidR="006F2D68" w:rsidRPr="0065464F">
        <w:rPr>
          <w:rtl/>
        </w:rPr>
        <w:t>–</w:t>
      </w:r>
      <w:r w:rsidR="006F2D68" w:rsidRPr="0065464F">
        <w:rPr>
          <w:rFonts w:hint="cs"/>
          <w:rtl/>
        </w:rPr>
        <w:t xml:space="preserve"> </w:t>
      </w:r>
      <w:r w:rsidR="00A45DFB" w:rsidRPr="0065464F">
        <w:rPr>
          <w:rFonts w:hint="cs"/>
          <w:rtl/>
        </w:rPr>
        <w:t xml:space="preserve">לאחר </w:t>
      </w:r>
      <w:r w:rsidR="006F2D68" w:rsidRPr="0065464F">
        <w:rPr>
          <w:rFonts w:hint="cs"/>
          <w:rtl/>
        </w:rPr>
        <w:t>ש</w:t>
      </w:r>
      <w:r w:rsidR="00A45DFB" w:rsidRPr="0065464F">
        <w:rPr>
          <w:rFonts w:hint="cs"/>
          <w:rtl/>
        </w:rPr>
        <w:t xml:space="preserve">שמר </w:t>
      </w:r>
      <w:r w:rsidR="005E712E" w:rsidRPr="0065464F">
        <w:rPr>
          <w:rFonts w:hint="cs"/>
          <w:rtl/>
        </w:rPr>
        <w:t xml:space="preserve">לרוב </w:t>
      </w:r>
      <w:r w:rsidR="00A45DFB" w:rsidRPr="0065464F">
        <w:rPr>
          <w:rFonts w:hint="cs"/>
          <w:rtl/>
        </w:rPr>
        <w:t xml:space="preserve">בחקירותיו במשטרה </w:t>
      </w:r>
      <w:r w:rsidR="00D04FBD" w:rsidRPr="0065464F">
        <w:rPr>
          <w:rFonts w:hint="cs"/>
          <w:rtl/>
        </w:rPr>
        <w:t xml:space="preserve">על </w:t>
      </w:r>
      <w:r w:rsidR="00D04FBD" w:rsidRPr="0065464F">
        <w:rPr>
          <w:rFonts w:hint="cs"/>
          <w:rtl/>
        </w:rPr>
        <w:lastRenderedPageBreak/>
        <w:t xml:space="preserve">זכות השתיקה, הוא מסר בבית המשפט לראשונה גרסה מלאה. </w:t>
      </w:r>
      <w:r w:rsidR="006F2D68" w:rsidRPr="0065464F">
        <w:rPr>
          <w:rFonts w:hint="cs"/>
          <w:rtl/>
        </w:rPr>
        <w:t xml:space="preserve">בעדותו, </w:t>
      </w:r>
      <w:r w:rsidR="00C51063">
        <w:rPr>
          <w:rFonts w:hint="cs"/>
          <w:rtl/>
        </w:rPr>
        <w:t>המערער פירט את הרקע לאירוע</w:t>
      </w:r>
      <w:r w:rsidR="00D04FBD" w:rsidRPr="0065464F">
        <w:rPr>
          <w:rFonts w:hint="cs"/>
          <w:rtl/>
        </w:rPr>
        <w:t xml:space="preserve"> ואת היח</w:t>
      </w:r>
      <w:r w:rsidR="00D43CCA" w:rsidRPr="0065464F">
        <w:rPr>
          <w:rFonts w:hint="cs"/>
          <w:rtl/>
        </w:rPr>
        <w:t>סים העכורים בינו לבין המתלוננת.</w:t>
      </w:r>
      <w:r w:rsidR="00055253" w:rsidRPr="0065464F">
        <w:rPr>
          <w:rFonts w:hint="cs"/>
          <w:rtl/>
        </w:rPr>
        <w:t xml:space="preserve"> </w:t>
      </w:r>
      <w:r w:rsidR="00D04FBD" w:rsidRPr="0065464F">
        <w:rPr>
          <w:rFonts w:hint="cs"/>
          <w:rtl/>
        </w:rPr>
        <w:t>אשר ל</w:t>
      </w:r>
      <w:r w:rsidR="005E712E" w:rsidRPr="0065464F">
        <w:rPr>
          <w:rFonts w:hint="cs"/>
          <w:rtl/>
        </w:rPr>
        <w:t>גרסתו ביחס ל</w:t>
      </w:r>
      <w:r w:rsidR="00D04FBD" w:rsidRPr="0065464F">
        <w:rPr>
          <w:rFonts w:hint="cs"/>
          <w:rtl/>
        </w:rPr>
        <w:t xml:space="preserve">אירוע עצמו, </w:t>
      </w:r>
      <w:r w:rsidR="006F2D68" w:rsidRPr="0065464F">
        <w:rPr>
          <w:rFonts w:hint="cs"/>
          <w:rtl/>
        </w:rPr>
        <w:t>צוין</w:t>
      </w:r>
      <w:r w:rsidR="00D04FBD" w:rsidRPr="0065464F">
        <w:rPr>
          <w:rFonts w:hint="cs"/>
          <w:rtl/>
        </w:rPr>
        <w:t xml:space="preserve"> בהכרעת </w:t>
      </w:r>
      <w:r w:rsidR="00055253" w:rsidRPr="0065464F">
        <w:rPr>
          <w:rFonts w:hint="cs"/>
          <w:rtl/>
        </w:rPr>
        <w:t>הדין:</w:t>
      </w:r>
    </w:p>
    <w:p w:rsidR="00055253" w:rsidRPr="0065464F" w:rsidRDefault="00055253" w:rsidP="00055253">
      <w:pPr>
        <w:pStyle w:val="Ruller4"/>
        <w:numPr>
          <w:ilvl w:val="0"/>
          <w:numId w:val="0"/>
        </w:numPr>
        <w:rPr>
          <w:rtl/>
        </w:rPr>
      </w:pPr>
    </w:p>
    <w:p w:rsidR="0003076A" w:rsidRPr="0065464F" w:rsidRDefault="005D6A1D" w:rsidP="00E666CB">
      <w:pPr>
        <w:pStyle w:val="Ruller5"/>
        <w:rPr>
          <w:rtl/>
        </w:rPr>
      </w:pPr>
      <w:r w:rsidRPr="0065464F">
        <w:rPr>
          <w:rtl/>
        </w:rPr>
        <w:t>"</w:t>
      </w:r>
      <w:r w:rsidRPr="0065464F">
        <w:rPr>
          <w:rFonts w:hint="cs"/>
          <w:rtl/>
        </w:rPr>
        <w:t xml:space="preserve">[...] </w:t>
      </w:r>
      <w:r w:rsidRPr="0065464F">
        <w:rPr>
          <w:rtl/>
        </w:rPr>
        <w:t>בכל מקום בו הנאשם</w:t>
      </w:r>
      <w:r w:rsidRPr="0065464F">
        <w:rPr>
          <w:rFonts w:hint="cs"/>
          <w:rtl/>
        </w:rPr>
        <w:t xml:space="preserve"> [המערער </w:t>
      </w:r>
      <w:r w:rsidRPr="0065464F">
        <w:rPr>
          <w:rtl/>
        </w:rPr>
        <w:t>–</w:t>
      </w:r>
      <w:r w:rsidRPr="0065464F">
        <w:rPr>
          <w:rFonts w:hint="cs"/>
          <w:rtl/>
        </w:rPr>
        <w:t xml:space="preserve"> </w:t>
      </w:r>
      <w:r w:rsidRPr="0065464F">
        <w:rPr>
          <w:rFonts w:ascii="Century" w:hAnsi="Century" w:cs="Miriam" w:hint="cs"/>
          <w:b/>
          <w:spacing w:val="0"/>
          <w:szCs w:val="24"/>
          <w:rtl/>
        </w:rPr>
        <w:t>י' א'</w:t>
      </w:r>
      <w:r w:rsidRPr="0065464F">
        <w:rPr>
          <w:rFonts w:hint="cs"/>
          <w:rtl/>
        </w:rPr>
        <w:t>]</w:t>
      </w:r>
      <w:r w:rsidRPr="0065464F">
        <w:rPr>
          <w:rtl/>
        </w:rPr>
        <w:t xml:space="preserve"> התבקש להתייחס או לענות על שאלות ביחס למה שקרה בדירה – ביחס למקרה עליו הוא נחקר במשטרה ובגינו התכנסנו בבית המשפט – הנאשם התחמק ממתן תשובה, מסר תשובות מעורפלות ולא ענה על שום שאלה ספציפית, וגרסתו התמצתה בכך שאין לו כל הסבר לדברים, כי הוא אינו יודע למה עשה את מה שעשה, וכי לדעתו הוא </w:t>
      </w:r>
      <w:r w:rsidR="00E666CB" w:rsidRPr="0065464F">
        <w:rPr>
          <w:rFonts w:hint="cs"/>
          <w:rtl/>
        </w:rPr>
        <w:t>'</w:t>
      </w:r>
      <w:r w:rsidRPr="0065464F">
        <w:rPr>
          <w:rtl/>
        </w:rPr>
        <w:t>איבד את זה</w:t>
      </w:r>
      <w:r w:rsidR="00E666CB" w:rsidRPr="0065464F">
        <w:rPr>
          <w:rFonts w:hint="cs"/>
          <w:rtl/>
        </w:rPr>
        <w:t>'</w:t>
      </w:r>
      <w:r w:rsidRPr="0065464F">
        <w:rPr>
          <w:rtl/>
        </w:rPr>
        <w:t>, תשובות עליהן שב וחזר כמעין מנטרה. התרשמתי כי הגם שברמה הפורמאלית הנאשם אינו מתכחש למעשיו, וזאת כאשר ברור לו שישנן ראיות רבות ומוצלבות, הוא לא מוכן ואינו מעוניין לענות על שאלות בנוגע אליהם</w:t>
      </w:r>
      <w:r w:rsidR="00D43CCA" w:rsidRPr="0065464F">
        <w:rPr>
          <w:rFonts w:hint="cs"/>
          <w:rtl/>
        </w:rPr>
        <w:t>".</w:t>
      </w:r>
    </w:p>
    <w:p w:rsidR="00D04FBD" w:rsidRPr="0065464F" w:rsidRDefault="00D04FBD" w:rsidP="00D04FBD">
      <w:pPr>
        <w:pStyle w:val="Ruller40"/>
        <w:rPr>
          <w:rtl/>
        </w:rPr>
      </w:pPr>
    </w:p>
    <w:p w:rsidR="005D6A1D" w:rsidRPr="0065464F" w:rsidRDefault="00D04FBD" w:rsidP="00C51063">
      <w:pPr>
        <w:pStyle w:val="Ruller4"/>
        <w:rPr>
          <w:rtl/>
        </w:rPr>
      </w:pPr>
      <w:r w:rsidRPr="0065464F">
        <w:rPr>
          <w:rFonts w:hint="cs"/>
          <w:rtl/>
        </w:rPr>
        <w:t xml:space="preserve">על </w:t>
      </w:r>
      <w:r w:rsidR="005D6A1D" w:rsidRPr="0065464F">
        <w:rPr>
          <w:rFonts w:hint="cs"/>
          <w:rtl/>
        </w:rPr>
        <w:t xml:space="preserve">בסיס התרשמות זו, </w:t>
      </w:r>
      <w:r w:rsidRPr="0065464F">
        <w:rPr>
          <w:rFonts w:hint="cs"/>
          <w:rtl/>
        </w:rPr>
        <w:t>בית המשפט המחוזי אימץ את גרסת המתלוננת</w:t>
      </w:r>
      <w:r w:rsidR="005D6A1D" w:rsidRPr="0065464F">
        <w:rPr>
          <w:rFonts w:hint="cs"/>
          <w:rtl/>
        </w:rPr>
        <w:t xml:space="preserve">, </w:t>
      </w:r>
      <w:r w:rsidR="00BB2D76" w:rsidRPr="0065464F">
        <w:rPr>
          <w:rFonts w:hint="cs"/>
          <w:rtl/>
        </w:rPr>
        <w:t>ש</w:t>
      </w:r>
      <w:r w:rsidR="005D6A1D" w:rsidRPr="0065464F">
        <w:rPr>
          <w:rFonts w:hint="cs"/>
          <w:rtl/>
        </w:rPr>
        <w:t>נתמכה בחיזוקים ראייתיים נוספים,</w:t>
      </w:r>
      <w:r w:rsidRPr="0065464F">
        <w:rPr>
          <w:rFonts w:hint="cs"/>
          <w:rtl/>
        </w:rPr>
        <w:t xml:space="preserve"> </w:t>
      </w:r>
      <w:r w:rsidR="006311D6" w:rsidRPr="0065464F">
        <w:rPr>
          <w:rFonts w:hint="cs"/>
          <w:rtl/>
        </w:rPr>
        <w:t xml:space="preserve">וקבע </w:t>
      </w:r>
      <w:r w:rsidR="00BB2D76" w:rsidRPr="0065464F">
        <w:rPr>
          <w:rFonts w:hint="cs"/>
          <w:rtl/>
        </w:rPr>
        <w:t>כי המערער הטיח את המתלוננת</w:t>
      </w:r>
      <w:r w:rsidRPr="0065464F">
        <w:rPr>
          <w:rFonts w:hint="cs"/>
          <w:rtl/>
        </w:rPr>
        <w:t xml:space="preserve"> לרצפה </w:t>
      </w:r>
      <w:r w:rsidR="005D6A1D" w:rsidRPr="0065464F">
        <w:rPr>
          <w:rFonts w:hint="cs"/>
          <w:rtl/>
        </w:rPr>
        <w:t>עובר לתקיפתה</w:t>
      </w:r>
      <w:r w:rsidR="0022328E" w:rsidRPr="0065464F">
        <w:rPr>
          <w:rFonts w:hint="cs"/>
          <w:rtl/>
        </w:rPr>
        <w:t xml:space="preserve"> הקשה</w:t>
      </w:r>
      <w:r w:rsidR="005D6A1D" w:rsidRPr="0065464F">
        <w:rPr>
          <w:rFonts w:hint="cs"/>
          <w:rtl/>
        </w:rPr>
        <w:t xml:space="preserve">. </w:t>
      </w:r>
      <w:r w:rsidR="0050359F" w:rsidRPr="0065464F">
        <w:rPr>
          <w:rFonts w:hint="cs"/>
          <w:rtl/>
        </w:rPr>
        <w:t>עוד קבע, כי המערער אמר למתלוננת א</w:t>
      </w:r>
      <w:r w:rsidR="00E11BDF" w:rsidRPr="0065464F">
        <w:rPr>
          <w:rFonts w:hint="cs"/>
          <w:rtl/>
        </w:rPr>
        <w:t>ת המילים "תמותי כבר" בעודו חונק אותה</w:t>
      </w:r>
      <w:r w:rsidR="00936962" w:rsidRPr="0065464F">
        <w:rPr>
          <w:rFonts w:hint="cs"/>
          <w:rtl/>
        </w:rPr>
        <w:t xml:space="preserve">. </w:t>
      </w:r>
      <w:r w:rsidR="0050359F" w:rsidRPr="0065464F">
        <w:rPr>
          <w:rFonts w:hint="cs"/>
          <w:rtl/>
        </w:rPr>
        <w:t xml:space="preserve">אשר למחלוקת השלישית שתוארה לעיל </w:t>
      </w:r>
      <w:r w:rsidR="0050359F" w:rsidRPr="0065464F">
        <w:rPr>
          <w:rtl/>
        </w:rPr>
        <w:t>–</w:t>
      </w:r>
      <w:r w:rsidR="0050359F" w:rsidRPr="0065464F">
        <w:rPr>
          <w:rFonts w:hint="cs"/>
          <w:rtl/>
        </w:rPr>
        <w:t xml:space="preserve"> בית המשפט המחוזי ראה להניח לטובת המערער כי אמר משפט כגון "לא צריך </w:t>
      </w:r>
      <w:proofErr w:type="spellStart"/>
      <w:r w:rsidR="0050359F" w:rsidRPr="0065464F">
        <w:rPr>
          <w:rFonts w:hint="cs"/>
          <w:rtl/>
        </w:rPr>
        <w:t>אמא</w:t>
      </w:r>
      <w:proofErr w:type="spellEnd"/>
      <w:r w:rsidR="0050359F" w:rsidRPr="0065464F">
        <w:rPr>
          <w:rFonts w:hint="cs"/>
          <w:rtl/>
        </w:rPr>
        <w:t xml:space="preserve"> כזאת". </w:t>
      </w:r>
      <w:r w:rsidR="005E712E" w:rsidRPr="0065464F">
        <w:rPr>
          <w:rFonts w:hint="cs"/>
          <w:rtl/>
        </w:rPr>
        <w:t xml:space="preserve">יצוין, כי </w:t>
      </w:r>
      <w:r w:rsidR="00936962" w:rsidRPr="0065464F">
        <w:rPr>
          <w:rFonts w:hint="cs"/>
          <w:rtl/>
        </w:rPr>
        <w:t xml:space="preserve">האמור </w:t>
      </w:r>
      <w:r w:rsidR="00E666CB" w:rsidRPr="0065464F">
        <w:rPr>
          <w:rFonts w:hint="cs"/>
          <w:rtl/>
        </w:rPr>
        <w:t xml:space="preserve">מתואר </w:t>
      </w:r>
      <w:r w:rsidR="005D6A1D" w:rsidRPr="0065464F">
        <w:rPr>
          <w:rFonts w:hint="cs"/>
          <w:rtl/>
        </w:rPr>
        <w:t>בתמצית בלבד, מאחר שהמערער כלל אינו חולק בערעור</w:t>
      </w:r>
      <w:r w:rsidR="0022328E" w:rsidRPr="0065464F">
        <w:rPr>
          <w:rFonts w:hint="cs"/>
          <w:rtl/>
        </w:rPr>
        <w:t>ו</w:t>
      </w:r>
      <w:r w:rsidR="005D6A1D" w:rsidRPr="0065464F">
        <w:rPr>
          <w:rFonts w:hint="cs"/>
          <w:rtl/>
        </w:rPr>
        <w:t xml:space="preserve"> על ממצאים עובדתיים </w:t>
      </w:r>
      <w:r w:rsidR="00C51063">
        <w:rPr>
          <w:rFonts w:hint="cs"/>
          <w:rtl/>
        </w:rPr>
        <w:t>אלה</w:t>
      </w:r>
      <w:r w:rsidR="005D6A1D" w:rsidRPr="0065464F">
        <w:rPr>
          <w:rFonts w:hint="cs"/>
          <w:rtl/>
        </w:rPr>
        <w:t xml:space="preserve">. </w:t>
      </w:r>
    </w:p>
    <w:p w:rsidR="0050359F" w:rsidRPr="0065464F" w:rsidRDefault="0050359F" w:rsidP="0050359F">
      <w:pPr>
        <w:pStyle w:val="Ruller40"/>
        <w:rPr>
          <w:rtl/>
        </w:rPr>
      </w:pPr>
    </w:p>
    <w:p w:rsidR="0050359F" w:rsidRPr="0065464F" w:rsidRDefault="00A20586" w:rsidP="009E2EA2">
      <w:pPr>
        <w:pStyle w:val="Ruller4"/>
        <w:rPr>
          <w:rtl/>
        </w:rPr>
      </w:pPr>
      <w:r w:rsidRPr="0065464F">
        <w:rPr>
          <w:rFonts w:hint="cs"/>
          <w:rtl/>
        </w:rPr>
        <w:t>נוכח</w:t>
      </w:r>
      <w:r w:rsidR="00E84690" w:rsidRPr="0065464F">
        <w:rPr>
          <w:rFonts w:hint="cs"/>
          <w:rtl/>
        </w:rPr>
        <w:t xml:space="preserve"> קביעות אלו וחומר הראיות אשר אינו שנוי במחלוקת, בית המשפט המחוזי </w:t>
      </w:r>
      <w:r w:rsidR="00A013D0" w:rsidRPr="0065464F">
        <w:rPr>
          <w:rFonts w:hint="cs"/>
          <w:rtl/>
        </w:rPr>
        <w:t xml:space="preserve">פנה </w:t>
      </w:r>
      <w:r w:rsidR="00E84690" w:rsidRPr="0065464F">
        <w:rPr>
          <w:rFonts w:hint="cs"/>
          <w:rtl/>
        </w:rPr>
        <w:t xml:space="preserve">לבחון האם ניתן להרשיע את המערער בעבירות שיוחסו לו. </w:t>
      </w:r>
      <w:r w:rsidR="005E712E" w:rsidRPr="0065464F">
        <w:rPr>
          <w:rFonts w:hint="cs"/>
          <w:rtl/>
        </w:rPr>
        <w:t xml:space="preserve">באשר </w:t>
      </w:r>
      <w:r w:rsidR="00BB2D76" w:rsidRPr="0065464F">
        <w:rPr>
          <w:rFonts w:hint="cs"/>
          <w:rtl/>
        </w:rPr>
        <w:t>ל</w:t>
      </w:r>
      <w:r w:rsidR="002D39DE" w:rsidRPr="0065464F">
        <w:rPr>
          <w:rFonts w:hint="cs"/>
          <w:rtl/>
        </w:rPr>
        <w:t xml:space="preserve">עבירת ניסיון </w:t>
      </w:r>
      <w:r w:rsidR="003229EB" w:rsidRPr="0065464F">
        <w:rPr>
          <w:rFonts w:hint="cs"/>
          <w:rtl/>
        </w:rPr>
        <w:t>ל</w:t>
      </w:r>
      <w:r w:rsidR="002D39DE" w:rsidRPr="0065464F">
        <w:rPr>
          <w:rFonts w:hint="cs"/>
          <w:rtl/>
        </w:rPr>
        <w:t>רצח,</w:t>
      </w:r>
      <w:r w:rsidR="001975DA" w:rsidRPr="0065464F">
        <w:rPr>
          <w:rFonts w:hint="cs"/>
          <w:rtl/>
        </w:rPr>
        <w:t xml:space="preserve"> נקבע כי רכיבי העבירה מתקיימים </w:t>
      </w:r>
      <w:r w:rsidR="002D39DE" w:rsidRPr="0065464F">
        <w:rPr>
          <w:rFonts w:hint="cs"/>
          <w:rtl/>
        </w:rPr>
        <w:t>מעבר לכל ספק</w:t>
      </w:r>
      <w:r w:rsidR="003229EB" w:rsidRPr="0065464F">
        <w:rPr>
          <w:rFonts w:hint="cs"/>
          <w:rtl/>
        </w:rPr>
        <w:t xml:space="preserve"> </w:t>
      </w:r>
      <w:r w:rsidR="00593E7D">
        <w:rPr>
          <w:rFonts w:hint="cs"/>
          <w:rtl/>
        </w:rPr>
        <w:t xml:space="preserve">סביר </w:t>
      </w:r>
      <w:r w:rsidR="003229EB" w:rsidRPr="0065464F">
        <w:rPr>
          <w:rFonts w:hint="cs"/>
          <w:rtl/>
        </w:rPr>
        <w:t>כנלמד, בין היתר, מ</w:t>
      </w:r>
      <w:r w:rsidR="002D39DE" w:rsidRPr="0065464F">
        <w:rPr>
          <w:rFonts w:hint="cs"/>
          <w:rtl/>
        </w:rPr>
        <w:t xml:space="preserve">האופן שבו ביצע את מעשי האלימות הקשים במתלוננת, </w:t>
      </w:r>
      <w:r w:rsidR="00BB2D76" w:rsidRPr="0065464F">
        <w:rPr>
          <w:rFonts w:hint="cs"/>
          <w:rtl/>
        </w:rPr>
        <w:t>במהלכם</w:t>
      </w:r>
      <w:r w:rsidR="00A127D4" w:rsidRPr="0065464F">
        <w:rPr>
          <w:rFonts w:hint="cs"/>
          <w:rtl/>
        </w:rPr>
        <w:t xml:space="preserve"> </w:t>
      </w:r>
      <w:r w:rsidR="002D39DE" w:rsidRPr="0065464F">
        <w:rPr>
          <w:rFonts w:hint="cs"/>
          <w:rtl/>
        </w:rPr>
        <w:t>הכה אותה עשרות פעמים עם מערוך, חנק אותה ודקר אותה בסכין פעמים רבות</w:t>
      </w:r>
      <w:r w:rsidR="003229EB" w:rsidRPr="0065464F">
        <w:rPr>
          <w:rFonts w:hint="cs"/>
          <w:rtl/>
        </w:rPr>
        <w:t xml:space="preserve"> ובהינתן אמירתו למתלוננת </w:t>
      </w:r>
      <w:r w:rsidR="00375D62" w:rsidRPr="0065464F">
        <w:rPr>
          <w:rFonts w:hint="cs"/>
          <w:rtl/>
        </w:rPr>
        <w:t xml:space="preserve">תוך כדי חניקתה </w:t>
      </w:r>
      <w:r w:rsidR="00375D62" w:rsidRPr="0065464F">
        <w:rPr>
          <w:rtl/>
        </w:rPr>
        <w:t>–</w:t>
      </w:r>
      <w:r w:rsidR="00D43CCA" w:rsidRPr="0065464F">
        <w:rPr>
          <w:rFonts w:hint="cs"/>
          <w:rtl/>
        </w:rPr>
        <w:t xml:space="preserve"> "תמותי כבר".</w:t>
      </w:r>
      <w:r w:rsidR="001975DA" w:rsidRPr="0065464F">
        <w:rPr>
          <w:rFonts w:hint="cs"/>
          <w:rtl/>
        </w:rPr>
        <w:t xml:space="preserve"> בנוסף, נקבע כי</w:t>
      </w:r>
      <w:r w:rsidR="005E712E" w:rsidRPr="0065464F">
        <w:rPr>
          <w:rFonts w:hint="cs"/>
          <w:rtl/>
        </w:rPr>
        <w:t xml:space="preserve"> גרסת</w:t>
      </w:r>
      <w:r w:rsidR="00375D62" w:rsidRPr="0065464F">
        <w:rPr>
          <w:rFonts w:hint="cs"/>
          <w:rtl/>
        </w:rPr>
        <w:t xml:space="preserve"> </w:t>
      </w:r>
      <w:r w:rsidR="001975DA" w:rsidRPr="0065464F">
        <w:rPr>
          <w:rFonts w:hint="cs"/>
          <w:rtl/>
        </w:rPr>
        <w:t>המערער שלפיה</w:t>
      </w:r>
      <w:r w:rsidR="00375D62" w:rsidRPr="0065464F">
        <w:rPr>
          <w:rFonts w:hint="cs"/>
          <w:rtl/>
        </w:rPr>
        <w:t xml:space="preserve"> אינו זוכר </w:t>
      </w:r>
      <w:r w:rsidR="005E712E" w:rsidRPr="0065464F">
        <w:rPr>
          <w:rFonts w:hint="cs"/>
          <w:rtl/>
        </w:rPr>
        <w:t xml:space="preserve">לתאר את שארע </w:t>
      </w:r>
      <w:r w:rsidR="00C51063">
        <w:rPr>
          <w:rFonts w:hint="cs"/>
          <w:rtl/>
        </w:rPr>
        <w:t>"בלתי מהימנה"</w:t>
      </w:r>
      <w:r w:rsidR="00375D62" w:rsidRPr="0065464F">
        <w:rPr>
          <w:rFonts w:hint="cs"/>
          <w:rtl/>
        </w:rPr>
        <w:t xml:space="preserve"> ואף מנוגדת לעדויות הנוכחים במקום, אשר העידו כי תוך כדי מעשי הא</w:t>
      </w:r>
      <w:r w:rsidR="003229EB" w:rsidRPr="0065464F">
        <w:rPr>
          <w:rFonts w:hint="cs"/>
          <w:rtl/>
        </w:rPr>
        <w:t xml:space="preserve">לימות הקשים </w:t>
      </w:r>
      <w:r w:rsidR="00375D62" w:rsidRPr="0065464F">
        <w:rPr>
          <w:rFonts w:hint="cs"/>
          <w:rtl/>
        </w:rPr>
        <w:t xml:space="preserve">המערער היה רגוע וקר רוח. </w:t>
      </w:r>
      <w:r w:rsidR="001975DA" w:rsidRPr="0065464F">
        <w:rPr>
          <w:rFonts w:hint="cs"/>
          <w:rtl/>
        </w:rPr>
        <w:t xml:space="preserve">נומק, כי </w:t>
      </w:r>
      <w:r w:rsidR="003229EB" w:rsidRPr="0065464F">
        <w:rPr>
          <w:rFonts w:hint="cs"/>
          <w:rtl/>
        </w:rPr>
        <w:t xml:space="preserve">אמירת המערער </w:t>
      </w:r>
      <w:r w:rsidR="005E712E" w:rsidRPr="0065464F">
        <w:rPr>
          <w:rFonts w:hint="cs"/>
          <w:rtl/>
        </w:rPr>
        <w:t xml:space="preserve">בעדותו כי </w:t>
      </w:r>
      <w:r w:rsidR="003229EB" w:rsidRPr="0065464F">
        <w:rPr>
          <w:rFonts w:hint="cs"/>
          <w:rtl/>
        </w:rPr>
        <w:t>לא ר</w:t>
      </w:r>
      <w:r w:rsidR="00375D62" w:rsidRPr="0065464F">
        <w:rPr>
          <w:rFonts w:hint="cs"/>
          <w:rtl/>
        </w:rPr>
        <w:t xml:space="preserve">צה במותה של המתלוננת </w:t>
      </w:r>
      <w:r w:rsidR="00ED72F8" w:rsidRPr="0065464F">
        <w:rPr>
          <w:rFonts w:hint="cs"/>
          <w:rtl/>
        </w:rPr>
        <w:t>היא אמירה בעל</w:t>
      </w:r>
      <w:r w:rsidR="00375FAA" w:rsidRPr="0065464F">
        <w:rPr>
          <w:rFonts w:hint="cs"/>
          <w:rtl/>
        </w:rPr>
        <w:t>מא, העומדת בניגוד למעשיו.</w:t>
      </w:r>
    </w:p>
    <w:p w:rsidR="00375FAA" w:rsidRPr="0065464F" w:rsidRDefault="00375FAA" w:rsidP="00375FAA">
      <w:pPr>
        <w:pStyle w:val="Ruller40"/>
        <w:rPr>
          <w:rtl/>
        </w:rPr>
      </w:pPr>
    </w:p>
    <w:p w:rsidR="00375FAA" w:rsidRPr="0065464F" w:rsidRDefault="00375FAA" w:rsidP="005E712E">
      <w:pPr>
        <w:pStyle w:val="Ruller4"/>
        <w:rPr>
          <w:rtl/>
        </w:rPr>
      </w:pPr>
      <w:r w:rsidRPr="0065464F">
        <w:rPr>
          <w:rFonts w:hint="cs"/>
          <w:rtl/>
        </w:rPr>
        <w:t xml:space="preserve">כמו כן, בית המשפט </w:t>
      </w:r>
      <w:r w:rsidR="00A013D0" w:rsidRPr="0065464F">
        <w:rPr>
          <w:rFonts w:hint="cs"/>
          <w:rtl/>
        </w:rPr>
        <w:t xml:space="preserve">המחוזי </w:t>
      </w:r>
      <w:r w:rsidRPr="0065464F">
        <w:rPr>
          <w:rFonts w:hint="cs"/>
          <w:rtl/>
        </w:rPr>
        <w:t xml:space="preserve">נדרש לטענת ההגנה ל"התגרות" </w:t>
      </w:r>
      <w:r w:rsidR="00E11BDF" w:rsidRPr="0065464F">
        <w:rPr>
          <w:rFonts w:hint="cs"/>
          <w:rtl/>
        </w:rPr>
        <w:t>שקדמה</w:t>
      </w:r>
      <w:r w:rsidRPr="0065464F">
        <w:rPr>
          <w:rFonts w:hint="cs"/>
          <w:rtl/>
        </w:rPr>
        <w:t xml:space="preserve"> למעשים. </w:t>
      </w:r>
      <w:r w:rsidR="00A013D0" w:rsidRPr="0065464F">
        <w:rPr>
          <w:rFonts w:hint="cs"/>
          <w:rtl/>
        </w:rPr>
        <w:t>תחילה,</w:t>
      </w:r>
      <w:r w:rsidRPr="0065464F">
        <w:rPr>
          <w:rFonts w:hint="cs"/>
          <w:rtl/>
        </w:rPr>
        <w:t xml:space="preserve"> עמד על כך שלא הובהר מהי המשמעות המש</w:t>
      </w:r>
      <w:r w:rsidR="006C6848" w:rsidRPr="0065464F">
        <w:rPr>
          <w:rFonts w:hint="cs"/>
          <w:rtl/>
        </w:rPr>
        <w:t>פטית של טענה זו ו</w:t>
      </w:r>
      <w:r w:rsidR="00E11BDF" w:rsidRPr="0065464F">
        <w:rPr>
          <w:rFonts w:hint="cs"/>
          <w:rtl/>
        </w:rPr>
        <w:t xml:space="preserve">כי </w:t>
      </w:r>
      <w:r w:rsidRPr="0065464F">
        <w:rPr>
          <w:rFonts w:hint="cs"/>
          <w:rtl/>
        </w:rPr>
        <w:t xml:space="preserve">לצורך התקיימות יסודות עבירת ניסיון לרצח אין כל דרישה להוכיח "היעדר התגרות". </w:t>
      </w:r>
      <w:r w:rsidR="006C6848" w:rsidRPr="0065464F">
        <w:rPr>
          <w:rFonts w:hint="cs"/>
          <w:rtl/>
        </w:rPr>
        <w:t xml:space="preserve">עוד הוסיף, בגדר למעלה מן הצורך, כי </w:t>
      </w:r>
      <w:r w:rsidR="006C6848" w:rsidRPr="0065464F">
        <w:rPr>
          <w:rtl/>
        </w:rPr>
        <w:t xml:space="preserve">אף אם חילופי הדברים בין </w:t>
      </w:r>
      <w:r w:rsidR="006C6848" w:rsidRPr="0065464F">
        <w:rPr>
          <w:rFonts w:hint="cs"/>
          <w:rtl/>
        </w:rPr>
        <w:t>המערער</w:t>
      </w:r>
      <w:r w:rsidR="005E712E" w:rsidRPr="0065464F">
        <w:rPr>
          <w:rtl/>
        </w:rPr>
        <w:t xml:space="preserve"> למתלוננת</w:t>
      </w:r>
      <w:r w:rsidR="006C6848" w:rsidRPr="0065464F">
        <w:rPr>
          <w:rtl/>
        </w:rPr>
        <w:t xml:space="preserve"> היו </w:t>
      </w:r>
      <w:r w:rsidR="006C6848" w:rsidRPr="0065464F">
        <w:rPr>
          <w:rFonts w:hint="cs"/>
          <w:rtl/>
        </w:rPr>
        <w:lastRenderedPageBreak/>
        <w:t>"</w:t>
      </w:r>
      <w:r w:rsidR="006C6848" w:rsidRPr="0065464F">
        <w:rPr>
          <w:rtl/>
        </w:rPr>
        <w:t>לא פשוטים</w:t>
      </w:r>
      <w:r w:rsidR="006C6848" w:rsidRPr="0065464F">
        <w:rPr>
          <w:rFonts w:hint="cs"/>
          <w:rtl/>
        </w:rPr>
        <w:t>" כהגדרתו – "</w:t>
      </w:r>
      <w:r w:rsidR="006C6848" w:rsidRPr="0065464F">
        <w:rPr>
          <w:rFonts w:ascii="Century" w:hAnsi="Century" w:cs="Miriam"/>
          <w:b/>
          <w:spacing w:val="0"/>
          <w:sz w:val="22"/>
          <w:szCs w:val="24"/>
          <w:rtl/>
        </w:rPr>
        <w:t>ודאי וודאי שאין בהם כדי להוות התגרות, על פי הפרשנות שניתנה למונח זה בפסיקת בית המשפט העליון</w:t>
      </w:r>
      <w:r w:rsidR="006C6848" w:rsidRPr="0065464F">
        <w:rPr>
          <w:rFonts w:hint="cs"/>
          <w:rtl/>
        </w:rPr>
        <w:t xml:space="preserve">". </w:t>
      </w:r>
      <w:r w:rsidR="003E4FFF" w:rsidRPr="0065464F">
        <w:rPr>
          <w:rFonts w:hint="cs"/>
          <w:rtl/>
        </w:rPr>
        <w:t>הודגש, כי חילופי דברים קשים בין בני זוג מתרחשים לא אחת במצבי משבר, מחלוקת או ריב, אולם הם אינם יכולים להוות צידוק או הסבר להתנהגות אלימה בכלל</w:t>
      </w:r>
      <w:r w:rsidR="005E712E" w:rsidRPr="0065464F">
        <w:rPr>
          <w:rFonts w:hint="cs"/>
          <w:rtl/>
        </w:rPr>
        <w:t>,</w:t>
      </w:r>
      <w:r w:rsidR="003E4FFF" w:rsidRPr="0065464F">
        <w:rPr>
          <w:rFonts w:hint="cs"/>
          <w:rtl/>
        </w:rPr>
        <w:t xml:space="preserve"> ובוודאי שלא לפרץ אלימות מזוויע </w:t>
      </w:r>
      <w:r w:rsidR="001975DA" w:rsidRPr="0065464F">
        <w:rPr>
          <w:rFonts w:hint="cs"/>
          <w:rtl/>
        </w:rPr>
        <w:t>שכזה</w:t>
      </w:r>
      <w:r w:rsidR="003E4FFF" w:rsidRPr="0065464F">
        <w:rPr>
          <w:rFonts w:hint="cs"/>
          <w:rtl/>
        </w:rPr>
        <w:t xml:space="preserve">. </w:t>
      </w:r>
    </w:p>
    <w:p w:rsidR="003E4FFF" w:rsidRPr="0065464F" w:rsidRDefault="003E4FFF" w:rsidP="003E4FFF">
      <w:pPr>
        <w:pStyle w:val="Ruller40"/>
        <w:rPr>
          <w:rtl/>
        </w:rPr>
      </w:pPr>
    </w:p>
    <w:p w:rsidR="003E4FFF" w:rsidRPr="0065464F" w:rsidRDefault="00EE63D7" w:rsidP="005E712E">
      <w:pPr>
        <w:pStyle w:val="Ruller4"/>
        <w:rPr>
          <w:rtl/>
        </w:rPr>
      </w:pPr>
      <w:r w:rsidRPr="0065464F">
        <w:rPr>
          <w:rFonts w:hint="cs"/>
          <w:rtl/>
        </w:rPr>
        <w:t xml:space="preserve">בית המשפט המחוזי הוסיף כי ניתן להרשיע את המערער בעבירת ניסיון </w:t>
      </w:r>
      <w:r w:rsidR="003229EB" w:rsidRPr="0065464F">
        <w:rPr>
          <w:rFonts w:hint="cs"/>
          <w:rtl/>
        </w:rPr>
        <w:t>ל</w:t>
      </w:r>
      <w:r w:rsidRPr="0065464F">
        <w:rPr>
          <w:rFonts w:hint="cs"/>
          <w:rtl/>
        </w:rPr>
        <w:t xml:space="preserve">רצח, </w:t>
      </w:r>
      <w:r w:rsidR="005E712E" w:rsidRPr="0065464F">
        <w:rPr>
          <w:rFonts w:hint="cs"/>
          <w:rtl/>
        </w:rPr>
        <w:t>בנוסף להרשעתו</w:t>
      </w:r>
      <w:r w:rsidRPr="0065464F">
        <w:rPr>
          <w:rFonts w:hint="cs"/>
          <w:rtl/>
        </w:rPr>
        <w:t xml:space="preserve"> בעבירה</w:t>
      </w:r>
      <w:r w:rsidR="005E712E" w:rsidRPr="0065464F">
        <w:rPr>
          <w:rFonts w:hint="cs"/>
          <w:rtl/>
        </w:rPr>
        <w:t xml:space="preserve"> של חבלה חמורה בנסיבות מחמירות וזאת מאחר ש</w:t>
      </w:r>
      <w:r w:rsidRPr="0065464F">
        <w:rPr>
          <w:rFonts w:hint="cs"/>
          <w:rtl/>
        </w:rPr>
        <w:t xml:space="preserve">היסוד העובדתי של שתי העבירות הוא שונה, וכך גם היסוד הנפשי הנדרש בגדרן. </w:t>
      </w:r>
      <w:r w:rsidR="0095085F" w:rsidRPr="0065464F">
        <w:rPr>
          <w:rFonts w:hint="cs"/>
          <w:rtl/>
        </w:rPr>
        <w:t xml:space="preserve">לכן, על בסיס ההלכה שנקבעה </w:t>
      </w:r>
      <w:r w:rsidR="00AA187C" w:rsidRPr="0065464F">
        <w:rPr>
          <w:rFonts w:hint="cs"/>
          <w:rtl/>
        </w:rPr>
        <w:t>ב</w:t>
      </w:r>
      <w:r w:rsidR="00AA187C" w:rsidRPr="0065464F">
        <w:rPr>
          <w:rtl/>
        </w:rPr>
        <w:t xml:space="preserve">ע"פ 132/57 </w:t>
      </w:r>
      <w:proofErr w:type="spellStart"/>
      <w:r w:rsidR="00AA187C" w:rsidRPr="0065464F">
        <w:rPr>
          <w:rFonts w:ascii="Century" w:hAnsi="Century" w:cs="Miriam"/>
          <w:b/>
          <w:spacing w:val="0"/>
          <w:sz w:val="22"/>
          <w:szCs w:val="24"/>
          <w:rtl/>
        </w:rPr>
        <w:t>נכט</w:t>
      </w:r>
      <w:proofErr w:type="spellEnd"/>
      <w:r w:rsidR="00AA187C" w:rsidRPr="0065464F">
        <w:rPr>
          <w:rFonts w:ascii="Century" w:hAnsi="Century" w:cs="Miriam"/>
          <w:b/>
          <w:spacing w:val="0"/>
          <w:sz w:val="22"/>
          <w:szCs w:val="24"/>
          <w:rtl/>
        </w:rPr>
        <w:t xml:space="preserve"> נ' היועץ המשפטי לממשלה</w:t>
      </w:r>
      <w:r w:rsidR="00AA187C" w:rsidRPr="0065464F">
        <w:rPr>
          <w:rtl/>
        </w:rPr>
        <w:t>,</w:t>
      </w:r>
      <w:r w:rsidR="002B4E58" w:rsidRPr="0065464F">
        <w:rPr>
          <w:rFonts w:hint="cs"/>
          <w:rtl/>
        </w:rPr>
        <w:t xml:space="preserve"> פ"ד</w:t>
      </w:r>
      <w:r w:rsidR="00AA187C" w:rsidRPr="0065464F">
        <w:rPr>
          <w:rtl/>
        </w:rPr>
        <w:t xml:space="preserve"> יא 1544</w:t>
      </w:r>
      <w:r w:rsidR="00AA187C" w:rsidRPr="0065464F">
        <w:rPr>
          <w:rFonts w:hint="cs"/>
          <w:rtl/>
        </w:rPr>
        <w:t xml:space="preserve"> (1957) </w:t>
      </w:r>
      <w:r w:rsidR="0095085F" w:rsidRPr="0065464F">
        <w:rPr>
          <w:rFonts w:hint="cs"/>
          <w:rtl/>
        </w:rPr>
        <w:t xml:space="preserve">(להלן: הלכת </w:t>
      </w:r>
      <w:proofErr w:type="spellStart"/>
      <w:r w:rsidR="0095085F" w:rsidRPr="0065464F">
        <w:rPr>
          <w:rFonts w:ascii="Century" w:hAnsi="Century" w:cs="Miriam" w:hint="cs"/>
          <w:b/>
          <w:spacing w:val="0"/>
          <w:sz w:val="22"/>
          <w:szCs w:val="24"/>
          <w:rtl/>
        </w:rPr>
        <w:t>נכט</w:t>
      </w:r>
      <w:proofErr w:type="spellEnd"/>
      <w:r w:rsidR="002B4E58" w:rsidRPr="0065464F">
        <w:rPr>
          <w:rFonts w:hint="cs"/>
          <w:rtl/>
        </w:rPr>
        <w:t xml:space="preserve">), </w:t>
      </w:r>
      <w:r w:rsidR="0022328E" w:rsidRPr="0065464F">
        <w:rPr>
          <w:rFonts w:hint="cs"/>
          <w:rtl/>
        </w:rPr>
        <w:t xml:space="preserve">אין מניעה להרשיע את המערער </w:t>
      </w:r>
      <w:r w:rsidR="00A013D0" w:rsidRPr="0065464F">
        <w:rPr>
          <w:rFonts w:hint="cs"/>
          <w:rtl/>
        </w:rPr>
        <w:t xml:space="preserve">בשתי העבירות. </w:t>
      </w:r>
    </w:p>
    <w:p w:rsidR="002B4E58" w:rsidRPr="0065464F" w:rsidRDefault="002B4E58" w:rsidP="002B4E58">
      <w:pPr>
        <w:pStyle w:val="Ruller40"/>
        <w:rPr>
          <w:rtl/>
        </w:rPr>
      </w:pPr>
    </w:p>
    <w:p w:rsidR="00B027B2" w:rsidRPr="0065464F" w:rsidRDefault="002B301D" w:rsidP="00BB2D76">
      <w:pPr>
        <w:pStyle w:val="Ruller4"/>
      </w:pPr>
      <w:r w:rsidRPr="0065464F">
        <w:rPr>
          <w:rFonts w:hint="cs"/>
          <w:rtl/>
        </w:rPr>
        <w:t xml:space="preserve">אשר לעבירת ההתעללות בקטין </w:t>
      </w:r>
      <w:r w:rsidRPr="0065464F">
        <w:rPr>
          <w:rtl/>
        </w:rPr>
        <w:t>–</w:t>
      </w:r>
      <w:r w:rsidR="00A013D0" w:rsidRPr="0065464F">
        <w:rPr>
          <w:rFonts w:hint="cs"/>
          <w:rtl/>
        </w:rPr>
        <w:t xml:space="preserve"> צוין </w:t>
      </w:r>
      <w:r w:rsidR="001975DA" w:rsidRPr="0065464F">
        <w:rPr>
          <w:rFonts w:hint="cs"/>
          <w:rtl/>
        </w:rPr>
        <w:t>ש</w:t>
      </w:r>
      <w:r w:rsidRPr="0065464F">
        <w:rPr>
          <w:rFonts w:hint="cs"/>
          <w:rtl/>
        </w:rPr>
        <w:t xml:space="preserve">עד כה לא נמצא </w:t>
      </w:r>
      <w:r w:rsidR="001975DA" w:rsidRPr="0065464F">
        <w:rPr>
          <w:rFonts w:hint="cs"/>
          <w:rtl/>
        </w:rPr>
        <w:t xml:space="preserve">בפסיקה </w:t>
      </w:r>
      <w:r w:rsidRPr="0065464F">
        <w:rPr>
          <w:rFonts w:hint="cs"/>
          <w:rtl/>
        </w:rPr>
        <w:t xml:space="preserve">מקרה שבו נאשם </w:t>
      </w:r>
      <w:r w:rsidR="00477640" w:rsidRPr="0065464F">
        <w:rPr>
          <w:rFonts w:hint="cs"/>
          <w:rtl/>
        </w:rPr>
        <w:t xml:space="preserve">הורשע </w:t>
      </w:r>
      <w:r w:rsidRPr="0065464F">
        <w:rPr>
          <w:rFonts w:hint="cs"/>
          <w:rtl/>
        </w:rPr>
        <w:t xml:space="preserve">בעבירת </w:t>
      </w:r>
      <w:r w:rsidR="001975DA" w:rsidRPr="0065464F">
        <w:rPr>
          <w:rFonts w:hint="cs"/>
          <w:rtl/>
        </w:rPr>
        <w:t>התעללות בקטין</w:t>
      </w:r>
      <w:r w:rsidRPr="0065464F">
        <w:rPr>
          <w:rFonts w:hint="cs"/>
          <w:rtl/>
        </w:rPr>
        <w:t xml:space="preserve"> כאש</w:t>
      </w:r>
      <w:r w:rsidR="001975DA" w:rsidRPr="0065464F">
        <w:rPr>
          <w:rFonts w:hint="cs"/>
          <w:rtl/>
        </w:rPr>
        <w:t>ר ההתעללות מבוססת על עצם נוכחות</w:t>
      </w:r>
      <w:r w:rsidRPr="0065464F">
        <w:rPr>
          <w:rFonts w:hint="cs"/>
          <w:rtl/>
        </w:rPr>
        <w:t xml:space="preserve"> </w:t>
      </w:r>
      <w:r w:rsidR="001975DA" w:rsidRPr="0065464F">
        <w:rPr>
          <w:rFonts w:hint="cs"/>
          <w:rtl/>
        </w:rPr>
        <w:t>ה</w:t>
      </w:r>
      <w:r w:rsidRPr="0065464F">
        <w:rPr>
          <w:rFonts w:hint="cs"/>
          <w:rtl/>
        </w:rPr>
        <w:t xml:space="preserve">קטין בסיטואציה מסוימת. </w:t>
      </w:r>
      <w:r w:rsidR="00A013D0" w:rsidRPr="0065464F">
        <w:rPr>
          <w:rFonts w:hint="cs"/>
          <w:rtl/>
        </w:rPr>
        <w:t xml:space="preserve">עם זאת, </w:t>
      </w:r>
      <w:r w:rsidR="0022328E" w:rsidRPr="0065464F">
        <w:rPr>
          <w:rFonts w:hint="cs"/>
          <w:rtl/>
        </w:rPr>
        <w:t xml:space="preserve">נקבע </w:t>
      </w:r>
      <w:r w:rsidR="00E11BDF" w:rsidRPr="0065464F">
        <w:rPr>
          <w:rFonts w:hint="cs"/>
          <w:rtl/>
        </w:rPr>
        <w:t xml:space="preserve">כי </w:t>
      </w:r>
      <w:r w:rsidR="00A013D0" w:rsidRPr="0065464F">
        <w:rPr>
          <w:rFonts w:hint="cs"/>
          <w:rtl/>
        </w:rPr>
        <w:t xml:space="preserve">בנסיבות המתאימות </w:t>
      </w:r>
      <w:r w:rsidRPr="0065464F">
        <w:rPr>
          <w:rFonts w:hint="cs"/>
          <w:rtl/>
        </w:rPr>
        <w:t xml:space="preserve">התעללות בקטין יכולה להתרחש גם כאשר המעשים שיצרו את ההתעללות לא כוונו ישירות </w:t>
      </w:r>
      <w:r w:rsidR="00A013D0" w:rsidRPr="0065464F">
        <w:rPr>
          <w:rFonts w:hint="cs"/>
          <w:rtl/>
        </w:rPr>
        <w:t>אליו</w:t>
      </w:r>
      <w:r w:rsidRPr="0065464F">
        <w:rPr>
          <w:rFonts w:hint="cs"/>
          <w:rtl/>
        </w:rPr>
        <w:t xml:space="preserve">. </w:t>
      </w:r>
      <w:r w:rsidR="00A013D0" w:rsidRPr="0065464F">
        <w:rPr>
          <w:rFonts w:hint="cs"/>
          <w:rtl/>
        </w:rPr>
        <w:t>נומק</w:t>
      </w:r>
      <w:r w:rsidR="00477640" w:rsidRPr="0065464F">
        <w:rPr>
          <w:rFonts w:hint="cs"/>
          <w:rtl/>
        </w:rPr>
        <w:t xml:space="preserve"> כי יש להעניק למונח "התעללות" פרשנות </w:t>
      </w:r>
      <w:r w:rsidR="00BB2D76" w:rsidRPr="0065464F">
        <w:rPr>
          <w:rFonts w:hint="cs"/>
          <w:rtl/>
        </w:rPr>
        <w:t>הנסמכת</w:t>
      </w:r>
      <w:r w:rsidR="00477640" w:rsidRPr="0065464F">
        <w:rPr>
          <w:rFonts w:hint="cs"/>
          <w:rtl/>
        </w:rPr>
        <w:t xml:space="preserve"> על תכלית החקיקה אשר היא "דינאמית</w:t>
      </w:r>
      <w:r w:rsidR="005E712E" w:rsidRPr="0065464F">
        <w:rPr>
          <w:rFonts w:hint="cs"/>
          <w:rtl/>
        </w:rPr>
        <w:t xml:space="preserve"> ועדכנית", וכי בנסיבות המקרה</w:t>
      </w:r>
      <w:r w:rsidR="00707188" w:rsidRPr="0065464F">
        <w:rPr>
          <w:rFonts w:hint="cs"/>
          <w:rtl/>
        </w:rPr>
        <w:t xml:space="preserve"> אין מחלוקת מהותית על כך שהילד נכח בזירה </w:t>
      </w:r>
      <w:r w:rsidR="00BB2D76" w:rsidRPr="0065464F">
        <w:rPr>
          <w:rFonts w:hint="cs"/>
          <w:rtl/>
        </w:rPr>
        <w:t>ולצד</w:t>
      </w:r>
      <w:r w:rsidR="00707188" w:rsidRPr="0065464F">
        <w:rPr>
          <w:rFonts w:hint="cs"/>
          <w:rtl/>
        </w:rPr>
        <w:t xml:space="preserve"> </w:t>
      </w:r>
      <w:proofErr w:type="spellStart"/>
      <w:r w:rsidR="00707188" w:rsidRPr="0065464F">
        <w:rPr>
          <w:rFonts w:hint="cs"/>
          <w:rtl/>
        </w:rPr>
        <w:t>א</w:t>
      </w:r>
      <w:r w:rsidR="00A013D0" w:rsidRPr="0065464F">
        <w:rPr>
          <w:rFonts w:hint="cs"/>
          <w:rtl/>
        </w:rPr>
        <w:t>י</w:t>
      </w:r>
      <w:r w:rsidR="00707188" w:rsidRPr="0065464F">
        <w:rPr>
          <w:rFonts w:hint="cs"/>
          <w:rtl/>
        </w:rPr>
        <w:t>מו</w:t>
      </w:r>
      <w:proofErr w:type="spellEnd"/>
      <w:r w:rsidR="00707188" w:rsidRPr="0065464F">
        <w:rPr>
          <w:rFonts w:hint="cs"/>
          <w:rtl/>
        </w:rPr>
        <w:t xml:space="preserve"> בשע</w:t>
      </w:r>
      <w:r w:rsidR="00B027B2" w:rsidRPr="0065464F">
        <w:rPr>
          <w:rFonts w:hint="cs"/>
          <w:rtl/>
        </w:rPr>
        <w:t xml:space="preserve">ה שהמערער </w:t>
      </w:r>
      <w:r w:rsidR="00BB2D76" w:rsidRPr="0065464F">
        <w:rPr>
          <w:rFonts w:hint="cs"/>
          <w:rtl/>
        </w:rPr>
        <w:t>חבט</w:t>
      </w:r>
      <w:r w:rsidR="00B027B2" w:rsidRPr="0065464F">
        <w:rPr>
          <w:rFonts w:hint="cs"/>
          <w:rtl/>
        </w:rPr>
        <w:t xml:space="preserve"> בה, </w:t>
      </w:r>
      <w:r w:rsidR="00707188" w:rsidRPr="0065464F">
        <w:rPr>
          <w:rFonts w:hint="cs"/>
          <w:rtl/>
        </w:rPr>
        <w:t xml:space="preserve">עד כדי כך </w:t>
      </w:r>
      <w:r w:rsidR="00BB2D76" w:rsidRPr="0065464F">
        <w:rPr>
          <w:rFonts w:hint="cs"/>
          <w:rtl/>
        </w:rPr>
        <w:t xml:space="preserve">שהוא עצמו </w:t>
      </w:r>
      <w:r w:rsidR="00707188" w:rsidRPr="0065464F">
        <w:rPr>
          <w:rFonts w:hint="cs"/>
          <w:rtl/>
        </w:rPr>
        <w:t xml:space="preserve">כוסה בדמה. בית המשפט המחוזי </w:t>
      </w:r>
      <w:r w:rsidR="00B027B2" w:rsidRPr="0065464F">
        <w:rPr>
          <w:rFonts w:hint="cs"/>
          <w:rtl/>
        </w:rPr>
        <w:t>דחה את טענת</w:t>
      </w:r>
      <w:r w:rsidR="00842221" w:rsidRPr="0065464F">
        <w:rPr>
          <w:rFonts w:hint="cs"/>
          <w:rtl/>
        </w:rPr>
        <w:t xml:space="preserve"> </w:t>
      </w:r>
      <w:r w:rsidR="00B027B2" w:rsidRPr="0065464F">
        <w:rPr>
          <w:rFonts w:hint="cs"/>
          <w:rtl/>
        </w:rPr>
        <w:t xml:space="preserve">המערער כי </w:t>
      </w:r>
      <w:r w:rsidR="00707188" w:rsidRPr="0065464F">
        <w:rPr>
          <w:rFonts w:hint="cs"/>
          <w:rtl/>
        </w:rPr>
        <w:t xml:space="preserve">לא היה מודע </w:t>
      </w:r>
      <w:r w:rsidR="00325BD9" w:rsidRPr="0065464F">
        <w:rPr>
          <w:rFonts w:hint="cs"/>
          <w:rtl/>
        </w:rPr>
        <w:t>לנוכחות הילד בזירה</w:t>
      </w:r>
      <w:r w:rsidR="00477640" w:rsidRPr="0065464F">
        <w:rPr>
          <w:rFonts w:hint="cs"/>
          <w:rtl/>
        </w:rPr>
        <w:t xml:space="preserve"> וקבע </w:t>
      </w:r>
      <w:r w:rsidR="00842221" w:rsidRPr="0065464F">
        <w:rPr>
          <w:rFonts w:hint="cs"/>
          <w:rtl/>
        </w:rPr>
        <w:t xml:space="preserve">כי היסוד העובדתי </w:t>
      </w:r>
      <w:r w:rsidR="00B027B2" w:rsidRPr="0065464F">
        <w:rPr>
          <w:rFonts w:hint="cs"/>
          <w:rtl/>
        </w:rPr>
        <w:t xml:space="preserve">והיסוד הנפשי </w:t>
      </w:r>
      <w:r w:rsidR="00842221" w:rsidRPr="0065464F">
        <w:rPr>
          <w:rFonts w:hint="cs"/>
          <w:rtl/>
        </w:rPr>
        <w:t xml:space="preserve">של עבירה זו </w:t>
      </w:r>
      <w:r w:rsidR="00477640" w:rsidRPr="0065464F">
        <w:rPr>
          <w:rFonts w:hint="cs"/>
          <w:rtl/>
        </w:rPr>
        <w:t xml:space="preserve">מתקיימים. </w:t>
      </w:r>
      <w:r w:rsidR="00BB2D76" w:rsidRPr="0065464F">
        <w:rPr>
          <w:rFonts w:hint="cs"/>
          <w:rtl/>
        </w:rPr>
        <w:t>ואם להביא דברים בשם אומרם, בלשונו של בית המשפט המחוזי:</w:t>
      </w:r>
    </w:p>
    <w:p w:rsidR="00B027B2" w:rsidRPr="0065464F" w:rsidRDefault="00B027B2" w:rsidP="00B027B2">
      <w:pPr>
        <w:pStyle w:val="Ruller4"/>
        <w:numPr>
          <w:ilvl w:val="0"/>
          <w:numId w:val="0"/>
        </w:numPr>
        <w:rPr>
          <w:rtl/>
        </w:rPr>
      </w:pPr>
    </w:p>
    <w:p w:rsidR="00B027B2" w:rsidRPr="0065464F" w:rsidRDefault="00B027B2" w:rsidP="00477640">
      <w:pPr>
        <w:pStyle w:val="Ruller5"/>
        <w:rPr>
          <w:rtl/>
        </w:rPr>
      </w:pPr>
      <w:r w:rsidRPr="0065464F">
        <w:rPr>
          <w:rtl/>
        </w:rPr>
        <w:t>"עבירת ההתעללות בקטין יכולה לכלול גם מצב בו מתבצע מעשה התעללות בקטין אף כשזה לא מכוון אליו. המבחן הוא מבחן מהותי שיוכרע על פי השאלה האם הקטין נמצא במצב בו מבוצע מעשה העולה לכדי התעללות בו. מקום בו מעשיו של הנאשם, הם שיצרו מצב בו מתקיימת התעללות בקטין – והדבר הוא תוצאה ישירה ממעשי הנאשם – כפי שכאן, הרי מתרחש מעשה התעללות בקטין, וזאת גם אם המעשים לא כוונו ישירות לקטין. זוהי הפרשנות הראויה והמתבקשת לאור הפרשנות התכליתית של עבירת ההתעללות בקטין או חסר ישע, בהתאם למדיניות משפטית ראויה, ולשם הגנה על זכויות ילדים ושמירה על כבודם, גופם ושלומם</w:t>
      </w:r>
      <w:r w:rsidRPr="0065464F">
        <w:rPr>
          <w:rFonts w:hint="cs"/>
          <w:rtl/>
        </w:rPr>
        <w:t xml:space="preserve">". </w:t>
      </w:r>
    </w:p>
    <w:p w:rsidR="00B027B2" w:rsidRPr="0065464F" w:rsidRDefault="00B027B2" w:rsidP="00B027B2">
      <w:pPr>
        <w:pStyle w:val="Ruller4"/>
        <w:numPr>
          <w:ilvl w:val="0"/>
          <w:numId w:val="0"/>
        </w:numPr>
        <w:rPr>
          <w:rtl/>
        </w:rPr>
      </w:pPr>
    </w:p>
    <w:p w:rsidR="002B4E58" w:rsidRPr="0065464F" w:rsidRDefault="00842221" w:rsidP="00B476B8">
      <w:pPr>
        <w:pStyle w:val="Ruller4"/>
        <w:rPr>
          <w:rtl/>
        </w:rPr>
      </w:pPr>
      <w:r w:rsidRPr="0065464F">
        <w:rPr>
          <w:rFonts w:hint="cs"/>
          <w:rtl/>
        </w:rPr>
        <w:t xml:space="preserve">המערער </w:t>
      </w:r>
      <w:r w:rsidR="005E712E" w:rsidRPr="0065464F">
        <w:rPr>
          <w:rFonts w:hint="cs"/>
          <w:rtl/>
        </w:rPr>
        <w:t>הוסיף ו</w:t>
      </w:r>
      <w:r w:rsidRPr="0065464F">
        <w:rPr>
          <w:rFonts w:hint="cs"/>
          <w:rtl/>
        </w:rPr>
        <w:t xml:space="preserve">טען כי במקרים דומים לא נהגה המדינה לייחס </w:t>
      </w:r>
      <w:r w:rsidR="0022328E" w:rsidRPr="0065464F">
        <w:rPr>
          <w:rFonts w:hint="cs"/>
          <w:rtl/>
        </w:rPr>
        <w:t xml:space="preserve">לנאשם </w:t>
      </w:r>
      <w:r w:rsidRPr="0065464F">
        <w:rPr>
          <w:rFonts w:hint="cs"/>
          <w:rtl/>
        </w:rPr>
        <w:t xml:space="preserve">עבירה של התעללות בקטין, ולכן מדובר באכיפה בררנית כלפיו. טענה זו נדחתה גם כן, כאשר בית המשפט המחוזי עמד על ייחודיות המקרה שלפנינו, שבו הילד חווה את מעשי </w:t>
      </w:r>
      <w:r w:rsidRPr="0065464F">
        <w:rPr>
          <w:rFonts w:hint="cs"/>
          <w:rtl/>
        </w:rPr>
        <w:lastRenderedPageBreak/>
        <w:t>האלימות "בכל חושיו". עוד צוין, כי המדינה הצהירה כעת על שינוי מדיניות</w:t>
      </w:r>
      <w:r w:rsidR="00B027B2" w:rsidRPr="0065464F">
        <w:rPr>
          <w:rFonts w:hint="cs"/>
          <w:rtl/>
        </w:rPr>
        <w:t xml:space="preserve"> באופן שבו תייחס במקרים דומים עבירה של התעללות בקטין,</w:t>
      </w:r>
      <w:r w:rsidRPr="0065464F">
        <w:rPr>
          <w:rFonts w:hint="cs"/>
          <w:rtl/>
        </w:rPr>
        <w:t xml:space="preserve"> וכי מדיניות</w:t>
      </w:r>
      <w:r w:rsidR="00B027B2" w:rsidRPr="0065464F">
        <w:rPr>
          <w:rFonts w:hint="cs"/>
          <w:rtl/>
        </w:rPr>
        <w:t>ה</w:t>
      </w:r>
      <w:r w:rsidRPr="0065464F">
        <w:rPr>
          <w:rFonts w:hint="cs"/>
          <w:rtl/>
        </w:rPr>
        <w:t xml:space="preserve"> </w:t>
      </w:r>
      <w:r w:rsidR="00B027B2" w:rsidRPr="0065464F">
        <w:rPr>
          <w:rFonts w:hint="cs"/>
          <w:rtl/>
        </w:rPr>
        <w:t>ה</w:t>
      </w:r>
      <w:r w:rsidRPr="0065464F">
        <w:rPr>
          <w:rFonts w:hint="cs"/>
          <w:rtl/>
        </w:rPr>
        <w:t xml:space="preserve">חדשה מיושמת </w:t>
      </w:r>
      <w:r w:rsidR="005E712E" w:rsidRPr="0065464F">
        <w:rPr>
          <w:rFonts w:hint="cs"/>
          <w:rtl/>
        </w:rPr>
        <w:t>כבר עתה</w:t>
      </w:r>
      <w:r w:rsidRPr="0065464F">
        <w:rPr>
          <w:rFonts w:hint="cs"/>
          <w:rtl/>
        </w:rPr>
        <w:t xml:space="preserve">. </w:t>
      </w:r>
      <w:r w:rsidR="0003076A" w:rsidRPr="0065464F">
        <w:rPr>
          <w:rFonts w:hint="cs"/>
          <w:rtl/>
        </w:rPr>
        <w:t>נקבע</w:t>
      </w:r>
      <w:r w:rsidR="00B027B2" w:rsidRPr="0065464F">
        <w:rPr>
          <w:rFonts w:hint="cs"/>
          <w:rtl/>
        </w:rPr>
        <w:t>,</w:t>
      </w:r>
      <w:r w:rsidRPr="0065464F">
        <w:rPr>
          <w:rFonts w:hint="cs"/>
          <w:rtl/>
        </w:rPr>
        <w:t xml:space="preserve"> כי מדובר בשינוי מדיניות ענייני, ולא באפליה או </w:t>
      </w:r>
      <w:r w:rsidR="00B476B8" w:rsidRPr="0065464F">
        <w:rPr>
          <w:rFonts w:hint="cs"/>
          <w:rtl/>
        </w:rPr>
        <w:t>ב</w:t>
      </w:r>
      <w:r w:rsidRPr="0065464F">
        <w:rPr>
          <w:rFonts w:hint="cs"/>
          <w:rtl/>
        </w:rPr>
        <w:t>אכיפה בררנית. בית המשפט המחוזי דחה את השגות המערער על כך ש</w:t>
      </w:r>
      <w:r w:rsidR="00426A9A" w:rsidRPr="0065464F">
        <w:rPr>
          <w:rFonts w:hint="cs"/>
          <w:rtl/>
        </w:rPr>
        <w:t xml:space="preserve">לא הוזהר בחקירותיו במשטרה </w:t>
      </w:r>
      <w:r w:rsidR="005E712E" w:rsidRPr="0065464F">
        <w:rPr>
          <w:rFonts w:hint="cs"/>
          <w:rtl/>
        </w:rPr>
        <w:t>כי הוא חשו</w:t>
      </w:r>
      <w:r w:rsidR="00A4342A" w:rsidRPr="0065464F">
        <w:rPr>
          <w:rFonts w:hint="cs"/>
          <w:rtl/>
        </w:rPr>
        <w:t>ד</w:t>
      </w:r>
      <w:r w:rsidR="005E712E" w:rsidRPr="0065464F">
        <w:rPr>
          <w:rFonts w:hint="cs"/>
          <w:rtl/>
        </w:rPr>
        <w:t xml:space="preserve"> בביצוע עבירת </w:t>
      </w:r>
      <w:r w:rsidR="00A4342A" w:rsidRPr="0065464F">
        <w:rPr>
          <w:rFonts w:hint="cs"/>
          <w:rtl/>
        </w:rPr>
        <w:t>התעללות בקטין. נקבע,</w:t>
      </w:r>
      <w:r w:rsidR="00426A9A" w:rsidRPr="0065464F">
        <w:rPr>
          <w:rFonts w:hint="cs"/>
          <w:rtl/>
        </w:rPr>
        <w:t xml:space="preserve"> כי </w:t>
      </w:r>
      <w:r w:rsidR="00B027B2" w:rsidRPr="0065464F">
        <w:rPr>
          <w:rFonts w:hint="cs"/>
          <w:rtl/>
        </w:rPr>
        <w:t>החוק אינו מחייב</w:t>
      </w:r>
      <w:r w:rsidR="00426A9A" w:rsidRPr="0065464F">
        <w:rPr>
          <w:rFonts w:hint="cs"/>
          <w:rtl/>
        </w:rPr>
        <w:t xml:space="preserve"> לציין במסגרת האזהרה את </w:t>
      </w:r>
      <w:r w:rsidR="00B476B8" w:rsidRPr="0065464F">
        <w:rPr>
          <w:rFonts w:hint="cs"/>
          <w:rtl/>
        </w:rPr>
        <w:t>סעיפי העבירה המיוחסת</w:t>
      </w:r>
      <w:r w:rsidR="00426A9A" w:rsidRPr="0065464F">
        <w:rPr>
          <w:rFonts w:hint="cs"/>
          <w:rtl/>
        </w:rPr>
        <w:t xml:space="preserve"> לחשוד, וכי המערער ה</w:t>
      </w:r>
      <w:r w:rsidR="00477640" w:rsidRPr="0065464F">
        <w:rPr>
          <w:rFonts w:hint="cs"/>
          <w:rtl/>
        </w:rPr>
        <w:t xml:space="preserve">יה מודע לזכות השתיקה הנתונה לו </w:t>
      </w:r>
      <w:r w:rsidR="00426A9A" w:rsidRPr="0065464F">
        <w:rPr>
          <w:rFonts w:hint="cs"/>
          <w:rtl/>
        </w:rPr>
        <w:t xml:space="preserve">ובחר </w:t>
      </w:r>
      <w:r w:rsidR="00B027B2" w:rsidRPr="0065464F">
        <w:rPr>
          <w:rFonts w:hint="cs"/>
          <w:rtl/>
        </w:rPr>
        <w:t xml:space="preserve">אף </w:t>
      </w:r>
      <w:r w:rsidR="00426A9A" w:rsidRPr="0065464F">
        <w:rPr>
          <w:rFonts w:hint="cs"/>
          <w:rtl/>
        </w:rPr>
        <w:t xml:space="preserve">ליישמה בחקירותיו במשטרה. על כן, כלל לא נפגעו זכויותיו. </w:t>
      </w:r>
    </w:p>
    <w:p w:rsidR="00D73FFF" w:rsidRPr="0065464F" w:rsidRDefault="00D73FFF" w:rsidP="00A51FAE">
      <w:pPr>
        <w:pStyle w:val="Ruller40"/>
        <w:rPr>
          <w:rFonts w:ascii="Century" w:hAnsi="Century" w:cs="Miriam"/>
          <w:b/>
          <w:spacing w:val="0"/>
          <w:szCs w:val="24"/>
          <w:rtl/>
        </w:rPr>
      </w:pPr>
    </w:p>
    <w:p w:rsidR="00055C73" w:rsidRPr="0065464F" w:rsidRDefault="00501D9D" w:rsidP="004F6ED4">
      <w:pPr>
        <w:pStyle w:val="Ruller4"/>
        <w:rPr>
          <w:rtl/>
        </w:rPr>
      </w:pPr>
      <w:r w:rsidRPr="0065464F">
        <w:rPr>
          <w:rFonts w:hint="cs"/>
          <w:rtl/>
        </w:rPr>
        <w:t>בבואו לגזור את עונשו של המערער, בית המשפט המחוזי קבע כי מדובר באירוע אחד</w:t>
      </w:r>
      <w:r w:rsidR="00B027B2" w:rsidRPr="0065464F">
        <w:rPr>
          <w:rFonts w:hint="cs"/>
          <w:rtl/>
        </w:rPr>
        <w:t xml:space="preserve"> המכיל שני מעשים שונים </w:t>
      </w:r>
      <w:r w:rsidR="00B027B2" w:rsidRPr="0065464F">
        <w:rPr>
          <w:rtl/>
        </w:rPr>
        <w:t>–</w:t>
      </w:r>
      <w:r w:rsidR="00B027B2" w:rsidRPr="0065464F">
        <w:rPr>
          <w:rFonts w:hint="cs"/>
          <w:rtl/>
        </w:rPr>
        <w:t xml:space="preserve"> אחד כלפי המתלוננת ושני כלפי הילד</w:t>
      </w:r>
      <w:r w:rsidRPr="0065464F">
        <w:rPr>
          <w:rFonts w:hint="cs"/>
          <w:rtl/>
        </w:rPr>
        <w:t>, בגי</w:t>
      </w:r>
      <w:r w:rsidR="0003076A" w:rsidRPr="0065464F">
        <w:rPr>
          <w:rFonts w:hint="cs"/>
          <w:rtl/>
        </w:rPr>
        <w:t xml:space="preserve">נו </w:t>
      </w:r>
      <w:r w:rsidR="00B027B2" w:rsidRPr="0065464F">
        <w:rPr>
          <w:rFonts w:hint="cs"/>
          <w:rtl/>
        </w:rPr>
        <w:t xml:space="preserve">יש לקבוע מתחם ענישה אחד </w:t>
      </w:r>
      <w:r w:rsidR="004F6ED4" w:rsidRPr="0065464F">
        <w:rPr>
          <w:rFonts w:hint="cs"/>
          <w:rtl/>
        </w:rPr>
        <w:t>כולל</w:t>
      </w:r>
      <w:r w:rsidR="00D43CCA" w:rsidRPr="0065464F">
        <w:rPr>
          <w:rFonts w:hint="cs"/>
          <w:rtl/>
        </w:rPr>
        <w:t>.</w:t>
      </w:r>
      <w:r w:rsidR="00477640" w:rsidRPr="0065464F">
        <w:rPr>
          <w:rFonts w:hint="cs"/>
          <w:rtl/>
        </w:rPr>
        <w:t xml:space="preserve"> </w:t>
      </w:r>
      <w:r w:rsidR="00E11BDF" w:rsidRPr="0065464F">
        <w:rPr>
          <w:rFonts w:hint="cs"/>
          <w:rtl/>
        </w:rPr>
        <w:t>בבחינת</w:t>
      </w:r>
      <w:r w:rsidR="004F6ED4" w:rsidRPr="0065464F">
        <w:rPr>
          <w:rFonts w:hint="cs"/>
          <w:rtl/>
        </w:rPr>
        <w:t xml:space="preserve"> נסיבות ביצוע העבירה </w:t>
      </w:r>
      <w:r w:rsidR="00477640" w:rsidRPr="0065464F">
        <w:rPr>
          <w:rFonts w:hint="cs"/>
          <w:rtl/>
        </w:rPr>
        <w:t>נ</w:t>
      </w:r>
      <w:r w:rsidRPr="0065464F">
        <w:rPr>
          <w:rFonts w:hint="cs"/>
          <w:rtl/>
        </w:rPr>
        <w:t>קבע כי מדובר במקרה חריג בחומרתו</w:t>
      </w:r>
      <w:r w:rsidR="00477640" w:rsidRPr="0065464F">
        <w:rPr>
          <w:rFonts w:hint="cs"/>
          <w:rtl/>
        </w:rPr>
        <w:t xml:space="preserve"> אשר </w:t>
      </w:r>
      <w:r w:rsidRPr="0065464F">
        <w:rPr>
          <w:rFonts w:hint="cs"/>
          <w:rtl/>
        </w:rPr>
        <w:t xml:space="preserve">נעשה בו שימוש באלימות קיצונית </w:t>
      </w:r>
      <w:r w:rsidR="00B027B2" w:rsidRPr="0065464F">
        <w:rPr>
          <w:rFonts w:hint="cs"/>
          <w:rtl/>
        </w:rPr>
        <w:t>ו</w:t>
      </w:r>
      <w:r w:rsidRPr="0065464F">
        <w:rPr>
          <w:rFonts w:hint="cs"/>
          <w:rtl/>
        </w:rPr>
        <w:t>אכזרי</w:t>
      </w:r>
      <w:r w:rsidR="00B027B2" w:rsidRPr="0065464F">
        <w:rPr>
          <w:rFonts w:hint="cs"/>
          <w:rtl/>
        </w:rPr>
        <w:t>ת</w:t>
      </w:r>
      <w:r w:rsidRPr="0065464F">
        <w:rPr>
          <w:rFonts w:hint="cs"/>
          <w:rtl/>
        </w:rPr>
        <w:t>. כן צוין</w:t>
      </w:r>
      <w:r w:rsidR="004F6ED4" w:rsidRPr="0065464F">
        <w:rPr>
          <w:rFonts w:hint="cs"/>
          <w:rtl/>
        </w:rPr>
        <w:t>,</w:t>
      </w:r>
      <w:r w:rsidRPr="0065464F">
        <w:rPr>
          <w:rFonts w:hint="cs"/>
          <w:rtl/>
        </w:rPr>
        <w:t xml:space="preserve"> כי אין מדובר במעשה אלימות רגעי, </w:t>
      </w:r>
      <w:r w:rsidR="00B027B2" w:rsidRPr="0065464F">
        <w:rPr>
          <w:rFonts w:hint="cs"/>
          <w:rtl/>
        </w:rPr>
        <w:t xml:space="preserve">אלא באלימות ממושכת שנעשתה </w:t>
      </w:r>
      <w:r w:rsidRPr="0065464F">
        <w:rPr>
          <w:rFonts w:hint="cs"/>
          <w:rtl/>
        </w:rPr>
        <w:t>תוך ניצול כוחו הפיזי של המערער</w:t>
      </w:r>
      <w:r w:rsidR="00B027B2" w:rsidRPr="0065464F">
        <w:rPr>
          <w:rFonts w:hint="cs"/>
          <w:rtl/>
        </w:rPr>
        <w:t>,</w:t>
      </w:r>
      <w:r w:rsidRPr="0065464F">
        <w:rPr>
          <w:rFonts w:hint="cs"/>
          <w:rtl/>
        </w:rPr>
        <w:t xml:space="preserve"> ולמרות שהיו למערער מספר "נקודות יציאה" לחדול ממעשיו. עוד עמד בית המשפט על </w:t>
      </w:r>
      <w:r w:rsidR="00CC1FFD" w:rsidRPr="0065464F">
        <w:rPr>
          <w:rFonts w:hint="cs"/>
          <w:rtl/>
        </w:rPr>
        <w:t>היקף</w:t>
      </w:r>
      <w:r w:rsidRPr="0065464F">
        <w:rPr>
          <w:rFonts w:hint="cs"/>
          <w:rtl/>
        </w:rPr>
        <w:t xml:space="preserve"> הנזק שנגרם למתלוננת. </w:t>
      </w:r>
      <w:r w:rsidR="00CC1FFD" w:rsidRPr="0065464F">
        <w:rPr>
          <w:rFonts w:hint="cs"/>
          <w:rtl/>
        </w:rPr>
        <w:t xml:space="preserve">כמו כן, </w:t>
      </w:r>
      <w:r w:rsidR="004519F1" w:rsidRPr="0065464F">
        <w:rPr>
          <w:rFonts w:hint="cs"/>
          <w:rtl/>
        </w:rPr>
        <w:t>נ</w:t>
      </w:r>
      <w:r w:rsidR="00CC1FFD" w:rsidRPr="0065464F">
        <w:rPr>
          <w:rFonts w:hint="cs"/>
          <w:rtl/>
        </w:rPr>
        <w:t>דחתה</w:t>
      </w:r>
      <w:r w:rsidR="004F6ED4" w:rsidRPr="0065464F">
        <w:rPr>
          <w:rFonts w:hint="cs"/>
          <w:rtl/>
        </w:rPr>
        <w:t>, גם בהקשר זה,</w:t>
      </w:r>
      <w:r w:rsidRPr="0065464F">
        <w:rPr>
          <w:rFonts w:hint="cs"/>
          <w:rtl/>
        </w:rPr>
        <w:t xml:space="preserve"> </w:t>
      </w:r>
      <w:r w:rsidR="004519F1" w:rsidRPr="0065464F">
        <w:rPr>
          <w:rFonts w:hint="cs"/>
          <w:rtl/>
        </w:rPr>
        <w:t>ה</w:t>
      </w:r>
      <w:r w:rsidRPr="0065464F">
        <w:rPr>
          <w:rFonts w:hint="cs"/>
          <w:rtl/>
        </w:rPr>
        <w:t>טענה כי ה</w:t>
      </w:r>
      <w:r w:rsidR="00CC1FFD" w:rsidRPr="0065464F">
        <w:rPr>
          <w:rFonts w:hint="cs"/>
          <w:rtl/>
        </w:rPr>
        <w:t xml:space="preserve">תקיימה "התגרות" המפחיתה מאחריות המערער למעשיו או </w:t>
      </w:r>
      <w:r w:rsidRPr="0065464F">
        <w:rPr>
          <w:rFonts w:hint="cs"/>
          <w:rtl/>
        </w:rPr>
        <w:t>מידת שליטתו על</w:t>
      </w:r>
      <w:r w:rsidR="00CC1FFD" w:rsidRPr="0065464F">
        <w:rPr>
          <w:rFonts w:hint="cs"/>
          <w:rtl/>
        </w:rPr>
        <w:t>יהם</w:t>
      </w:r>
      <w:r w:rsidRPr="0065464F">
        <w:rPr>
          <w:rFonts w:hint="cs"/>
          <w:rtl/>
        </w:rPr>
        <w:t xml:space="preserve">. </w:t>
      </w:r>
      <w:r w:rsidR="00E11BDF" w:rsidRPr="0065464F">
        <w:rPr>
          <w:rFonts w:hint="cs"/>
          <w:rtl/>
        </w:rPr>
        <w:t>א</w:t>
      </w:r>
      <w:r w:rsidRPr="0065464F">
        <w:rPr>
          <w:rFonts w:hint="cs"/>
          <w:rtl/>
        </w:rPr>
        <w:t xml:space="preserve">שר לעבירת ההתעללות, נקבע כי המערער פגע בערכים חברתיים בסיסיים ביותר של שלמות גופם ונפשם של ילדים, ואף ניצל לרעה את חוסר יכולתו של הילד למלט עצמו מהזירה או לסייע </w:t>
      </w:r>
      <w:proofErr w:type="spellStart"/>
      <w:r w:rsidRPr="0065464F">
        <w:rPr>
          <w:rFonts w:hint="cs"/>
          <w:rtl/>
        </w:rPr>
        <w:t>לא</w:t>
      </w:r>
      <w:r w:rsidR="003D7B38" w:rsidRPr="0065464F">
        <w:rPr>
          <w:rFonts w:hint="cs"/>
          <w:rtl/>
        </w:rPr>
        <w:t>י</w:t>
      </w:r>
      <w:r w:rsidR="00256799" w:rsidRPr="0065464F">
        <w:rPr>
          <w:rFonts w:hint="cs"/>
          <w:rtl/>
        </w:rPr>
        <w:t>מו</w:t>
      </w:r>
      <w:proofErr w:type="spellEnd"/>
      <w:r w:rsidR="00256799" w:rsidRPr="0065464F">
        <w:rPr>
          <w:rFonts w:hint="cs"/>
          <w:rtl/>
        </w:rPr>
        <w:t xml:space="preserve">. עוד </w:t>
      </w:r>
      <w:r w:rsidR="00B027B2" w:rsidRPr="0065464F">
        <w:rPr>
          <w:rFonts w:hint="cs"/>
          <w:rtl/>
        </w:rPr>
        <w:t>צוין</w:t>
      </w:r>
      <w:r w:rsidR="00256799" w:rsidRPr="0065464F">
        <w:rPr>
          <w:rFonts w:hint="cs"/>
          <w:rtl/>
        </w:rPr>
        <w:t xml:space="preserve"> הנזק שנגרם </w:t>
      </w:r>
      <w:r w:rsidR="004F6ED4" w:rsidRPr="0065464F">
        <w:rPr>
          <w:rFonts w:hint="cs"/>
          <w:rtl/>
        </w:rPr>
        <w:t>לילד</w:t>
      </w:r>
      <w:r w:rsidR="00256799" w:rsidRPr="0065464F">
        <w:rPr>
          <w:rFonts w:hint="cs"/>
          <w:rtl/>
        </w:rPr>
        <w:t>, וההשלכות רחבות ההיקף של האירוע על חייו. בית המשפט המחוזי ציין כי לא ניתן להצביע על מדיניות ענישה בעבירת התעללות בקטין בנסיבות דומות, ולצד זאת כי ניתן לפנות לעקרונות הע</w:t>
      </w:r>
      <w:r w:rsidR="00956F2F" w:rsidRPr="0065464F">
        <w:rPr>
          <w:rFonts w:hint="cs"/>
          <w:rtl/>
        </w:rPr>
        <w:t>נישה שה</w:t>
      </w:r>
      <w:r w:rsidR="0008731C" w:rsidRPr="0065464F">
        <w:rPr>
          <w:rFonts w:hint="cs"/>
          <w:rtl/>
        </w:rPr>
        <w:t>ו</w:t>
      </w:r>
      <w:r w:rsidR="00956F2F" w:rsidRPr="0065464F">
        <w:rPr>
          <w:rFonts w:hint="cs"/>
          <w:rtl/>
        </w:rPr>
        <w:t>תוו במקרים קודמים</w:t>
      </w:r>
      <w:r w:rsidR="00CC7701" w:rsidRPr="0065464F">
        <w:rPr>
          <w:rFonts w:hint="cs"/>
          <w:rtl/>
        </w:rPr>
        <w:t xml:space="preserve"> שבהם</w:t>
      </w:r>
      <w:r w:rsidR="00B027B2" w:rsidRPr="0065464F">
        <w:rPr>
          <w:rFonts w:hint="cs"/>
          <w:rtl/>
        </w:rPr>
        <w:t xml:space="preserve"> מדובר היה בערך מוגן דומה</w:t>
      </w:r>
      <w:r w:rsidR="00956F2F" w:rsidRPr="0065464F">
        <w:rPr>
          <w:rFonts w:hint="cs"/>
          <w:rtl/>
        </w:rPr>
        <w:t xml:space="preserve">. </w:t>
      </w:r>
    </w:p>
    <w:p w:rsidR="00956F2F" w:rsidRPr="0065464F" w:rsidRDefault="00956F2F" w:rsidP="00956F2F">
      <w:pPr>
        <w:pStyle w:val="Ruller40"/>
        <w:rPr>
          <w:rtl/>
        </w:rPr>
      </w:pPr>
    </w:p>
    <w:p w:rsidR="00B027B2" w:rsidRPr="0065464F" w:rsidRDefault="00956F2F" w:rsidP="00BB2D76">
      <w:pPr>
        <w:pStyle w:val="Ruller4"/>
      </w:pPr>
      <w:r w:rsidRPr="0065464F">
        <w:rPr>
          <w:rFonts w:hint="cs"/>
          <w:rtl/>
        </w:rPr>
        <w:t xml:space="preserve">בהתחשב באמור, נקבע כי מתחם הענישה ההולם בעניינו של המערער נע בין 20 ל-25 שנות מאסר בפועל. בגדרי המתחם, </w:t>
      </w:r>
      <w:r w:rsidR="00730EBD" w:rsidRPr="0065464F">
        <w:rPr>
          <w:rFonts w:hint="cs"/>
          <w:rtl/>
        </w:rPr>
        <w:t>נלקח</w:t>
      </w:r>
      <w:r w:rsidR="00B132E0" w:rsidRPr="0065464F">
        <w:rPr>
          <w:rFonts w:hint="cs"/>
          <w:rtl/>
        </w:rPr>
        <w:t xml:space="preserve"> בחשבון </w:t>
      </w:r>
      <w:r w:rsidR="00730EBD" w:rsidRPr="0065464F">
        <w:rPr>
          <w:rFonts w:hint="cs"/>
          <w:rtl/>
        </w:rPr>
        <w:t xml:space="preserve">כי </w:t>
      </w:r>
      <w:r w:rsidRPr="0065464F">
        <w:rPr>
          <w:rFonts w:hint="cs"/>
          <w:rtl/>
        </w:rPr>
        <w:t xml:space="preserve">המערער הודה במרבית העובדות המצוינות </w:t>
      </w:r>
      <w:r w:rsidR="00730EBD" w:rsidRPr="0065464F">
        <w:rPr>
          <w:rFonts w:hint="cs"/>
          <w:rtl/>
        </w:rPr>
        <w:t>בכתב האישום</w:t>
      </w:r>
      <w:r w:rsidR="00BB2D76" w:rsidRPr="0065464F">
        <w:rPr>
          <w:rFonts w:hint="cs"/>
          <w:rtl/>
        </w:rPr>
        <w:t xml:space="preserve"> המתוקן</w:t>
      </w:r>
      <w:r w:rsidR="00730EBD" w:rsidRPr="0065464F">
        <w:rPr>
          <w:rFonts w:hint="cs"/>
          <w:rtl/>
        </w:rPr>
        <w:t xml:space="preserve">; </w:t>
      </w:r>
      <w:r w:rsidR="00B027B2" w:rsidRPr="0065464F">
        <w:rPr>
          <w:rFonts w:hint="cs"/>
          <w:rtl/>
        </w:rPr>
        <w:t>אולם גם</w:t>
      </w:r>
      <w:r w:rsidRPr="0065464F">
        <w:rPr>
          <w:rFonts w:hint="cs"/>
          <w:rtl/>
        </w:rPr>
        <w:t xml:space="preserve"> </w:t>
      </w:r>
      <w:r w:rsidR="004F6ED4" w:rsidRPr="0065464F">
        <w:rPr>
          <w:rFonts w:hint="cs"/>
          <w:rtl/>
        </w:rPr>
        <w:t>זאת</w:t>
      </w:r>
      <w:r w:rsidRPr="0065464F">
        <w:rPr>
          <w:rFonts w:hint="cs"/>
          <w:rtl/>
        </w:rPr>
        <w:t xml:space="preserve"> שהאירוע תועד בשמע ולווה בעדויות השכנים, כך ש"מרחב התמרון" של המערער אל מול הראיות הרבות נגדו היה "מוגבל ביותר"</w:t>
      </w:r>
      <w:r w:rsidR="004F6ED4" w:rsidRPr="0065464F">
        <w:rPr>
          <w:rFonts w:hint="cs"/>
          <w:rtl/>
        </w:rPr>
        <w:t>,</w:t>
      </w:r>
      <w:r w:rsidRPr="0065464F">
        <w:rPr>
          <w:rFonts w:hint="cs"/>
          <w:rtl/>
        </w:rPr>
        <w:t xml:space="preserve"> כלשון בית המשפט המחוזי. עוד נקבע, כי </w:t>
      </w:r>
      <w:r w:rsidR="00BB2D76" w:rsidRPr="0065464F">
        <w:rPr>
          <w:rFonts w:hint="cs"/>
          <w:rtl/>
        </w:rPr>
        <w:t xml:space="preserve">בפועל המערער </w:t>
      </w:r>
      <w:r w:rsidR="00B027B2" w:rsidRPr="0065464F">
        <w:rPr>
          <w:rFonts w:hint="cs"/>
          <w:rtl/>
        </w:rPr>
        <w:t>אינו לוקח אחריות על מעשיו</w:t>
      </w:r>
      <w:r w:rsidRPr="0065464F">
        <w:rPr>
          <w:rFonts w:hint="cs"/>
          <w:rtl/>
        </w:rPr>
        <w:t xml:space="preserve"> </w:t>
      </w:r>
      <w:r w:rsidR="00B027B2" w:rsidRPr="0065464F">
        <w:rPr>
          <w:rFonts w:hint="cs"/>
          <w:rtl/>
        </w:rPr>
        <w:t>אלא מאשים את המתלוננת באירוע.</w:t>
      </w:r>
    </w:p>
    <w:p w:rsidR="00B027B2" w:rsidRPr="0065464F" w:rsidRDefault="00B027B2" w:rsidP="00B027B2">
      <w:pPr>
        <w:pStyle w:val="Ruller4"/>
        <w:numPr>
          <w:ilvl w:val="0"/>
          <w:numId w:val="0"/>
        </w:numPr>
        <w:rPr>
          <w:rtl/>
        </w:rPr>
      </w:pPr>
    </w:p>
    <w:p w:rsidR="00956F2F" w:rsidRPr="0065464F" w:rsidRDefault="00956F2F" w:rsidP="009E2B87">
      <w:pPr>
        <w:pStyle w:val="Ruller4"/>
        <w:rPr>
          <w:rtl/>
        </w:rPr>
      </w:pPr>
      <w:r w:rsidRPr="0065464F">
        <w:rPr>
          <w:rFonts w:hint="cs"/>
          <w:rtl/>
        </w:rPr>
        <w:t>בית המשפט</w:t>
      </w:r>
      <w:r w:rsidR="004F6ED4" w:rsidRPr="0065464F">
        <w:rPr>
          <w:rFonts w:hint="cs"/>
          <w:rtl/>
        </w:rPr>
        <w:t xml:space="preserve"> המחוזי נתן דעתו</w:t>
      </w:r>
      <w:r w:rsidRPr="0065464F">
        <w:rPr>
          <w:rFonts w:hint="cs"/>
          <w:rtl/>
        </w:rPr>
        <w:t xml:space="preserve"> ל</w:t>
      </w:r>
      <w:r w:rsidR="00CB6ED7" w:rsidRPr="0065464F">
        <w:rPr>
          <w:rFonts w:hint="cs"/>
          <w:rtl/>
        </w:rPr>
        <w:t xml:space="preserve">סיקור התקשורתי </w:t>
      </w:r>
      <w:r w:rsidR="00B027B2" w:rsidRPr="0065464F">
        <w:rPr>
          <w:rFonts w:hint="cs"/>
          <w:rtl/>
        </w:rPr>
        <w:t xml:space="preserve">הרב </w:t>
      </w:r>
      <w:r w:rsidR="00CB6ED7" w:rsidRPr="0065464F">
        <w:rPr>
          <w:rFonts w:hint="cs"/>
          <w:rtl/>
        </w:rPr>
        <w:t>שליווה את ההליך.</w:t>
      </w:r>
      <w:r w:rsidR="00B027B2" w:rsidRPr="0065464F">
        <w:rPr>
          <w:rFonts w:hint="cs"/>
          <w:rtl/>
        </w:rPr>
        <w:t xml:space="preserve"> </w:t>
      </w:r>
      <w:r w:rsidRPr="0065464F">
        <w:rPr>
          <w:rFonts w:hint="cs"/>
          <w:rtl/>
        </w:rPr>
        <w:t xml:space="preserve">נקבע, כי </w:t>
      </w:r>
      <w:r w:rsidR="004F6ED4" w:rsidRPr="0065464F">
        <w:rPr>
          <w:rFonts w:hint="cs"/>
          <w:rtl/>
        </w:rPr>
        <w:t>לצד חשיבות התקשורת ותרומתה הרבה</w:t>
      </w:r>
      <w:r w:rsidRPr="0065464F">
        <w:rPr>
          <w:rFonts w:hint="cs"/>
          <w:rtl/>
        </w:rPr>
        <w:t xml:space="preserve"> יש להימנע מ"חלחול יתר" של </w:t>
      </w:r>
      <w:r w:rsidR="00E11BDF" w:rsidRPr="0065464F">
        <w:rPr>
          <w:rFonts w:hint="cs"/>
          <w:rtl/>
        </w:rPr>
        <w:t>ה</w:t>
      </w:r>
      <w:r w:rsidRPr="0065464F">
        <w:rPr>
          <w:rFonts w:hint="cs"/>
          <w:rtl/>
        </w:rPr>
        <w:t xml:space="preserve">סיקור התקשורתי </w:t>
      </w:r>
      <w:r w:rsidR="004D2323" w:rsidRPr="0065464F">
        <w:rPr>
          <w:rFonts w:hint="cs"/>
          <w:rtl/>
        </w:rPr>
        <w:t xml:space="preserve">לתוך ההליך המשפטי. </w:t>
      </w:r>
      <w:r w:rsidR="000D31B7" w:rsidRPr="0065464F">
        <w:rPr>
          <w:rFonts w:hint="cs"/>
          <w:rtl/>
        </w:rPr>
        <w:t>על רקע טענת המשיבה ב</w:t>
      </w:r>
      <w:r w:rsidR="004F6ED4" w:rsidRPr="0065464F">
        <w:rPr>
          <w:rFonts w:hint="cs"/>
          <w:rtl/>
        </w:rPr>
        <w:t>מסגרת ה</w:t>
      </w:r>
      <w:r w:rsidR="000D31B7" w:rsidRPr="0065464F">
        <w:rPr>
          <w:rFonts w:hint="cs"/>
          <w:rtl/>
        </w:rPr>
        <w:t xml:space="preserve">טיעונים לעונש בדבר המסר </w:t>
      </w:r>
      <w:proofErr w:type="spellStart"/>
      <w:r w:rsidR="000D31B7" w:rsidRPr="0065464F">
        <w:rPr>
          <w:rFonts w:hint="cs"/>
          <w:rtl/>
        </w:rPr>
        <w:t>העונשי</w:t>
      </w:r>
      <w:proofErr w:type="spellEnd"/>
      <w:r w:rsidR="00730EBD" w:rsidRPr="0065464F">
        <w:rPr>
          <w:rFonts w:hint="cs"/>
          <w:rtl/>
        </w:rPr>
        <w:t xml:space="preserve"> הראוי</w:t>
      </w:r>
      <w:r w:rsidR="000D31B7" w:rsidRPr="0065464F">
        <w:rPr>
          <w:rFonts w:hint="cs"/>
          <w:rtl/>
        </w:rPr>
        <w:t xml:space="preserve"> הנגזר מכך שמדובר "באירוע </w:t>
      </w:r>
      <w:r w:rsidR="009E2B87">
        <w:rPr>
          <w:rFonts w:hint="cs"/>
          <w:rtl/>
        </w:rPr>
        <w:t>כל כך</w:t>
      </w:r>
      <w:r w:rsidR="000D31B7" w:rsidRPr="0065464F">
        <w:rPr>
          <w:rFonts w:hint="cs"/>
          <w:rtl/>
        </w:rPr>
        <w:t xml:space="preserve"> תקשורתי</w:t>
      </w:r>
      <w:r w:rsidR="009E2B87">
        <w:rPr>
          <w:rFonts w:hint="cs"/>
          <w:rtl/>
        </w:rPr>
        <w:t>,</w:t>
      </w:r>
      <w:r w:rsidR="000D31B7" w:rsidRPr="0065464F">
        <w:rPr>
          <w:rFonts w:hint="cs"/>
          <w:rtl/>
        </w:rPr>
        <w:t xml:space="preserve"> והיות </w:t>
      </w:r>
      <w:r w:rsidR="00D67DB9">
        <w:rPr>
          <w:rFonts w:hint="cs"/>
          <w:rtl/>
        </w:rPr>
        <w:t>ו</w:t>
      </w:r>
      <w:r w:rsidR="000D31B7" w:rsidRPr="0065464F">
        <w:rPr>
          <w:rFonts w:hint="cs"/>
          <w:rtl/>
        </w:rPr>
        <w:t xml:space="preserve">הנפגעת </w:t>
      </w:r>
      <w:r w:rsidR="000D31B7" w:rsidRPr="0065464F">
        <w:rPr>
          <w:rFonts w:hint="cs"/>
          <w:rtl/>
        </w:rPr>
        <w:lastRenderedPageBreak/>
        <w:t xml:space="preserve">מהווה סמל לכל </w:t>
      </w:r>
      <w:r w:rsidR="00476901" w:rsidRPr="0065464F">
        <w:rPr>
          <w:rFonts w:hint="cs"/>
          <w:rtl/>
        </w:rPr>
        <w:t xml:space="preserve">כך </w:t>
      </w:r>
      <w:r w:rsidR="000D31B7" w:rsidRPr="0065464F">
        <w:rPr>
          <w:rFonts w:hint="cs"/>
          <w:rtl/>
        </w:rPr>
        <w:t>הרבה נפגעות עבירה"</w:t>
      </w:r>
      <w:r w:rsidR="004F6ED4" w:rsidRPr="0065464F">
        <w:rPr>
          <w:rFonts w:hint="cs"/>
          <w:rtl/>
        </w:rPr>
        <w:t>;</w:t>
      </w:r>
      <w:r w:rsidR="000D31B7" w:rsidRPr="0065464F">
        <w:rPr>
          <w:rFonts w:hint="cs"/>
          <w:rtl/>
        </w:rPr>
        <w:t xml:space="preserve"> </w:t>
      </w:r>
      <w:r w:rsidR="00730EBD" w:rsidRPr="0065464F">
        <w:rPr>
          <w:rFonts w:hint="cs"/>
          <w:rtl/>
        </w:rPr>
        <w:t xml:space="preserve">נקבע </w:t>
      </w:r>
      <w:r w:rsidR="004D2323" w:rsidRPr="0065464F">
        <w:rPr>
          <w:rFonts w:hint="cs"/>
          <w:rtl/>
        </w:rPr>
        <w:t>כי "השאלה איזה עונש ייגזר על נאשם [...] לא יכולה ולא צריכה להיות מושפעת מכך שמדובר 'באירוע כה תקשורתי'"</w:t>
      </w:r>
      <w:r w:rsidR="000D31B7" w:rsidRPr="0065464F">
        <w:rPr>
          <w:rFonts w:hint="cs"/>
          <w:rtl/>
        </w:rPr>
        <w:t xml:space="preserve">. </w:t>
      </w:r>
    </w:p>
    <w:p w:rsidR="00501D9D" w:rsidRPr="0065464F" w:rsidRDefault="00501D9D" w:rsidP="00501D9D">
      <w:pPr>
        <w:pStyle w:val="Ruller40"/>
        <w:rPr>
          <w:rtl/>
        </w:rPr>
      </w:pPr>
    </w:p>
    <w:p w:rsidR="00501D9D" w:rsidRPr="0065464F" w:rsidRDefault="000D31B7" w:rsidP="00501D9D">
      <w:pPr>
        <w:pStyle w:val="Ruller4"/>
        <w:rPr>
          <w:rtl/>
        </w:rPr>
      </w:pPr>
      <w:r w:rsidRPr="0065464F">
        <w:rPr>
          <w:rFonts w:hint="cs"/>
          <w:rtl/>
        </w:rPr>
        <w:t xml:space="preserve">לבסוף, נגזר על המערער עונש של 23 שנות מאסר </w:t>
      </w:r>
      <w:r w:rsidR="00CC4F88" w:rsidRPr="0065464F">
        <w:rPr>
          <w:rFonts w:hint="cs"/>
          <w:rtl/>
        </w:rPr>
        <w:t xml:space="preserve">לריצוי </w:t>
      </w:r>
      <w:r w:rsidRPr="0065464F">
        <w:rPr>
          <w:rFonts w:hint="cs"/>
          <w:rtl/>
        </w:rPr>
        <w:t xml:space="preserve">בפועל, בניכוי ימי מעצרו; 24 חודשי מאסר על תנאי, לבל יעבור עבירה מהעבירות שבהן </w:t>
      </w:r>
      <w:r w:rsidR="007846D8" w:rsidRPr="0065464F">
        <w:rPr>
          <w:rFonts w:hint="cs"/>
          <w:rtl/>
        </w:rPr>
        <w:t>הורשע או עבירת אלימות מסוג פשע</w:t>
      </w:r>
      <w:r w:rsidR="00E062B3" w:rsidRPr="0065464F">
        <w:rPr>
          <w:rFonts w:hint="cs"/>
          <w:rtl/>
        </w:rPr>
        <w:t>,</w:t>
      </w:r>
      <w:r w:rsidRPr="0065464F">
        <w:rPr>
          <w:rFonts w:hint="cs"/>
          <w:rtl/>
        </w:rPr>
        <w:t xml:space="preserve"> למשך שלוש שנים משחרורו</w:t>
      </w:r>
      <w:r w:rsidR="00CC4F88" w:rsidRPr="0065464F">
        <w:rPr>
          <w:rFonts w:hint="cs"/>
          <w:rtl/>
        </w:rPr>
        <w:t xml:space="preserve"> מן הכלא</w:t>
      </w:r>
      <w:r w:rsidRPr="0065464F">
        <w:rPr>
          <w:rFonts w:hint="cs"/>
          <w:rtl/>
        </w:rPr>
        <w:t xml:space="preserve">; וכן נפסק פיצוי לטובת המתלוננת בסכום המקסימלי </w:t>
      </w:r>
      <w:r w:rsidR="004F6ED4" w:rsidRPr="0065464F">
        <w:rPr>
          <w:rFonts w:hint="cs"/>
          <w:rtl/>
        </w:rPr>
        <w:t xml:space="preserve">הקבוע </w:t>
      </w:r>
      <w:r w:rsidRPr="0065464F">
        <w:rPr>
          <w:rFonts w:hint="cs"/>
          <w:rtl/>
        </w:rPr>
        <w:t xml:space="preserve">בחוק </w:t>
      </w:r>
      <w:r w:rsidRPr="0065464F">
        <w:rPr>
          <w:rtl/>
        </w:rPr>
        <w:t>–</w:t>
      </w:r>
      <w:r w:rsidRPr="0065464F">
        <w:rPr>
          <w:rFonts w:hint="cs"/>
          <w:rtl/>
        </w:rPr>
        <w:t xml:space="preserve"> 258,000 ש"ח. </w:t>
      </w:r>
    </w:p>
    <w:p w:rsidR="00055C73" w:rsidRPr="0065464F" w:rsidRDefault="00055C73" w:rsidP="00A51FAE">
      <w:pPr>
        <w:pStyle w:val="Ruller40"/>
        <w:rPr>
          <w:rFonts w:ascii="Century" w:hAnsi="Century" w:cs="Miriam"/>
          <w:b/>
          <w:spacing w:val="0"/>
          <w:szCs w:val="24"/>
          <w:rtl/>
        </w:rPr>
      </w:pPr>
    </w:p>
    <w:p w:rsidR="00D73FFF" w:rsidRPr="0065464F" w:rsidRDefault="00D73FFF" w:rsidP="00A51FAE">
      <w:pPr>
        <w:pStyle w:val="Ruller40"/>
        <w:rPr>
          <w:rFonts w:ascii="Century" w:hAnsi="Century" w:cs="Miriam"/>
          <w:b/>
          <w:spacing w:val="0"/>
          <w:szCs w:val="24"/>
          <w:rtl/>
        </w:rPr>
      </w:pPr>
      <w:r w:rsidRPr="0065464F">
        <w:rPr>
          <w:rFonts w:ascii="Century" w:hAnsi="Century" w:cs="Miriam" w:hint="cs"/>
          <w:b/>
          <w:spacing w:val="0"/>
          <w:szCs w:val="24"/>
          <w:rtl/>
        </w:rPr>
        <w:t>תמצית טענות הצדדים בערעור</w:t>
      </w:r>
    </w:p>
    <w:p w:rsidR="00491036" w:rsidRPr="0065464F" w:rsidRDefault="00491036" w:rsidP="00491036">
      <w:pPr>
        <w:pStyle w:val="Ruller40"/>
        <w:rPr>
          <w:rtl/>
        </w:rPr>
      </w:pPr>
    </w:p>
    <w:p w:rsidR="00491036" w:rsidRPr="0065464F" w:rsidRDefault="002773C2" w:rsidP="0008731C">
      <w:pPr>
        <w:pStyle w:val="Ruller4"/>
        <w:rPr>
          <w:rtl/>
        </w:rPr>
      </w:pPr>
      <w:r w:rsidRPr="0065464F">
        <w:rPr>
          <w:rFonts w:hint="cs"/>
          <w:rtl/>
        </w:rPr>
        <w:t xml:space="preserve">במוקד הערעור בקשת באי-כוח המערער הנוכחיים כי </w:t>
      </w:r>
      <w:r w:rsidR="004F6ED4" w:rsidRPr="0065464F">
        <w:rPr>
          <w:rFonts w:hint="cs"/>
          <w:rtl/>
        </w:rPr>
        <w:t>נ</w:t>
      </w:r>
      <w:r w:rsidR="007846D8" w:rsidRPr="0065464F">
        <w:rPr>
          <w:rFonts w:hint="cs"/>
          <w:rtl/>
        </w:rPr>
        <w:t>י</w:t>
      </w:r>
      <w:r w:rsidR="004F6ED4" w:rsidRPr="0065464F">
        <w:rPr>
          <w:rFonts w:hint="cs"/>
          <w:rtl/>
        </w:rPr>
        <w:t>עתר לבקשתם</w:t>
      </w:r>
      <w:r w:rsidRPr="0065464F">
        <w:rPr>
          <w:rFonts w:hint="cs"/>
          <w:rtl/>
        </w:rPr>
        <w:t xml:space="preserve"> להגיש </w:t>
      </w:r>
      <w:r w:rsidR="00B027B2" w:rsidRPr="0065464F">
        <w:rPr>
          <w:rFonts w:hint="cs"/>
          <w:rtl/>
        </w:rPr>
        <w:t xml:space="preserve">חוות דעת פסיכיאטרית בעניינו של המערער </w:t>
      </w:r>
      <w:r w:rsidRPr="0065464F">
        <w:rPr>
          <w:rFonts w:hint="cs"/>
          <w:rtl/>
        </w:rPr>
        <w:t>בהתאם לסעיף 211 ל</w:t>
      </w:r>
      <w:r w:rsidRPr="0065464F">
        <w:rPr>
          <w:rtl/>
        </w:rPr>
        <w:t xml:space="preserve">חוק סדר הדין הפלילי [נוסח משולב], </w:t>
      </w:r>
      <w:r w:rsidRPr="0065464F">
        <w:rPr>
          <w:rFonts w:hint="cs"/>
          <w:rtl/>
        </w:rPr>
        <w:t>ה</w:t>
      </w:r>
      <w:r w:rsidRPr="0065464F">
        <w:rPr>
          <w:rtl/>
        </w:rPr>
        <w:t>תשמ"ב-1982</w:t>
      </w:r>
      <w:r w:rsidR="00070A6B" w:rsidRPr="0065464F">
        <w:rPr>
          <w:rFonts w:hint="cs"/>
          <w:rtl/>
        </w:rPr>
        <w:t xml:space="preserve"> (להלן: </w:t>
      </w:r>
      <w:proofErr w:type="spellStart"/>
      <w:r w:rsidR="00070A6B" w:rsidRPr="0065464F">
        <w:rPr>
          <w:rFonts w:ascii="Century" w:hAnsi="Century" w:cs="Miriam" w:hint="cs"/>
          <w:b/>
          <w:spacing w:val="0"/>
          <w:sz w:val="22"/>
          <w:szCs w:val="24"/>
          <w:rtl/>
        </w:rPr>
        <w:t>חסד"פ</w:t>
      </w:r>
      <w:proofErr w:type="spellEnd"/>
      <w:r w:rsidR="00070A6B" w:rsidRPr="0065464F">
        <w:rPr>
          <w:rFonts w:hint="cs"/>
          <w:rtl/>
        </w:rPr>
        <w:t>)</w:t>
      </w:r>
      <w:r w:rsidR="004F6ED4" w:rsidRPr="0065464F">
        <w:rPr>
          <w:rFonts w:hint="cs"/>
          <w:rtl/>
        </w:rPr>
        <w:t>;</w:t>
      </w:r>
      <w:r w:rsidRPr="0065464F">
        <w:rPr>
          <w:rFonts w:hint="cs"/>
          <w:rtl/>
        </w:rPr>
        <w:t xml:space="preserve"> וכי בית משפט </w:t>
      </w:r>
      <w:r w:rsidR="00BB2D76" w:rsidRPr="0065464F">
        <w:rPr>
          <w:rFonts w:hint="cs"/>
          <w:rtl/>
        </w:rPr>
        <w:t xml:space="preserve">זה </w:t>
      </w:r>
      <w:r w:rsidRPr="0065464F">
        <w:rPr>
          <w:rFonts w:hint="cs"/>
          <w:rtl/>
        </w:rPr>
        <w:t xml:space="preserve">יבחן ראיה זו בעצמו או יורה לבית המשפט המחוזי לעשות כן. </w:t>
      </w:r>
      <w:r w:rsidR="00601F66" w:rsidRPr="0065464F">
        <w:rPr>
          <w:rFonts w:hint="cs"/>
          <w:rtl/>
        </w:rPr>
        <w:t xml:space="preserve">לטענת המערער, למן תחילת ההליך </w:t>
      </w:r>
      <w:r w:rsidR="00A013D0" w:rsidRPr="0065464F">
        <w:rPr>
          <w:rFonts w:hint="cs"/>
          <w:rtl/>
        </w:rPr>
        <w:t>אחז בגרסה</w:t>
      </w:r>
      <w:r w:rsidR="00601F66" w:rsidRPr="0065464F">
        <w:rPr>
          <w:rFonts w:hint="cs"/>
          <w:rtl/>
        </w:rPr>
        <w:t xml:space="preserve"> כי אין ביכולתו להסביר את</w:t>
      </w:r>
      <w:r w:rsidR="00A013D0" w:rsidRPr="0065464F">
        <w:rPr>
          <w:rFonts w:hint="cs"/>
          <w:rtl/>
        </w:rPr>
        <w:t xml:space="preserve"> שהתרחש בנפשו במהלך האירוע </w:t>
      </w:r>
      <w:r w:rsidR="00E11BDF" w:rsidRPr="0065464F">
        <w:rPr>
          <w:rFonts w:hint="cs"/>
          <w:rtl/>
        </w:rPr>
        <w:t xml:space="preserve">עת שפעל, לדבריו, </w:t>
      </w:r>
      <w:r w:rsidR="00601F66" w:rsidRPr="0065464F">
        <w:rPr>
          <w:rFonts w:hint="cs"/>
          <w:rtl/>
        </w:rPr>
        <w:t xml:space="preserve">כ"מכונה". </w:t>
      </w:r>
      <w:r w:rsidR="00735FA3" w:rsidRPr="0065464F">
        <w:rPr>
          <w:rFonts w:hint="cs"/>
          <w:rtl/>
        </w:rPr>
        <w:t>המערער ב</w:t>
      </w:r>
      <w:r w:rsidR="005157B0" w:rsidRPr="0065464F">
        <w:rPr>
          <w:rFonts w:hint="cs"/>
          <w:rtl/>
        </w:rPr>
        <w:t>יקש להסתמך על קביעות הערכאה קמא</w:t>
      </w:r>
      <w:r w:rsidR="00735FA3" w:rsidRPr="0065464F">
        <w:rPr>
          <w:rFonts w:hint="cs"/>
          <w:rtl/>
        </w:rPr>
        <w:t xml:space="preserve"> כי עדות</w:t>
      </w:r>
      <w:r w:rsidR="005157B0" w:rsidRPr="0065464F">
        <w:rPr>
          <w:rFonts w:hint="cs"/>
          <w:rtl/>
        </w:rPr>
        <w:t>ו</w:t>
      </w:r>
      <w:r w:rsidR="00735FA3" w:rsidRPr="0065464F">
        <w:rPr>
          <w:rFonts w:hint="cs"/>
          <w:rtl/>
        </w:rPr>
        <w:t xml:space="preserve"> הותירה "חור שחור" ו"חלל", </w:t>
      </w:r>
      <w:r w:rsidR="004F6ED4" w:rsidRPr="0065464F">
        <w:rPr>
          <w:rFonts w:hint="cs"/>
          <w:rtl/>
        </w:rPr>
        <w:t>זאת לנוכח</w:t>
      </w:r>
      <w:r w:rsidR="00181176" w:rsidRPr="0065464F">
        <w:rPr>
          <w:rFonts w:hint="cs"/>
          <w:rtl/>
        </w:rPr>
        <w:t xml:space="preserve"> גרסתו כי אין לו הסבר </w:t>
      </w:r>
      <w:r w:rsidR="004F6ED4" w:rsidRPr="0065464F">
        <w:rPr>
          <w:rFonts w:hint="cs"/>
          <w:rtl/>
        </w:rPr>
        <w:t>למעשיו</w:t>
      </w:r>
      <w:r w:rsidR="00735FA3" w:rsidRPr="0065464F">
        <w:rPr>
          <w:rFonts w:hint="cs"/>
          <w:rtl/>
        </w:rPr>
        <w:t xml:space="preserve"> </w:t>
      </w:r>
      <w:r w:rsidR="00BB2D76" w:rsidRPr="0065464F">
        <w:rPr>
          <w:rFonts w:hint="cs"/>
          <w:rtl/>
        </w:rPr>
        <w:t>ובלשונו, הוא</w:t>
      </w:r>
      <w:r w:rsidR="00735FA3" w:rsidRPr="0065464F">
        <w:rPr>
          <w:rFonts w:hint="cs"/>
          <w:rtl/>
        </w:rPr>
        <w:t xml:space="preserve"> "איבד את זה". נטען, </w:t>
      </w:r>
      <w:r w:rsidR="00936688" w:rsidRPr="0065464F">
        <w:rPr>
          <w:rFonts w:hint="cs"/>
          <w:rtl/>
        </w:rPr>
        <w:t xml:space="preserve">כי </w:t>
      </w:r>
      <w:r w:rsidR="00735FA3" w:rsidRPr="0065464F">
        <w:rPr>
          <w:rFonts w:hint="cs"/>
          <w:rtl/>
        </w:rPr>
        <w:t xml:space="preserve">ארע כשל שורשי </w:t>
      </w:r>
      <w:r w:rsidR="007818AC" w:rsidRPr="0065464F">
        <w:rPr>
          <w:rFonts w:hint="cs"/>
          <w:rtl/>
        </w:rPr>
        <w:t>בהתנהלות התיק, כאשר חרף אמירות</w:t>
      </w:r>
      <w:r w:rsidR="00735FA3" w:rsidRPr="0065464F">
        <w:rPr>
          <w:rFonts w:hint="cs"/>
          <w:rtl/>
        </w:rPr>
        <w:t xml:space="preserve"> המערער כי נדרש</w:t>
      </w:r>
      <w:r w:rsidR="00E11BDF" w:rsidRPr="0065464F">
        <w:rPr>
          <w:rFonts w:hint="cs"/>
          <w:rtl/>
        </w:rPr>
        <w:t>ת</w:t>
      </w:r>
      <w:r w:rsidR="00735FA3" w:rsidRPr="0065464F">
        <w:rPr>
          <w:rFonts w:hint="cs"/>
          <w:rtl/>
        </w:rPr>
        <w:t xml:space="preserve"> בדיקה מקצועית בעניין זה, </w:t>
      </w:r>
      <w:r w:rsidR="004F6ED4" w:rsidRPr="0065464F">
        <w:rPr>
          <w:rFonts w:hint="cs"/>
          <w:rtl/>
        </w:rPr>
        <w:t xml:space="preserve">לא נערכה </w:t>
      </w:r>
      <w:r w:rsidR="00A013D0" w:rsidRPr="0065464F">
        <w:rPr>
          <w:rFonts w:hint="cs"/>
          <w:rtl/>
        </w:rPr>
        <w:t xml:space="preserve">בדיקה </w:t>
      </w:r>
      <w:r w:rsidR="00735FA3" w:rsidRPr="0065464F">
        <w:rPr>
          <w:rFonts w:hint="cs"/>
          <w:rtl/>
        </w:rPr>
        <w:t>מתאימה.</w:t>
      </w:r>
      <w:r w:rsidR="00730EBD" w:rsidRPr="0065464F">
        <w:rPr>
          <w:rFonts w:hint="cs"/>
          <w:rtl/>
        </w:rPr>
        <w:t xml:space="preserve"> נומק, כי </w:t>
      </w:r>
      <w:r w:rsidR="00735FA3" w:rsidRPr="0065464F">
        <w:rPr>
          <w:rFonts w:hint="cs"/>
          <w:rtl/>
        </w:rPr>
        <w:t>חוות</w:t>
      </w:r>
      <w:r w:rsidR="00CA52DF" w:rsidRPr="0065464F">
        <w:rPr>
          <w:rFonts w:hint="cs"/>
          <w:rtl/>
        </w:rPr>
        <w:t xml:space="preserve"> הדעת </w:t>
      </w:r>
      <w:r w:rsidR="004F6ED4" w:rsidRPr="0065464F">
        <w:rPr>
          <w:rFonts w:hint="cs"/>
          <w:rtl/>
        </w:rPr>
        <w:t>שבידי ההגנה</w:t>
      </w:r>
      <w:r w:rsidR="00CA52DF" w:rsidRPr="0065464F">
        <w:rPr>
          <w:rFonts w:hint="cs"/>
          <w:rtl/>
        </w:rPr>
        <w:t xml:space="preserve"> </w:t>
      </w:r>
      <w:r w:rsidR="00881177" w:rsidRPr="0065464F">
        <w:rPr>
          <w:rFonts w:hint="cs"/>
          <w:rtl/>
        </w:rPr>
        <w:t>מלמדת על מ</w:t>
      </w:r>
      <w:r w:rsidR="00620FA2" w:rsidRPr="0065464F">
        <w:rPr>
          <w:rFonts w:hint="cs"/>
          <w:rtl/>
        </w:rPr>
        <w:t xml:space="preserve">צבו הנפשי של המערער </w:t>
      </w:r>
      <w:r w:rsidR="00CA52DF" w:rsidRPr="0065464F">
        <w:rPr>
          <w:rFonts w:hint="cs"/>
          <w:rtl/>
        </w:rPr>
        <w:t>במהלך</w:t>
      </w:r>
      <w:r w:rsidR="00730EBD" w:rsidRPr="0065464F">
        <w:rPr>
          <w:rFonts w:hint="cs"/>
          <w:rtl/>
        </w:rPr>
        <w:t xml:space="preserve"> האירוע</w:t>
      </w:r>
      <w:r w:rsidR="00936688" w:rsidRPr="0065464F">
        <w:rPr>
          <w:rFonts w:hint="cs"/>
          <w:rtl/>
        </w:rPr>
        <w:t xml:space="preserve"> ו</w:t>
      </w:r>
      <w:r w:rsidR="004F6ED4" w:rsidRPr="0065464F">
        <w:rPr>
          <w:rFonts w:hint="cs"/>
          <w:rtl/>
        </w:rPr>
        <w:t>כי לו יאומצו ממצאיה</w:t>
      </w:r>
      <w:r w:rsidR="00881177" w:rsidRPr="0065464F">
        <w:rPr>
          <w:rFonts w:hint="cs"/>
          <w:rtl/>
        </w:rPr>
        <w:t xml:space="preserve"> </w:t>
      </w:r>
      <w:r w:rsidR="00A46BF1" w:rsidRPr="0065464F">
        <w:rPr>
          <w:rFonts w:hint="cs"/>
          <w:rtl/>
        </w:rPr>
        <w:t>יהיה</w:t>
      </w:r>
      <w:r w:rsidR="00881177" w:rsidRPr="0065464F">
        <w:rPr>
          <w:rFonts w:hint="cs"/>
          <w:rtl/>
        </w:rPr>
        <w:t xml:space="preserve"> בהם כדי לשנות באופן ממשי את תוצאת הכרעת הדין וכפועל יוצא את גזר הדין. </w:t>
      </w:r>
      <w:r w:rsidR="004F6ED4" w:rsidRPr="0065464F">
        <w:rPr>
          <w:rFonts w:hint="cs"/>
          <w:rtl/>
        </w:rPr>
        <w:t xml:space="preserve">על פי הנטען, </w:t>
      </w:r>
      <w:r w:rsidR="00881177" w:rsidRPr="0065464F">
        <w:rPr>
          <w:rFonts w:hint="cs"/>
          <w:rtl/>
        </w:rPr>
        <w:t xml:space="preserve">חוות הדעת </w:t>
      </w:r>
      <w:r w:rsidR="0008731C" w:rsidRPr="0065464F">
        <w:rPr>
          <w:rFonts w:hint="cs"/>
          <w:rtl/>
        </w:rPr>
        <w:t>שומטת</w:t>
      </w:r>
      <w:r w:rsidR="00881177" w:rsidRPr="0065464F">
        <w:rPr>
          <w:rFonts w:hint="cs"/>
          <w:rtl/>
        </w:rPr>
        <w:t xml:space="preserve"> את הבסיס לקביעה כי נתגבשה בליבו של המערער כוונת קטילה </w:t>
      </w:r>
      <w:r w:rsidR="00730EBD" w:rsidRPr="0065464F">
        <w:rPr>
          <w:rFonts w:hint="cs"/>
          <w:rtl/>
        </w:rPr>
        <w:t>או</w:t>
      </w:r>
      <w:r w:rsidR="00881177" w:rsidRPr="0065464F">
        <w:rPr>
          <w:rFonts w:hint="cs"/>
          <w:rtl/>
        </w:rPr>
        <w:t xml:space="preserve"> כוונה מיוחדת לחבול במתלוננת חבלה חמורה. </w:t>
      </w:r>
      <w:r w:rsidR="00CA52DF" w:rsidRPr="0065464F">
        <w:rPr>
          <w:rFonts w:hint="cs"/>
          <w:rtl/>
        </w:rPr>
        <w:t xml:space="preserve">בהקשר זה, </w:t>
      </w:r>
      <w:r w:rsidR="00620FA2" w:rsidRPr="0065464F">
        <w:rPr>
          <w:rFonts w:hint="cs"/>
          <w:rtl/>
        </w:rPr>
        <w:t xml:space="preserve">המערער מפנה את חיציו כלפי </w:t>
      </w:r>
      <w:r w:rsidR="001711B6" w:rsidRPr="0065464F">
        <w:rPr>
          <w:rFonts w:hint="cs"/>
          <w:rtl/>
        </w:rPr>
        <w:t>התנהלות באי-כוחו הקודמים</w:t>
      </w:r>
      <w:r w:rsidR="00CA52DF" w:rsidRPr="0065464F">
        <w:rPr>
          <w:rFonts w:hint="cs"/>
          <w:rtl/>
        </w:rPr>
        <w:t xml:space="preserve"> וטוען כי נגרם </w:t>
      </w:r>
      <w:r w:rsidR="007846D8" w:rsidRPr="0065464F">
        <w:rPr>
          <w:rFonts w:hint="cs"/>
          <w:rtl/>
        </w:rPr>
        <w:t xml:space="preserve">לו </w:t>
      </w:r>
      <w:r w:rsidR="005A6B91" w:rsidRPr="0065464F">
        <w:rPr>
          <w:rFonts w:hint="cs"/>
          <w:rtl/>
        </w:rPr>
        <w:t xml:space="preserve">עיוות דין.  </w:t>
      </w:r>
    </w:p>
    <w:p w:rsidR="00881177" w:rsidRPr="0065464F" w:rsidRDefault="00881177" w:rsidP="00881177">
      <w:pPr>
        <w:pStyle w:val="Ruller40"/>
        <w:rPr>
          <w:rtl/>
        </w:rPr>
      </w:pPr>
    </w:p>
    <w:p w:rsidR="007846D8" w:rsidRPr="0065464F" w:rsidRDefault="007846D8" w:rsidP="007846D8">
      <w:pPr>
        <w:pStyle w:val="Ruller4"/>
        <w:rPr>
          <w:rtl/>
        </w:rPr>
      </w:pPr>
      <w:r w:rsidRPr="0065464F">
        <w:rPr>
          <w:rFonts w:hint="cs"/>
          <w:rtl/>
        </w:rPr>
        <w:t xml:space="preserve">עם וללא קשר לחוות הדעת, טוען המערער כי המדינה לא הוכיחה מעבר לספק סביר כי הלה התכוון במעשיו להביא למותה של המתלוננת. </w:t>
      </w:r>
    </w:p>
    <w:p w:rsidR="007846D8" w:rsidRPr="0065464F" w:rsidRDefault="007846D8" w:rsidP="007846D8">
      <w:pPr>
        <w:pStyle w:val="Ruller40"/>
        <w:rPr>
          <w:rtl/>
        </w:rPr>
      </w:pPr>
    </w:p>
    <w:p w:rsidR="005A6B91" w:rsidRPr="0065464F" w:rsidRDefault="005A6B91" w:rsidP="00132F30">
      <w:pPr>
        <w:pStyle w:val="Ruller4"/>
        <w:rPr>
          <w:rtl/>
        </w:rPr>
      </w:pPr>
      <w:r w:rsidRPr="0065464F">
        <w:rPr>
          <w:rFonts w:hint="cs"/>
          <w:rtl/>
        </w:rPr>
        <w:t xml:space="preserve">עוד משיג המערער על הרשעתו בעבירת ההתעללות </w:t>
      </w:r>
      <w:r w:rsidR="00E92892" w:rsidRPr="0065464F">
        <w:rPr>
          <w:rFonts w:hint="cs"/>
          <w:rtl/>
        </w:rPr>
        <w:t>בקטין או בחסר ישע</w:t>
      </w:r>
      <w:r w:rsidRPr="0065464F">
        <w:rPr>
          <w:rFonts w:hint="cs"/>
          <w:rtl/>
        </w:rPr>
        <w:t xml:space="preserve">. הוסבר, כי כתב האישום המקורי לא כלל עבירה זו, ואילו </w:t>
      </w:r>
      <w:r w:rsidR="00936688" w:rsidRPr="0065464F">
        <w:rPr>
          <w:rFonts w:hint="cs"/>
          <w:rtl/>
        </w:rPr>
        <w:t>ללא ביצוע</w:t>
      </w:r>
      <w:r w:rsidR="00E11BDF" w:rsidRPr="0065464F">
        <w:rPr>
          <w:rFonts w:hint="cs"/>
          <w:rtl/>
        </w:rPr>
        <w:t xml:space="preserve"> </w:t>
      </w:r>
      <w:r w:rsidR="00E92892" w:rsidRPr="0065464F">
        <w:rPr>
          <w:rFonts w:hint="cs"/>
          <w:rtl/>
        </w:rPr>
        <w:t>פעולות חקירה נוספות התבקש להוסיפה</w:t>
      </w:r>
      <w:r w:rsidRPr="0065464F">
        <w:rPr>
          <w:rFonts w:hint="cs"/>
          <w:rtl/>
        </w:rPr>
        <w:t xml:space="preserve"> לכת</w:t>
      </w:r>
      <w:r w:rsidR="00181176" w:rsidRPr="0065464F">
        <w:rPr>
          <w:rFonts w:hint="cs"/>
          <w:rtl/>
        </w:rPr>
        <w:t>ב</w:t>
      </w:r>
      <w:r w:rsidRPr="0065464F">
        <w:rPr>
          <w:rFonts w:hint="cs"/>
          <w:rtl/>
        </w:rPr>
        <w:t xml:space="preserve"> האישום המתוקן. נטען, כי קבלת הראיה החדשה תשליך גם על הקביעה כי התקיים היסוד הנפשי הנדרש לצורך ביצוע עבירה זו; </w:t>
      </w:r>
      <w:r w:rsidR="00181176" w:rsidRPr="0065464F">
        <w:rPr>
          <w:rFonts w:hint="cs"/>
          <w:rtl/>
        </w:rPr>
        <w:t xml:space="preserve">כי עסקינן בסוגיה תקדימית </w:t>
      </w:r>
      <w:r w:rsidR="00181176" w:rsidRPr="0065464F">
        <w:rPr>
          <w:rtl/>
        </w:rPr>
        <w:t>–</w:t>
      </w:r>
      <w:r w:rsidR="00181176" w:rsidRPr="0065464F">
        <w:rPr>
          <w:rFonts w:hint="cs"/>
          <w:rtl/>
        </w:rPr>
        <w:t xml:space="preserve"> הרשעה בעבירת התעללות מעצם נוכחות הילד באירוע</w:t>
      </w:r>
      <w:r w:rsidR="00CA52DF" w:rsidRPr="0065464F">
        <w:rPr>
          <w:rFonts w:hint="cs"/>
          <w:rtl/>
        </w:rPr>
        <w:t xml:space="preserve">; </w:t>
      </w:r>
      <w:r w:rsidR="00AA4755" w:rsidRPr="0065464F">
        <w:rPr>
          <w:rFonts w:hint="cs"/>
          <w:rtl/>
        </w:rPr>
        <w:t>כי קביעות בית המשפט המחוזי אינן מבוססות</w:t>
      </w:r>
      <w:r w:rsidR="00E92892" w:rsidRPr="0065464F">
        <w:rPr>
          <w:rFonts w:hint="cs"/>
          <w:rtl/>
        </w:rPr>
        <w:t xml:space="preserve"> </w:t>
      </w:r>
      <w:r w:rsidR="00132F30" w:rsidRPr="0065464F">
        <w:rPr>
          <w:rFonts w:hint="cs"/>
          <w:rtl/>
        </w:rPr>
        <w:t>דיין</w:t>
      </w:r>
      <w:r w:rsidR="00181176" w:rsidRPr="0065464F">
        <w:rPr>
          <w:rFonts w:hint="cs"/>
          <w:rtl/>
        </w:rPr>
        <w:t xml:space="preserve">; </w:t>
      </w:r>
      <w:r w:rsidR="00E11BDF" w:rsidRPr="0065464F">
        <w:rPr>
          <w:rFonts w:hint="cs"/>
          <w:rtl/>
        </w:rPr>
        <w:t xml:space="preserve">וכי בעניינה של עבירה זו </w:t>
      </w:r>
      <w:r w:rsidR="00181176" w:rsidRPr="0065464F">
        <w:rPr>
          <w:rFonts w:hint="cs"/>
          <w:rtl/>
        </w:rPr>
        <w:t xml:space="preserve">לא ניתנה לו זכות </w:t>
      </w:r>
      <w:r w:rsidR="00181176" w:rsidRPr="0065464F">
        <w:rPr>
          <w:rFonts w:hint="cs"/>
          <w:rtl/>
        </w:rPr>
        <w:lastRenderedPageBreak/>
        <w:t xml:space="preserve">ההיוועצות בעורך דין והוא לא הוזהר בחקירתו </w:t>
      </w:r>
      <w:r w:rsidR="00730EBD" w:rsidRPr="0065464F">
        <w:rPr>
          <w:rFonts w:hint="cs"/>
          <w:rtl/>
        </w:rPr>
        <w:t>כדין כי</w:t>
      </w:r>
      <w:r w:rsidR="00181176" w:rsidRPr="0065464F">
        <w:rPr>
          <w:rFonts w:hint="cs"/>
          <w:rtl/>
        </w:rPr>
        <w:t xml:space="preserve"> הוא </w:t>
      </w:r>
      <w:r w:rsidR="00E92892" w:rsidRPr="0065464F">
        <w:rPr>
          <w:rFonts w:hint="cs"/>
          <w:rtl/>
        </w:rPr>
        <w:t>נחשד בה</w:t>
      </w:r>
      <w:r w:rsidR="00181176" w:rsidRPr="0065464F">
        <w:rPr>
          <w:rFonts w:hint="cs"/>
          <w:rtl/>
        </w:rPr>
        <w:t xml:space="preserve">. </w:t>
      </w:r>
      <w:r w:rsidR="00CA52DF" w:rsidRPr="0065464F">
        <w:rPr>
          <w:rFonts w:hint="cs"/>
          <w:rtl/>
        </w:rPr>
        <w:t>המערער מוסיף</w:t>
      </w:r>
      <w:r w:rsidR="00181176" w:rsidRPr="0065464F">
        <w:rPr>
          <w:rFonts w:hint="cs"/>
          <w:rtl/>
        </w:rPr>
        <w:t xml:space="preserve"> כי קביעת בית המשפט המחוזי חייבה קבלת "חומרים מקצועיים" המוכיחים כי חשיפת הילד למעשיו של המערער מהווה התעללות נפשית בו. </w:t>
      </w:r>
    </w:p>
    <w:p w:rsidR="00795D27" w:rsidRPr="0065464F" w:rsidRDefault="00795D27" w:rsidP="00795D27">
      <w:pPr>
        <w:pStyle w:val="Ruller40"/>
        <w:rPr>
          <w:rtl/>
        </w:rPr>
      </w:pPr>
    </w:p>
    <w:p w:rsidR="00795D27" w:rsidRPr="0065464F" w:rsidRDefault="00795D27" w:rsidP="005233E6">
      <w:pPr>
        <w:pStyle w:val="Ruller4"/>
        <w:rPr>
          <w:rtl/>
        </w:rPr>
      </w:pPr>
      <w:r w:rsidRPr="0065464F">
        <w:rPr>
          <w:rFonts w:hint="cs"/>
          <w:rtl/>
        </w:rPr>
        <w:t xml:space="preserve">לטענת המערער </w:t>
      </w:r>
      <w:r w:rsidR="00730EBD" w:rsidRPr="0065464F">
        <w:rPr>
          <w:rFonts w:hint="cs"/>
          <w:rtl/>
        </w:rPr>
        <w:t xml:space="preserve">אף </w:t>
      </w:r>
      <w:r w:rsidRPr="0065464F">
        <w:rPr>
          <w:rFonts w:hint="cs"/>
          <w:rtl/>
        </w:rPr>
        <w:t xml:space="preserve">לא ניתן להרשיעו בגין אותם המעשים בעבירת ניסיון לרצח ובעבירת חבלה בנסיבות מחמירות. </w:t>
      </w:r>
      <w:r w:rsidR="005233E6" w:rsidRPr="0065464F">
        <w:rPr>
          <w:rFonts w:hint="cs"/>
          <w:rtl/>
        </w:rPr>
        <w:t>לשיטתו</w:t>
      </w:r>
      <w:r w:rsidR="00CA52DF" w:rsidRPr="0065464F">
        <w:rPr>
          <w:rFonts w:hint="cs"/>
          <w:rtl/>
        </w:rPr>
        <w:t>,</w:t>
      </w:r>
      <w:r w:rsidRPr="0065464F">
        <w:rPr>
          <w:rFonts w:hint="cs"/>
          <w:rtl/>
        </w:rPr>
        <w:t xml:space="preserve"> </w:t>
      </w:r>
      <w:r w:rsidR="00517BE5" w:rsidRPr="0065464F">
        <w:rPr>
          <w:rFonts w:hint="cs"/>
          <w:rtl/>
        </w:rPr>
        <w:t xml:space="preserve">הוא </w:t>
      </w:r>
      <w:r w:rsidR="005233E6" w:rsidRPr="0065464F">
        <w:rPr>
          <w:rFonts w:hint="cs"/>
          <w:rtl/>
        </w:rPr>
        <w:t>הורשע</w:t>
      </w:r>
      <w:r w:rsidRPr="0065464F">
        <w:rPr>
          <w:rFonts w:hint="cs"/>
          <w:rtl/>
        </w:rPr>
        <w:t xml:space="preserve"> על יסוד אותו מסד נתונים עובדתי בשתי עבירות אלו, באופן שיוצר "כפל הרשעה". </w:t>
      </w:r>
      <w:r w:rsidR="00CA52DF" w:rsidRPr="0065464F">
        <w:rPr>
          <w:rFonts w:hint="cs"/>
          <w:rtl/>
        </w:rPr>
        <w:t>זאת, בעוד ש</w:t>
      </w:r>
      <w:r w:rsidRPr="0065464F">
        <w:rPr>
          <w:rFonts w:hint="cs"/>
          <w:rtl/>
        </w:rPr>
        <w:t>מדובר ברצף פעולות שעל בסיסו ניתן להוכיח כוונה רק ל</w:t>
      </w:r>
      <w:r w:rsidR="00CA52DF" w:rsidRPr="0065464F">
        <w:rPr>
          <w:rFonts w:hint="cs"/>
          <w:rtl/>
        </w:rPr>
        <w:t xml:space="preserve">ביצוע </w:t>
      </w:r>
      <w:r w:rsidRPr="0065464F">
        <w:rPr>
          <w:rFonts w:hint="cs"/>
          <w:rtl/>
        </w:rPr>
        <w:t xml:space="preserve">עבירת אחת. </w:t>
      </w:r>
    </w:p>
    <w:p w:rsidR="005A6B91" w:rsidRPr="0065464F" w:rsidRDefault="005A6B91" w:rsidP="005A6B91">
      <w:pPr>
        <w:pStyle w:val="Ruller40"/>
      </w:pPr>
    </w:p>
    <w:p w:rsidR="00D87868" w:rsidRPr="0065464F" w:rsidRDefault="00795D27" w:rsidP="00730EBD">
      <w:pPr>
        <w:pStyle w:val="Ruller4"/>
        <w:rPr>
          <w:rtl/>
        </w:rPr>
      </w:pPr>
      <w:r w:rsidRPr="0065464F">
        <w:rPr>
          <w:rFonts w:hint="cs"/>
          <w:rtl/>
        </w:rPr>
        <w:t>כטענה חלופית,</w:t>
      </w:r>
      <w:r w:rsidR="00881177" w:rsidRPr="0065464F">
        <w:rPr>
          <w:rFonts w:hint="cs"/>
          <w:rtl/>
        </w:rPr>
        <w:t xml:space="preserve"> המערער מבקש כי נקל בעונשו ממגוון טעמים. בכלל זה, נטען כי גם אם תידחה הבקשה להוספת הראיה, הרי שחל אצל המערער "אירוע נפשי" </w:t>
      </w:r>
      <w:r w:rsidR="00A46BF1" w:rsidRPr="0065464F">
        <w:rPr>
          <w:rFonts w:hint="cs"/>
          <w:rtl/>
        </w:rPr>
        <w:t>שמקרב את עני</w:t>
      </w:r>
      <w:r w:rsidR="00730EBD" w:rsidRPr="0065464F">
        <w:rPr>
          <w:rFonts w:hint="cs"/>
          <w:rtl/>
        </w:rPr>
        <w:t>ינו למצב של סייג לאחריות פלילית</w:t>
      </w:r>
      <w:r w:rsidR="00A46BF1" w:rsidRPr="0065464F">
        <w:rPr>
          <w:rFonts w:hint="cs"/>
          <w:rtl/>
        </w:rPr>
        <w:t xml:space="preserve"> </w:t>
      </w:r>
      <w:r w:rsidR="00730EBD" w:rsidRPr="0065464F">
        <w:rPr>
          <w:rFonts w:hint="cs"/>
          <w:rtl/>
        </w:rPr>
        <w:t>ו</w:t>
      </w:r>
      <w:r w:rsidR="00A46BF1" w:rsidRPr="0065464F">
        <w:rPr>
          <w:rFonts w:hint="cs"/>
          <w:rtl/>
        </w:rPr>
        <w:t xml:space="preserve">מצדיק הקלה בעונשו. </w:t>
      </w:r>
      <w:r w:rsidR="005A6B91" w:rsidRPr="0065464F">
        <w:rPr>
          <w:rFonts w:hint="cs"/>
          <w:rtl/>
        </w:rPr>
        <w:t xml:space="preserve">עוד נטען, כי האופן התקדימי של הרשעת </w:t>
      </w:r>
      <w:r w:rsidR="00517BE5" w:rsidRPr="0065464F">
        <w:rPr>
          <w:rFonts w:hint="cs"/>
          <w:rtl/>
        </w:rPr>
        <w:t xml:space="preserve">המערער בעבירת </w:t>
      </w:r>
      <w:r w:rsidR="00AA4755" w:rsidRPr="0065464F">
        <w:rPr>
          <w:rFonts w:hint="cs"/>
          <w:rtl/>
        </w:rPr>
        <w:t>התעללות מצדיק ענישה מתונה, ואילו בית המשפט המחוזי ראה להשית על המערער גם בגין עבירה זו עונש חמור.</w:t>
      </w:r>
      <w:r w:rsidR="00F743BC" w:rsidRPr="0065464F">
        <w:rPr>
          <w:rFonts w:hint="cs"/>
          <w:rtl/>
        </w:rPr>
        <w:t xml:space="preserve"> </w:t>
      </w:r>
      <w:r w:rsidR="00730EBD" w:rsidRPr="0065464F">
        <w:rPr>
          <w:rFonts w:hint="cs"/>
          <w:rtl/>
        </w:rPr>
        <w:t>המערער מוסיף כי</w:t>
      </w:r>
      <w:r w:rsidR="002773C2" w:rsidRPr="0065464F">
        <w:rPr>
          <w:rFonts w:hint="cs"/>
          <w:rtl/>
        </w:rPr>
        <w:t xml:space="preserve"> מתחם העונש שנקבע בעניינו אף הוא מחמיר יתר על המידה בהשוואה למדיניות הענישה הנהוגה. </w:t>
      </w:r>
    </w:p>
    <w:p w:rsidR="002773C2" w:rsidRPr="0065464F" w:rsidRDefault="002773C2" w:rsidP="002773C2">
      <w:pPr>
        <w:pStyle w:val="Ruller40"/>
        <w:rPr>
          <w:rtl/>
        </w:rPr>
      </w:pPr>
    </w:p>
    <w:p w:rsidR="002773C2" w:rsidRPr="0065464F" w:rsidRDefault="002773C2" w:rsidP="00730EBD">
      <w:pPr>
        <w:pStyle w:val="Ruller4"/>
        <w:rPr>
          <w:rtl/>
        </w:rPr>
      </w:pPr>
      <w:r w:rsidRPr="0065464F">
        <w:rPr>
          <w:rFonts w:hint="cs"/>
          <w:rtl/>
        </w:rPr>
        <w:t xml:space="preserve">טענה נוספת הנזכרת </w:t>
      </w:r>
      <w:r w:rsidR="00730EBD" w:rsidRPr="0065464F">
        <w:rPr>
          <w:rFonts w:hint="cs"/>
          <w:rtl/>
        </w:rPr>
        <w:t>ל</w:t>
      </w:r>
      <w:r w:rsidR="00E92892" w:rsidRPr="0065464F">
        <w:rPr>
          <w:rFonts w:hint="cs"/>
          <w:rtl/>
        </w:rPr>
        <w:t>אורך הערעור</w:t>
      </w:r>
      <w:r w:rsidRPr="0065464F">
        <w:rPr>
          <w:rFonts w:hint="cs"/>
          <w:rtl/>
        </w:rPr>
        <w:t xml:space="preserve"> מתייחסת לסיקור התקשורתי של האירוע והשלכתו על התנהלות ההליך. המערער טוען כי עונש המאסר בפועל שהושת עליו חמור ואינו מידתי, ונראה כי הוא נבע מהאווירה הציבורית באותה העת, ובלשון באי-כוח המערער: "[...] </w:t>
      </w:r>
      <w:r w:rsidRPr="0065464F">
        <w:rPr>
          <w:rFonts w:ascii="Century" w:hAnsi="Century" w:cs="Miriam" w:hint="cs"/>
          <w:b/>
          <w:spacing w:val="0"/>
          <w:sz w:val="22"/>
          <w:szCs w:val="24"/>
          <w:rtl/>
        </w:rPr>
        <w:t>על מנת להפוך את האירוע נשוא דיוננו לסמל ישראלי חדש, ניתן להחמיר החמרה יתרה עם המערער, תוך שכל מנגנוני הריסון השיפוטי נעלמו כלא היו</w:t>
      </w:r>
      <w:r w:rsidRPr="0065464F">
        <w:rPr>
          <w:rFonts w:hint="cs"/>
          <w:rtl/>
        </w:rPr>
        <w:t>"</w:t>
      </w:r>
      <w:r w:rsidR="0008731C" w:rsidRPr="0065464F">
        <w:rPr>
          <w:rFonts w:hint="cs"/>
          <w:rtl/>
        </w:rPr>
        <w:t>.</w:t>
      </w:r>
      <w:r w:rsidRPr="0065464F">
        <w:rPr>
          <w:rFonts w:hint="cs"/>
          <w:rtl/>
        </w:rPr>
        <w:t xml:space="preserve"> אווירה זו היא שהובילה, לטענת המערער, </w:t>
      </w:r>
      <w:r w:rsidR="00CA52DF" w:rsidRPr="0065464F">
        <w:rPr>
          <w:rFonts w:hint="cs"/>
          <w:rtl/>
        </w:rPr>
        <w:t xml:space="preserve">גם </w:t>
      </w:r>
      <w:r w:rsidRPr="0065464F">
        <w:rPr>
          <w:rFonts w:hint="cs"/>
          <w:rtl/>
        </w:rPr>
        <w:t xml:space="preserve">להרשעתו באופן "תקדימי" בעבירת ההתעללות, נוכח ההד התקשורתי לו זכה האירוע ואהדת הציבור למתלוננת. </w:t>
      </w:r>
    </w:p>
    <w:p w:rsidR="002773C2" w:rsidRPr="0065464F" w:rsidRDefault="002773C2" w:rsidP="002773C2">
      <w:pPr>
        <w:pStyle w:val="Ruller40"/>
        <w:rPr>
          <w:rtl/>
        </w:rPr>
      </w:pPr>
    </w:p>
    <w:p w:rsidR="00730EBD" w:rsidRPr="0065464F" w:rsidRDefault="0095772C" w:rsidP="00E92892">
      <w:pPr>
        <w:pStyle w:val="Ruller4"/>
      </w:pPr>
      <w:r w:rsidRPr="0065464F">
        <w:rPr>
          <w:rFonts w:ascii="Century" w:hAnsi="Century" w:cs="Miriam" w:hint="cs"/>
          <w:b/>
          <w:spacing w:val="0"/>
          <w:sz w:val="22"/>
          <w:szCs w:val="24"/>
          <w:rtl/>
        </w:rPr>
        <w:t>מנגד</w:t>
      </w:r>
      <w:r w:rsidRPr="0065464F">
        <w:rPr>
          <w:rFonts w:hint="cs"/>
          <w:rtl/>
        </w:rPr>
        <w:t xml:space="preserve">, לגישת המשיבה יש לדחות את הערעור על כל חלקיו. </w:t>
      </w:r>
      <w:r w:rsidR="008E4A60" w:rsidRPr="0065464F">
        <w:rPr>
          <w:rFonts w:hint="cs"/>
          <w:rtl/>
        </w:rPr>
        <w:t xml:space="preserve">ביחס לבקשה להוספת ראיה, נטען כי המערער אינו חולק על כך שהיה ביכולתו להביא את הראיה בשלב בירור האשמה, אלא שלטענתו הדבר לא נעשה בשל כשל בייצוג. הודגש, כי טענת כשל בייצוג תתקבל רק במקרים חריגים ונדירים שבהם ניתן להצביע על </w:t>
      </w:r>
      <w:r w:rsidR="00517BE5" w:rsidRPr="0065464F">
        <w:rPr>
          <w:rFonts w:hint="cs"/>
          <w:rtl/>
        </w:rPr>
        <w:t xml:space="preserve">כשל ממשי ועל </w:t>
      </w:r>
      <w:r w:rsidR="008E4A60" w:rsidRPr="0065464F">
        <w:rPr>
          <w:rFonts w:hint="cs"/>
          <w:rtl/>
        </w:rPr>
        <w:t xml:space="preserve">עיוות דין של ממש. </w:t>
      </w:r>
      <w:r w:rsidR="008E320C" w:rsidRPr="0065464F">
        <w:rPr>
          <w:rFonts w:hint="cs"/>
          <w:rtl/>
        </w:rPr>
        <w:t>עוד הוצג</w:t>
      </w:r>
      <w:r w:rsidR="00FE3C24" w:rsidRPr="0065464F">
        <w:rPr>
          <w:rFonts w:hint="cs"/>
          <w:rtl/>
        </w:rPr>
        <w:t>ה השתלשלו</w:t>
      </w:r>
      <w:r w:rsidR="00FE3C24" w:rsidRPr="0065464F">
        <w:rPr>
          <w:rFonts w:hint="eastAsia"/>
          <w:rtl/>
        </w:rPr>
        <w:t>ת</w:t>
      </w:r>
      <w:r w:rsidR="00FE3C24" w:rsidRPr="0065464F">
        <w:rPr>
          <w:rFonts w:hint="cs"/>
          <w:rtl/>
        </w:rPr>
        <w:t xml:space="preserve"> הדברי</w:t>
      </w:r>
      <w:r w:rsidR="00730EBD" w:rsidRPr="0065464F">
        <w:rPr>
          <w:rFonts w:hint="cs"/>
          <w:rtl/>
        </w:rPr>
        <w:t>ם העובדתית בהליך קמא בעניין זה המלמדת</w:t>
      </w:r>
      <w:r w:rsidR="00E92892" w:rsidRPr="0065464F">
        <w:rPr>
          <w:rFonts w:hint="cs"/>
          <w:rtl/>
        </w:rPr>
        <w:t>, כך נטען,</w:t>
      </w:r>
      <w:r w:rsidR="00730EBD" w:rsidRPr="0065464F">
        <w:rPr>
          <w:rFonts w:hint="cs"/>
          <w:rtl/>
        </w:rPr>
        <w:t xml:space="preserve"> כי </w:t>
      </w:r>
      <w:r w:rsidR="00FE3C24" w:rsidRPr="0065464F">
        <w:rPr>
          <w:rFonts w:hint="cs"/>
          <w:rtl/>
        </w:rPr>
        <w:t xml:space="preserve">לפחות שלושה גורמי מקצוע </w:t>
      </w:r>
      <w:r w:rsidR="00290D3E" w:rsidRPr="0065464F">
        <w:rPr>
          <w:rFonts w:hint="cs"/>
          <w:rtl/>
        </w:rPr>
        <w:t>מתחום</w:t>
      </w:r>
      <w:r w:rsidR="00730EBD" w:rsidRPr="0065464F">
        <w:rPr>
          <w:rFonts w:hint="cs"/>
          <w:rtl/>
        </w:rPr>
        <w:t xml:space="preserve"> בריאות הנפש נחשפו לחומרים בתיק</w:t>
      </w:r>
      <w:r w:rsidR="00290D3E" w:rsidRPr="0065464F">
        <w:rPr>
          <w:rFonts w:hint="cs"/>
          <w:rtl/>
        </w:rPr>
        <w:t xml:space="preserve">. עוד נטען, כי גם בטיעונים לעונש לא </w:t>
      </w:r>
      <w:r w:rsidR="007818AC" w:rsidRPr="0065464F">
        <w:rPr>
          <w:rFonts w:hint="cs"/>
          <w:rtl/>
        </w:rPr>
        <w:t>הועלו</w:t>
      </w:r>
      <w:r w:rsidR="00290D3E" w:rsidRPr="0065464F">
        <w:rPr>
          <w:rFonts w:hint="cs"/>
          <w:rtl/>
        </w:rPr>
        <w:t xml:space="preserve"> טענות מתחום בריאות הנפש ולא הוגשו מסמכים או חוות </w:t>
      </w:r>
      <w:r w:rsidR="00E92892" w:rsidRPr="0065464F">
        <w:rPr>
          <w:rFonts w:hint="cs"/>
          <w:rtl/>
        </w:rPr>
        <w:t>דעת ביחס למצבו הרפואי של המערער.</w:t>
      </w:r>
      <w:r w:rsidR="00290D3E" w:rsidRPr="0065464F">
        <w:rPr>
          <w:rFonts w:hint="cs"/>
          <w:rtl/>
        </w:rPr>
        <w:t xml:space="preserve"> </w:t>
      </w:r>
      <w:r w:rsidR="00E92892" w:rsidRPr="0065464F">
        <w:rPr>
          <w:rFonts w:hint="cs"/>
          <w:rtl/>
        </w:rPr>
        <w:t xml:space="preserve">כך, </w:t>
      </w:r>
      <w:r w:rsidR="00290D3E" w:rsidRPr="0065464F">
        <w:rPr>
          <w:rFonts w:hint="cs"/>
          <w:rtl/>
        </w:rPr>
        <w:t xml:space="preserve">למרות שלאחר </w:t>
      </w:r>
      <w:r w:rsidR="00290D3E" w:rsidRPr="0065464F">
        <w:rPr>
          <w:rFonts w:hint="cs"/>
          <w:rtl/>
        </w:rPr>
        <w:lastRenderedPageBreak/>
        <w:t>הכרעת הדין המערער החליף ייצוג על רקע חילוקי ד</w:t>
      </w:r>
      <w:r w:rsidR="007818AC" w:rsidRPr="0065464F">
        <w:rPr>
          <w:rFonts w:hint="cs"/>
          <w:rtl/>
        </w:rPr>
        <w:t>עות עם באי-</w:t>
      </w:r>
      <w:r w:rsidR="00290D3E" w:rsidRPr="0065464F">
        <w:rPr>
          <w:rFonts w:hint="cs"/>
          <w:rtl/>
        </w:rPr>
        <w:t>כוחו הקודמי</w:t>
      </w:r>
      <w:r w:rsidR="00CB6ED7" w:rsidRPr="0065464F">
        <w:rPr>
          <w:rFonts w:hint="cs"/>
          <w:rtl/>
        </w:rPr>
        <w:t>ם בנושא מיצוי בחינת מצבו הנפשי.</w:t>
      </w:r>
      <w:r w:rsidR="00730EBD" w:rsidRPr="0065464F">
        <w:rPr>
          <w:rFonts w:hint="cs"/>
          <w:rtl/>
        </w:rPr>
        <w:t xml:space="preserve"> </w:t>
      </w:r>
      <w:r w:rsidR="00290D3E" w:rsidRPr="0065464F">
        <w:rPr>
          <w:rFonts w:hint="cs"/>
          <w:rtl/>
        </w:rPr>
        <w:t>כמו כן, נטען כי ישנן ראיות רבות המלמדות על מצבו הנפשי של המערער</w:t>
      </w:r>
      <w:r w:rsidR="00E11BDF" w:rsidRPr="0065464F">
        <w:rPr>
          <w:rFonts w:hint="cs"/>
          <w:rtl/>
        </w:rPr>
        <w:t xml:space="preserve"> בעת ביצוע המעשים</w:t>
      </w:r>
      <w:r w:rsidR="00290D3E" w:rsidRPr="0065464F">
        <w:rPr>
          <w:rFonts w:hint="cs"/>
          <w:rtl/>
        </w:rPr>
        <w:t xml:space="preserve"> </w:t>
      </w:r>
      <w:r w:rsidR="00290D3E" w:rsidRPr="0065464F">
        <w:rPr>
          <w:rtl/>
        </w:rPr>
        <w:t>–</w:t>
      </w:r>
      <w:r w:rsidR="00290D3E" w:rsidRPr="0065464F">
        <w:rPr>
          <w:rFonts w:hint="cs"/>
          <w:rtl/>
        </w:rPr>
        <w:t xml:space="preserve"> הקלטת האירוע; הכנות המערער לתקיפה, ובכלל זה נעילת דלת הכניסה לדירה והגפת התריס; תיעוד המערער בסיום האירוע על ידי מצלמת הגוף של השוטר שהגיע לזירה, </w:t>
      </w:r>
      <w:r w:rsidR="00730EBD" w:rsidRPr="0065464F">
        <w:rPr>
          <w:rFonts w:hint="cs"/>
          <w:rtl/>
        </w:rPr>
        <w:t>ש</w:t>
      </w:r>
      <w:r w:rsidR="00290D3E" w:rsidRPr="0065464F">
        <w:rPr>
          <w:rFonts w:hint="cs"/>
          <w:rtl/>
        </w:rPr>
        <w:t>לפיו המערער נראה רגוע ושקט; חקירות המערער במשטרה בהן נהג ברוגע וביקש לשמור על זכות השתיקה; וכן התרשמות עדי הרא</w:t>
      </w:r>
      <w:r w:rsidR="00E92892" w:rsidRPr="0065464F">
        <w:rPr>
          <w:rFonts w:hint="cs"/>
          <w:rtl/>
        </w:rPr>
        <w:t>י</w:t>
      </w:r>
      <w:r w:rsidR="00290D3E" w:rsidRPr="0065464F">
        <w:rPr>
          <w:rFonts w:hint="cs"/>
          <w:rtl/>
        </w:rPr>
        <w:t xml:space="preserve">יה. </w:t>
      </w:r>
    </w:p>
    <w:p w:rsidR="00730EBD" w:rsidRPr="0065464F" w:rsidRDefault="00730EBD" w:rsidP="00730EBD">
      <w:pPr>
        <w:pStyle w:val="Ruller4"/>
        <w:numPr>
          <w:ilvl w:val="0"/>
          <w:numId w:val="0"/>
        </w:numPr>
        <w:rPr>
          <w:rtl/>
        </w:rPr>
      </w:pPr>
    </w:p>
    <w:p w:rsidR="0095772C" w:rsidRPr="0065464F" w:rsidRDefault="00730EBD" w:rsidP="00C51063">
      <w:pPr>
        <w:pStyle w:val="Ruller4"/>
        <w:numPr>
          <w:ilvl w:val="0"/>
          <w:numId w:val="0"/>
        </w:numPr>
        <w:rPr>
          <w:rtl/>
        </w:rPr>
      </w:pPr>
      <w:r w:rsidRPr="0065464F">
        <w:rPr>
          <w:rtl/>
        </w:rPr>
        <w:tab/>
      </w:r>
      <w:r w:rsidR="00290D3E" w:rsidRPr="0065464F">
        <w:rPr>
          <w:rFonts w:hint="cs"/>
          <w:rtl/>
        </w:rPr>
        <w:t xml:space="preserve">מטעמים אלו, נטען כי אין מדובר בכשל בייצוג, אלא </w:t>
      </w:r>
      <w:r w:rsidR="0008731C" w:rsidRPr="0065464F">
        <w:rPr>
          <w:rFonts w:hint="cs"/>
          <w:rtl/>
        </w:rPr>
        <w:t>ב</w:t>
      </w:r>
      <w:r w:rsidRPr="0065464F">
        <w:rPr>
          <w:rFonts w:hint="cs"/>
          <w:rtl/>
        </w:rPr>
        <w:t>בחירה של</w:t>
      </w:r>
      <w:r w:rsidR="00290D3E" w:rsidRPr="0065464F">
        <w:rPr>
          <w:rFonts w:hint="cs"/>
          <w:rtl/>
        </w:rPr>
        <w:t xml:space="preserve"> קו הגנה שהוא לכל הפחות סביר בנסיבות העניין, </w:t>
      </w:r>
      <w:r w:rsidRPr="0065464F">
        <w:rPr>
          <w:rFonts w:hint="cs"/>
          <w:rtl/>
        </w:rPr>
        <w:t>וזאת</w:t>
      </w:r>
      <w:r w:rsidR="00290D3E" w:rsidRPr="0065464F">
        <w:rPr>
          <w:rFonts w:hint="cs"/>
          <w:rtl/>
        </w:rPr>
        <w:t xml:space="preserve"> </w:t>
      </w:r>
      <w:r w:rsidRPr="0065464F">
        <w:rPr>
          <w:rFonts w:hint="cs"/>
          <w:rtl/>
        </w:rPr>
        <w:t>לאחר שנשקל</w:t>
      </w:r>
      <w:r w:rsidR="00E92892" w:rsidRPr="0065464F">
        <w:rPr>
          <w:rFonts w:hint="cs"/>
          <w:rtl/>
        </w:rPr>
        <w:t>ה האפשרות לבחור</w:t>
      </w:r>
      <w:r w:rsidR="00290D3E" w:rsidRPr="0065464F">
        <w:rPr>
          <w:rFonts w:hint="cs"/>
          <w:rtl/>
        </w:rPr>
        <w:t xml:space="preserve"> קו הגנה הכולל טענות מתחום ברי</w:t>
      </w:r>
      <w:r w:rsidRPr="0065464F">
        <w:rPr>
          <w:rFonts w:hint="cs"/>
          <w:rtl/>
        </w:rPr>
        <w:t>אות הנפש</w:t>
      </w:r>
      <w:r w:rsidR="00CB6ED7" w:rsidRPr="0065464F">
        <w:rPr>
          <w:rFonts w:hint="cs"/>
          <w:rtl/>
        </w:rPr>
        <w:t>.</w:t>
      </w:r>
      <w:r w:rsidRPr="0065464F">
        <w:rPr>
          <w:rFonts w:hint="cs"/>
          <w:rtl/>
        </w:rPr>
        <w:t xml:space="preserve"> </w:t>
      </w:r>
      <w:r w:rsidR="00290D3E" w:rsidRPr="0065464F">
        <w:rPr>
          <w:rFonts w:hint="cs"/>
          <w:rtl/>
        </w:rPr>
        <w:t xml:space="preserve">המשיבה הוסיפה כי המערער אף לא הביא את עמדת עו"ד </w:t>
      </w:r>
      <w:proofErr w:type="spellStart"/>
      <w:r w:rsidR="00290D3E" w:rsidRPr="0065464F">
        <w:rPr>
          <w:rFonts w:hint="cs"/>
          <w:rtl/>
        </w:rPr>
        <w:t>זיתונה</w:t>
      </w:r>
      <w:proofErr w:type="spellEnd"/>
      <w:r w:rsidR="00290D3E" w:rsidRPr="0065464F">
        <w:rPr>
          <w:rFonts w:hint="cs"/>
          <w:rtl/>
        </w:rPr>
        <w:t xml:space="preserve">, אשר ייצגו בשלב הטיעונים לעונש, </w:t>
      </w:r>
      <w:r w:rsidR="00517BE5" w:rsidRPr="0065464F">
        <w:rPr>
          <w:rFonts w:hint="cs"/>
          <w:rtl/>
        </w:rPr>
        <w:t>למרות</w:t>
      </w:r>
      <w:r w:rsidR="00290D3E" w:rsidRPr="0065464F">
        <w:rPr>
          <w:rFonts w:hint="cs"/>
          <w:rtl/>
        </w:rPr>
        <w:t xml:space="preserve"> </w:t>
      </w:r>
      <w:r w:rsidR="00E11BDF" w:rsidRPr="0065464F">
        <w:rPr>
          <w:rFonts w:hint="cs"/>
          <w:rtl/>
        </w:rPr>
        <w:t>שמי שמעלה</w:t>
      </w:r>
      <w:r w:rsidR="00290D3E" w:rsidRPr="0065464F">
        <w:rPr>
          <w:rFonts w:hint="cs"/>
          <w:rtl/>
        </w:rPr>
        <w:t xml:space="preserve"> </w:t>
      </w:r>
      <w:r w:rsidR="008721E8" w:rsidRPr="0065464F">
        <w:rPr>
          <w:rFonts w:hint="cs"/>
          <w:rtl/>
        </w:rPr>
        <w:t xml:space="preserve">טענה לכשל בייצוג חייב לעשות כן. </w:t>
      </w:r>
      <w:r w:rsidR="00C51063">
        <w:rPr>
          <w:rFonts w:hint="cs"/>
          <w:rtl/>
        </w:rPr>
        <w:t xml:space="preserve">עוד </w:t>
      </w:r>
      <w:r w:rsidR="008721E8" w:rsidRPr="0065464F">
        <w:rPr>
          <w:rFonts w:hint="cs"/>
          <w:rtl/>
        </w:rPr>
        <w:t xml:space="preserve">המשיבה </w:t>
      </w:r>
      <w:r w:rsidR="00517BE5" w:rsidRPr="0065464F">
        <w:rPr>
          <w:rFonts w:hint="cs"/>
          <w:rtl/>
        </w:rPr>
        <w:t xml:space="preserve">טוענת </w:t>
      </w:r>
      <w:r w:rsidR="008721E8" w:rsidRPr="0065464F">
        <w:rPr>
          <w:rFonts w:hint="cs"/>
          <w:rtl/>
        </w:rPr>
        <w:t>כי אין לקבל את הבקשה גם מאחר שהמערער לא עמד בנטל להראות כי יש לחוות הדעת פ</w:t>
      </w:r>
      <w:r w:rsidRPr="0065464F">
        <w:rPr>
          <w:rFonts w:hint="cs"/>
          <w:rtl/>
        </w:rPr>
        <w:t>וטנציאל ממשי לשינוי תוצאת המשפט</w:t>
      </w:r>
      <w:r w:rsidR="00E92892" w:rsidRPr="0065464F">
        <w:rPr>
          <w:rFonts w:hint="cs"/>
          <w:rtl/>
        </w:rPr>
        <w:t>,</w:t>
      </w:r>
      <w:r w:rsidR="008721E8" w:rsidRPr="0065464F">
        <w:rPr>
          <w:rFonts w:hint="cs"/>
          <w:rtl/>
        </w:rPr>
        <w:t xml:space="preserve"> וכי גם אינטרס סופיות הדיון מחייב את דחיית הבקשה. </w:t>
      </w:r>
    </w:p>
    <w:p w:rsidR="006D29AC" w:rsidRPr="0065464F" w:rsidRDefault="006D29AC" w:rsidP="006D29AC">
      <w:pPr>
        <w:pStyle w:val="Ruller40"/>
        <w:rPr>
          <w:rtl/>
        </w:rPr>
      </w:pPr>
    </w:p>
    <w:p w:rsidR="007F48A1" w:rsidRPr="0065464F" w:rsidRDefault="006D29AC" w:rsidP="00517BE5">
      <w:pPr>
        <w:pStyle w:val="Ruller4"/>
        <w:rPr>
          <w:rtl/>
        </w:rPr>
      </w:pPr>
      <w:r w:rsidRPr="0065464F">
        <w:rPr>
          <w:rFonts w:hint="cs"/>
          <w:rtl/>
        </w:rPr>
        <w:t xml:space="preserve">המשיבה סומכת ידיה על קביעת בית המשפט המחוזי כי יש להרשיע את המערער בעבירת ההתעללות. לטענתה, החוק מתייחס מפורשות לאפשרות של התעללות </w:t>
      </w:r>
      <w:r w:rsidR="00EF0751" w:rsidRPr="0065464F">
        <w:rPr>
          <w:rFonts w:hint="cs"/>
          <w:rtl/>
        </w:rPr>
        <w:t>נפשית, אשר אינה מחייבת מגע פיזי, וכי ב</w:t>
      </w:r>
      <w:r w:rsidR="00E92892" w:rsidRPr="0065464F">
        <w:rPr>
          <w:rFonts w:hint="cs"/>
          <w:rtl/>
        </w:rPr>
        <w:t xml:space="preserve">העדר הגדרה מדויקת למונח </w:t>
      </w:r>
      <w:r w:rsidR="00517BE5" w:rsidRPr="0065464F">
        <w:rPr>
          <w:rFonts w:hint="cs"/>
          <w:rtl/>
        </w:rPr>
        <w:t>"</w:t>
      </w:r>
      <w:r w:rsidR="00E92892" w:rsidRPr="0065464F">
        <w:rPr>
          <w:rFonts w:hint="cs"/>
          <w:rtl/>
        </w:rPr>
        <w:t>התעללות</w:t>
      </w:r>
      <w:r w:rsidR="00517BE5" w:rsidRPr="0065464F">
        <w:rPr>
          <w:rFonts w:hint="cs"/>
          <w:rtl/>
        </w:rPr>
        <w:t>"</w:t>
      </w:r>
      <w:r w:rsidR="00EF0751" w:rsidRPr="0065464F">
        <w:rPr>
          <w:rFonts w:hint="cs"/>
          <w:rtl/>
        </w:rPr>
        <w:t xml:space="preserve"> הפסיקה יוצקת לו תוכן באופן דינ</w:t>
      </w:r>
      <w:r w:rsidR="001A4CE9">
        <w:rPr>
          <w:rFonts w:hint="cs"/>
          <w:rtl/>
        </w:rPr>
        <w:t>א</w:t>
      </w:r>
      <w:r w:rsidR="00EF0751" w:rsidRPr="0065464F">
        <w:rPr>
          <w:rFonts w:hint="cs"/>
          <w:rtl/>
        </w:rPr>
        <w:t xml:space="preserve">מי ומתפתח. </w:t>
      </w:r>
      <w:r w:rsidR="00E92892" w:rsidRPr="0065464F">
        <w:rPr>
          <w:rFonts w:hint="cs"/>
          <w:rtl/>
        </w:rPr>
        <w:t>בהתחשב בכך ש</w:t>
      </w:r>
      <w:r w:rsidR="00EF0751" w:rsidRPr="0065464F">
        <w:rPr>
          <w:rFonts w:hint="cs"/>
          <w:rtl/>
        </w:rPr>
        <w:t>ג</w:t>
      </w:r>
      <w:r w:rsidR="00E92892" w:rsidRPr="0065464F">
        <w:rPr>
          <w:rFonts w:hint="cs"/>
          <w:rtl/>
        </w:rPr>
        <w:t>ם אירוע בודד יכול להוות התעללות; בשל</w:t>
      </w:r>
      <w:r w:rsidR="00EF0751" w:rsidRPr="0065464F">
        <w:rPr>
          <w:rFonts w:hint="cs"/>
          <w:rtl/>
        </w:rPr>
        <w:t xml:space="preserve"> </w:t>
      </w:r>
      <w:r w:rsidR="00C64BE6" w:rsidRPr="0065464F">
        <w:rPr>
          <w:rFonts w:hint="cs"/>
          <w:rtl/>
        </w:rPr>
        <w:t>הנסיבות החמורות של המקרה</w:t>
      </w:r>
      <w:r w:rsidR="00EF0751" w:rsidRPr="0065464F">
        <w:rPr>
          <w:rFonts w:hint="cs"/>
          <w:rtl/>
        </w:rPr>
        <w:t xml:space="preserve"> </w:t>
      </w:r>
      <w:r w:rsidR="00CB3F85" w:rsidRPr="0065464F">
        <w:rPr>
          <w:rFonts w:hint="cs"/>
          <w:rtl/>
        </w:rPr>
        <w:t xml:space="preserve">שבהן הילד היה צמוד </w:t>
      </w:r>
      <w:r w:rsidR="00C64BE6" w:rsidRPr="0065464F">
        <w:rPr>
          <w:rFonts w:hint="cs"/>
          <w:rtl/>
        </w:rPr>
        <w:t>למתלוננת</w:t>
      </w:r>
      <w:r w:rsidR="00CB3F85" w:rsidRPr="0065464F">
        <w:rPr>
          <w:rFonts w:hint="cs"/>
          <w:rtl/>
        </w:rPr>
        <w:t xml:space="preserve"> לאורך האירוע</w:t>
      </w:r>
      <w:r w:rsidR="00E92892" w:rsidRPr="0065464F">
        <w:rPr>
          <w:rFonts w:hint="cs"/>
          <w:rtl/>
        </w:rPr>
        <w:t xml:space="preserve"> עד שד</w:t>
      </w:r>
      <w:r w:rsidR="00C64BE6" w:rsidRPr="0065464F">
        <w:rPr>
          <w:rFonts w:hint="cs"/>
          <w:rtl/>
        </w:rPr>
        <w:t>מה</w:t>
      </w:r>
      <w:r w:rsidR="00CB3F85" w:rsidRPr="0065464F">
        <w:rPr>
          <w:rFonts w:hint="cs"/>
          <w:rtl/>
        </w:rPr>
        <w:t xml:space="preserve"> ניתז עליו</w:t>
      </w:r>
      <w:r w:rsidR="00E92892" w:rsidRPr="0065464F">
        <w:rPr>
          <w:rFonts w:hint="cs"/>
          <w:rtl/>
        </w:rPr>
        <w:t>;</w:t>
      </w:r>
      <w:r w:rsidR="00C64BE6" w:rsidRPr="0065464F">
        <w:rPr>
          <w:rFonts w:hint="cs"/>
          <w:rtl/>
        </w:rPr>
        <w:t xml:space="preserve"> </w:t>
      </w:r>
      <w:r w:rsidR="00E92892" w:rsidRPr="0065464F">
        <w:rPr>
          <w:rFonts w:hint="cs"/>
          <w:rtl/>
        </w:rPr>
        <w:t xml:space="preserve">ובהינתן </w:t>
      </w:r>
      <w:r w:rsidR="00CB3F85" w:rsidRPr="0065464F">
        <w:rPr>
          <w:rFonts w:hint="cs"/>
          <w:rtl/>
        </w:rPr>
        <w:t xml:space="preserve">דברי השכנים באשר לבכיו קורע הלב של הילד </w:t>
      </w:r>
      <w:r w:rsidR="00476901" w:rsidRPr="0065464F">
        <w:rPr>
          <w:rFonts w:hint="cs"/>
          <w:rtl/>
        </w:rPr>
        <w:t>במ</w:t>
      </w:r>
      <w:r w:rsidR="00E92892" w:rsidRPr="0065464F">
        <w:rPr>
          <w:rFonts w:hint="cs"/>
          <w:rtl/>
        </w:rPr>
        <w:t xml:space="preserve">הלך האירוע </w:t>
      </w:r>
      <w:r w:rsidR="00CB3F85" w:rsidRPr="0065464F">
        <w:rPr>
          <w:rtl/>
        </w:rPr>
        <w:t>–</w:t>
      </w:r>
      <w:r w:rsidR="00CB3F85" w:rsidRPr="0065464F">
        <w:rPr>
          <w:rFonts w:hint="cs"/>
          <w:rtl/>
        </w:rPr>
        <w:t xml:space="preserve"> </w:t>
      </w:r>
      <w:r w:rsidR="00E92892" w:rsidRPr="0065464F">
        <w:rPr>
          <w:rFonts w:hint="cs"/>
          <w:rtl/>
        </w:rPr>
        <w:t xml:space="preserve">נטען כי </w:t>
      </w:r>
      <w:r w:rsidR="00C64BE6" w:rsidRPr="0065464F">
        <w:rPr>
          <w:rFonts w:hint="cs"/>
          <w:rtl/>
        </w:rPr>
        <w:t>הרשעת המערער בעבירת ההתעללות מבוססת היטב</w:t>
      </w:r>
      <w:r w:rsidR="00CB3F85" w:rsidRPr="0065464F">
        <w:rPr>
          <w:rFonts w:hint="cs"/>
          <w:rtl/>
        </w:rPr>
        <w:t xml:space="preserve">. המשיבה הוסיפה והבהירה כי מקרה קיצוני זה הוביל לגיבוש מדיניות חדשה, שלפיה במקרים המתאימים יוחסה עבירת התעללות </w:t>
      </w:r>
      <w:r w:rsidR="007F48A1" w:rsidRPr="0065464F">
        <w:rPr>
          <w:rFonts w:hint="cs"/>
          <w:rtl/>
        </w:rPr>
        <w:t>מבלי שהמעשה כוון ישירות כלפי הנפגע, וכך נעשה במקרים המתאימים</w:t>
      </w:r>
      <w:r w:rsidR="00C64BE6" w:rsidRPr="0065464F">
        <w:rPr>
          <w:rFonts w:hint="cs"/>
          <w:rtl/>
        </w:rPr>
        <w:t xml:space="preserve"> לאחר מכן. </w:t>
      </w:r>
      <w:r w:rsidR="007F48A1" w:rsidRPr="0065464F">
        <w:rPr>
          <w:rFonts w:hint="cs"/>
          <w:rtl/>
        </w:rPr>
        <w:t xml:space="preserve">המשיבה </w:t>
      </w:r>
      <w:r w:rsidR="006D130A" w:rsidRPr="0065464F">
        <w:rPr>
          <w:rFonts w:hint="cs"/>
          <w:rtl/>
        </w:rPr>
        <w:t>מוסיפה כי אין ממש בטענת המערער כי לא הוזהר בחקירתו ש</w:t>
      </w:r>
      <w:r w:rsidR="007F48A1" w:rsidRPr="0065464F">
        <w:rPr>
          <w:rFonts w:hint="cs"/>
          <w:rtl/>
        </w:rPr>
        <w:t xml:space="preserve">הוא נחשד בעבירת התעללות בקטין. </w:t>
      </w:r>
      <w:r w:rsidR="006D130A" w:rsidRPr="0065464F">
        <w:rPr>
          <w:rFonts w:hint="cs"/>
          <w:rtl/>
        </w:rPr>
        <w:t>ל</w:t>
      </w:r>
      <w:r w:rsidR="007F48A1" w:rsidRPr="0065464F">
        <w:rPr>
          <w:rFonts w:hint="cs"/>
          <w:rtl/>
        </w:rPr>
        <w:t>טענתה,</w:t>
      </w:r>
      <w:r w:rsidR="006D130A" w:rsidRPr="0065464F">
        <w:rPr>
          <w:rFonts w:hint="cs"/>
          <w:rtl/>
        </w:rPr>
        <w:t xml:space="preserve"> המערער הוזהר</w:t>
      </w:r>
      <w:r w:rsidR="00C64BE6" w:rsidRPr="0065464F">
        <w:rPr>
          <w:rFonts w:hint="cs"/>
          <w:rtl/>
        </w:rPr>
        <w:t xml:space="preserve"> כי הוא חשוד בעבירה חמורה יותר </w:t>
      </w:r>
      <w:r w:rsidR="006D130A" w:rsidRPr="0065464F">
        <w:rPr>
          <w:rFonts w:hint="cs"/>
          <w:rtl/>
        </w:rPr>
        <w:t>ולא קמה לו זכות להיות מוזהר בגין סעיף חוק ספציפי. כמו כן, ממילא המערער בחר לשמור</w:t>
      </w:r>
      <w:r w:rsidR="00070A6B" w:rsidRPr="0065464F">
        <w:rPr>
          <w:rFonts w:hint="cs"/>
          <w:rtl/>
        </w:rPr>
        <w:t xml:space="preserve">, </w:t>
      </w:r>
      <w:r w:rsidR="00517BE5" w:rsidRPr="0065464F">
        <w:rPr>
          <w:rFonts w:hint="cs"/>
          <w:rtl/>
        </w:rPr>
        <w:t>לרוב</w:t>
      </w:r>
      <w:r w:rsidR="00070A6B" w:rsidRPr="0065464F">
        <w:rPr>
          <w:rFonts w:hint="cs"/>
          <w:rtl/>
        </w:rPr>
        <w:t xml:space="preserve">, על זכות השתיקה בחקירתו, </w:t>
      </w:r>
      <w:r w:rsidR="00E92892" w:rsidRPr="0065464F">
        <w:rPr>
          <w:rFonts w:hint="cs"/>
          <w:rtl/>
        </w:rPr>
        <w:t xml:space="preserve">ולכן </w:t>
      </w:r>
      <w:r w:rsidR="00070A6B" w:rsidRPr="0065464F">
        <w:rPr>
          <w:rFonts w:hint="cs"/>
          <w:rtl/>
        </w:rPr>
        <w:t>הימנעות מאזהרה בגין סעיף זה לא השפיע</w:t>
      </w:r>
      <w:r w:rsidR="00E11BDF" w:rsidRPr="0065464F">
        <w:rPr>
          <w:rFonts w:hint="cs"/>
          <w:rtl/>
        </w:rPr>
        <w:t>ה</w:t>
      </w:r>
      <w:r w:rsidR="00E92892" w:rsidRPr="0065464F">
        <w:rPr>
          <w:rFonts w:hint="cs"/>
          <w:rtl/>
        </w:rPr>
        <w:t xml:space="preserve"> על הגנתו</w:t>
      </w:r>
      <w:r w:rsidR="00070A6B" w:rsidRPr="0065464F">
        <w:rPr>
          <w:rFonts w:hint="cs"/>
          <w:rtl/>
        </w:rPr>
        <w:t xml:space="preserve">. </w:t>
      </w:r>
    </w:p>
    <w:p w:rsidR="000C3C51" w:rsidRPr="0065464F" w:rsidRDefault="000C3C51" w:rsidP="00070A6B">
      <w:pPr>
        <w:pStyle w:val="Ruller40"/>
        <w:rPr>
          <w:rtl/>
        </w:rPr>
      </w:pPr>
    </w:p>
    <w:p w:rsidR="000C3C51" w:rsidRPr="0065464F" w:rsidRDefault="000C3C51" w:rsidP="0001078C">
      <w:pPr>
        <w:pStyle w:val="Ruller4"/>
        <w:rPr>
          <w:rtl/>
        </w:rPr>
      </w:pPr>
      <w:r w:rsidRPr="0065464F">
        <w:rPr>
          <w:rFonts w:hint="cs"/>
          <w:rtl/>
        </w:rPr>
        <w:t xml:space="preserve">המשיבה סבורה כי לא נפל פגם בכך שהמערער הורשע בעבירת חבלה בנסיבות מחמירות בנוסף להרשעתו בניסיון לרצח. </w:t>
      </w:r>
      <w:r w:rsidR="00C64BE6" w:rsidRPr="0065464F">
        <w:rPr>
          <w:rFonts w:hint="cs"/>
          <w:rtl/>
        </w:rPr>
        <w:t>נומק</w:t>
      </w:r>
      <w:r w:rsidRPr="0065464F">
        <w:rPr>
          <w:rFonts w:hint="cs"/>
          <w:rtl/>
        </w:rPr>
        <w:t xml:space="preserve">, </w:t>
      </w:r>
      <w:r w:rsidR="00C64BE6" w:rsidRPr="0065464F">
        <w:rPr>
          <w:rFonts w:hint="cs"/>
          <w:rtl/>
        </w:rPr>
        <w:t xml:space="preserve">כי </w:t>
      </w:r>
      <w:r w:rsidRPr="0065464F">
        <w:rPr>
          <w:rFonts w:hint="cs"/>
          <w:rtl/>
        </w:rPr>
        <w:t xml:space="preserve">ייחוס שתי עבירות אלו </w:t>
      </w:r>
      <w:r w:rsidR="00517BE5" w:rsidRPr="0065464F">
        <w:rPr>
          <w:rFonts w:hint="cs"/>
          <w:rtl/>
        </w:rPr>
        <w:t xml:space="preserve">יחדיו </w:t>
      </w:r>
      <w:r w:rsidRPr="0065464F">
        <w:rPr>
          <w:rFonts w:hint="cs"/>
          <w:rtl/>
        </w:rPr>
        <w:t xml:space="preserve">עולה בקנה אחד עם האמור בהנחיית המשנה לפרקליט המדינה (עניינים פליליים) מיום 9.9.2020 שלפיה במקרה שבו האדם שאותו ניסו לרצוח נפגע בעקבות הניסיון, יש מקום </w:t>
      </w:r>
      <w:r w:rsidRPr="0065464F">
        <w:rPr>
          <w:rFonts w:hint="cs"/>
          <w:rtl/>
        </w:rPr>
        <w:lastRenderedPageBreak/>
        <w:t xml:space="preserve">לייחס, ככלל, גם עבירה בגין החבלה שנגרמה. המשיבה מוסיפה כי הרשעת המערער בשתי העבירות עולה בקנה אחד גם עם הלכת </w:t>
      </w:r>
      <w:proofErr w:type="spellStart"/>
      <w:r w:rsidRPr="0065464F">
        <w:rPr>
          <w:rFonts w:ascii="Century" w:hAnsi="Century" w:cs="Miriam" w:hint="cs"/>
          <w:b/>
          <w:spacing w:val="0"/>
          <w:sz w:val="22"/>
          <w:szCs w:val="24"/>
          <w:rtl/>
        </w:rPr>
        <w:t>נכט</w:t>
      </w:r>
      <w:proofErr w:type="spellEnd"/>
      <w:r w:rsidRPr="0065464F">
        <w:rPr>
          <w:rFonts w:hint="cs"/>
          <w:rtl/>
        </w:rPr>
        <w:t xml:space="preserve"> </w:t>
      </w:r>
      <w:r w:rsidRPr="0065464F">
        <w:rPr>
          <w:rtl/>
        </w:rPr>
        <w:t>–</w:t>
      </w:r>
      <w:r w:rsidR="00C64BE6" w:rsidRPr="0065464F">
        <w:rPr>
          <w:rFonts w:hint="cs"/>
          <w:rtl/>
        </w:rPr>
        <w:t xml:space="preserve"> שכן יסודות העבירות שונים, ולטענתה </w:t>
      </w:r>
      <w:r w:rsidRPr="0065464F">
        <w:rPr>
          <w:rFonts w:hint="cs"/>
          <w:rtl/>
        </w:rPr>
        <w:t>בצדק נקבע בהכרעת הדין שהמערער הפגין אלימות שיש בה פן עצמאי ונוסף של פציעה ו</w:t>
      </w:r>
      <w:r w:rsidR="005233E6" w:rsidRPr="0065464F">
        <w:rPr>
          <w:rFonts w:hint="cs"/>
          <w:rtl/>
        </w:rPr>
        <w:t>"</w:t>
      </w:r>
      <w:r w:rsidRPr="0065464F">
        <w:rPr>
          <w:rFonts w:hint="cs"/>
          <w:rtl/>
        </w:rPr>
        <w:t>ריטוש</w:t>
      </w:r>
      <w:r w:rsidR="005233E6" w:rsidRPr="0065464F">
        <w:rPr>
          <w:rFonts w:hint="cs"/>
          <w:rtl/>
        </w:rPr>
        <w:t>"</w:t>
      </w:r>
      <w:r w:rsidRPr="0065464F">
        <w:rPr>
          <w:rFonts w:hint="cs"/>
          <w:rtl/>
        </w:rPr>
        <w:t>. אשר לחומרת עונשו</w:t>
      </w:r>
      <w:r w:rsidR="00C64BE6" w:rsidRPr="0065464F">
        <w:rPr>
          <w:rFonts w:hint="cs"/>
          <w:rtl/>
        </w:rPr>
        <w:t xml:space="preserve"> של המערער</w:t>
      </w:r>
      <w:r w:rsidRPr="0065464F">
        <w:rPr>
          <w:rFonts w:hint="cs"/>
          <w:rtl/>
        </w:rPr>
        <w:t>, נטען כי עונש המאסר המשמעותי ש</w:t>
      </w:r>
      <w:r w:rsidR="00C64BE6" w:rsidRPr="0065464F">
        <w:rPr>
          <w:rFonts w:hint="cs"/>
          <w:rtl/>
        </w:rPr>
        <w:t>נ</w:t>
      </w:r>
      <w:r w:rsidRPr="0065464F">
        <w:rPr>
          <w:rFonts w:hint="cs"/>
          <w:rtl/>
        </w:rPr>
        <w:t>גזר עליו הולם את מעשיו</w:t>
      </w:r>
      <w:r w:rsidR="00E11BDF" w:rsidRPr="0065464F">
        <w:rPr>
          <w:rFonts w:hint="cs"/>
          <w:rtl/>
        </w:rPr>
        <w:t xml:space="preserve"> בנסיבות המקרה החריגות בחומרת</w:t>
      </w:r>
      <w:r w:rsidR="0001078C" w:rsidRPr="0065464F">
        <w:rPr>
          <w:rFonts w:hint="cs"/>
          <w:rtl/>
        </w:rPr>
        <w:t>ן</w:t>
      </w:r>
      <w:r w:rsidRPr="0065464F">
        <w:rPr>
          <w:rFonts w:hint="cs"/>
          <w:rtl/>
        </w:rPr>
        <w:t xml:space="preserve">. </w:t>
      </w:r>
    </w:p>
    <w:p w:rsidR="00FE3C24" w:rsidRPr="0065464F" w:rsidRDefault="00FE3C24" w:rsidP="00FE3C24">
      <w:pPr>
        <w:pStyle w:val="Ruller40"/>
        <w:rPr>
          <w:rtl/>
        </w:rPr>
      </w:pPr>
    </w:p>
    <w:p w:rsidR="00CB6ED7" w:rsidRPr="0065464F" w:rsidRDefault="0095772C" w:rsidP="00517BE5">
      <w:pPr>
        <w:pStyle w:val="Ruller4"/>
        <w:rPr>
          <w:rtl/>
        </w:rPr>
      </w:pPr>
      <w:r w:rsidRPr="0065464F">
        <w:rPr>
          <w:rFonts w:hint="cs"/>
          <w:rtl/>
        </w:rPr>
        <w:t>במהלך הדיון שלפנינו שבו באי-כוח הצדדים על עיקר טיעונ</w:t>
      </w:r>
      <w:r w:rsidR="00517BE5" w:rsidRPr="0065464F">
        <w:rPr>
          <w:rFonts w:hint="cs"/>
          <w:rtl/>
        </w:rPr>
        <w:t>יה</w:t>
      </w:r>
      <w:r w:rsidRPr="0065464F">
        <w:rPr>
          <w:rFonts w:hint="cs"/>
          <w:rtl/>
        </w:rPr>
        <w:t xml:space="preserve">ם. </w:t>
      </w:r>
      <w:r w:rsidR="00CD3738" w:rsidRPr="0065464F">
        <w:rPr>
          <w:rFonts w:hint="cs"/>
          <w:rtl/>
        </w:rPr>
        <w:t>בא</w:t>
      </w:r>
      <w:r w:rsidR="00E11BDF" w:rsidRPr="0065464F">
        <w:rPr>
          <w:rFonts w:hint="cs"/>
          <w:rtl/>
        </w:rPr>
        <w:t>י-</w:t>
      </w:r>
      <w:r w:rsidRPr="0065464F">
        <w:rPr>
          <w:rFonts w:hint="cs"/>
          <w:rtl/>
        </w:rPr>
        <w:t>כוח</w:t>
      </w:r>
      <w:r w:rsidR="00FF77FA" w:rsidRPr="0065464F">
        <w:rPr>
          <w:rFonts w:hint="cs"/>
          <w:rtl/>
        </w:rPr>
        <w:t xml:space="preserve"> המערער טענו כי קולו לא נשמע במהלך המשפט </w:t>
      </w:r>
      <w:r w:rsidR="00C64BE6" w:rsidRPr="0065464F">
        <w:rPr>
          <w:rFonts w:hint="cs"/>
          <w:rtl/>
        </w:rPr>
        <w:t>ו</w:t>
      </w:r>
      <w:r w:rsidR="00FF77FA" w:rsidRPr="0065464F">
        <w:rPr>
          <w:rFonts w:hint="cs"/>
          <w:rtl/>
        </w:rPr>
        <w:t xml:space="preserve">למעשה "לא היה משפט", </w:t>
      </w:r>
      <w:r w:rsidR="00C64BE6" w:rsidRPr="0065464F">
        <w:rPr>
          <w:rFonts w:hint="cs"/>
          <w:rtl/>
        </w:rPr>
        <w:t xml:space="preserve">כלשונם, </w:t>
      </w:r>
      <w:r w:rsidR="00CD3738" w:rsidRPr="0065464F">
        <w:rPr>
          <w:rFonts w:hint="cs"/>
          <w:rtl/>
        </w:rPr>
        <w:t xml:space="preserve">בהינתן הסכמת ההגנה להגשת חומר הראיות ולאמיתות תוכנו. </w:t>
      </w:r>
      <w:r w:rsidR="00CB6ED7" w:rsidRPr="0065464F">
        <w:rPr>
          <w:rFonts w:hint="cs"/>
          <w:rtl/>
        </w:rPr>
        <w:t xml:space="preserve">המשיבה, מנגד, הדגישה את חומרת מעשיו </w:t>
      </w:r>
      <w:r w:rsidR="00E92892" w:rsidRPr="0065464F">
        <w:rPr>
          <w:rFonts w:hint="cs"/>
          <w:rtl/>
        </w:rPr>
        <w:t xml:space="preserve">של המערער </w:t>
      </w:r>
      <w:r w:rsidR="00CB6ED7" w:rsidRPr="0065464F">
        <w:rPr>
          <w:rFonts w:hint="cs"/>
          <w:rtl/>
        </w:rPr>
        <w:t xml:space="preserve">המצדיקים את עונשו החמור, וסמכה ידיה על קביעות בית המשפט המחוזי. </w:t>
      </w:r>
      <w:r w:rsidR="00517BE5" w:rsidRPr="0065464F">
        <w:rPr>
          <w:rFonts w:hint="cs"/>
          <w:rtl/>
        </w:rPr>
        <w:t>כמו כן</w:t>
      </w:r>
      <w:r w:rsidR="00CB6ED7" w:rsidRPr="0065464F">
        <w:rPr>
          <w:rFonts w:hint="cs"/>
          <w:rtl/>
        </w:rPr>
        <w:t xml:space="preserve">, אפשרנו למתלוננת </w:t>
      </w:r>
      <w:r w:rsidR="00517BE5" w:rsidRPr="0065464F">
        <w:rPr>
          <w:rFonts w:hint="cs"/>
          <w:rtl/>
        </w:rPr>
        <w:t xml:space="preserve">לבקשתה </w:t>
      </w:r>
      <w:r w:rsidR="00CB6ED7" w:rsidRPr="0065464F">
        <w:rPr>
          <w:rFonts w:hint="cs"/>
          <w:rtl/>
        </w:rPr>
        <w:t>להוסיף מילים משלה. המתלוננת הדגישה פעם נוספת את הקשיים הרבים שהיא והילד חווים</w:t>
      </w:r>
      <w:r w:rsidR="00DA241B" w:rsidRPr="0065464F">
        <w:rPr>
          <w:rFonts w:hint="cs"/>
          <w:rtl/>
        </w:rPr>
        <w:t xml:space="preserve"> בעקבות האירוע</w:t>
      </w:r>
      <w:r w:rsidR="00CB6ED7" w:rsidRPr="0065464F">
        <w:rPr>
          <w:rFonts w:hint="cs"/>
          <w:rtl/>
        </w:rPr>
        <w:t xml:space="preserve"> ואת הדרך השיקומית הארוכה </w:t>
      </w:r>
      <w:r w:rsidR="00517BE5" w:rsidRPr="0065464F">
        <w:rPr>
          <w:rFonts w:hint="cs"/>
          <w:rtl/>
        </w:rPr>
        <w:t xml:space="preserve">שעברו ושעוד </w:t>
      </w:r>
      <w:r w:rsidR="00DA241B" w:rsidRPr="0065464F">
        <w:rPr>
          <w:rFonts w:hint="cs"/>
          <w:rtl/>
        </w:rPr>
        <w:t>ניצבת</w:t>
      </w:r>
      <w:r w:rsidR="00CB6ED7" w:rsidRPr="0065464F">
        <w:rPr>
          <w:rFonts w:hint="cs"/>
          <w:rtl/>
        </w:rPr>
        <w:t xml:space="preserve"> בפניהם. </w:t>
      </w:r>
    </w:p>
    <w:p w:rsidR="00D73FFF" w:rsidRPr="0065464F" w:rsidRDefault="00D73FFF" w:rsidP="00A51FAE">
      <w:pPr>
        <w:pStyle w:val="Ruller40"/>
        <w:rPr>
          <w:rFonts w:ascii="Century" w:hAnsi="Century" w:cs="Miriam"/>
          <w:b/>
          <w:spacing w:val="0"/>
          <w:szCs w:val="24"/>
          <w:rtl/>
        </w:rPr>
      </w:pPr>
    </w:p>
    <w:p w:rsidR="00375D62" w:rsidRPr="0065464F" w:rsidRDefault="00375D62" w:rsidP="00A51FAE">
      <w:pPr>
        <w:pStyle w:val="Ruller40"/>
        <w:rPr>
          <w:rFonts w:ascii="Century" w:hAnsi="Century" w:cs="Miriam"/>
          <w:b/>
          <w:spacing w:val="0"/>
          <w:szCs w:val="24"/>
          <w:rtl/>
        </w:rPr>
      </w:pPr>
      <w:r w:rsidRPr="0065464F">
        <w:rPr>
          <w:rFonts w:ascii="Century" w:hAnsi="Century" w:cs="Miriam" w:hint="cs"/>
          <w:b/>
          <w:spacing w:val="0"/>
          <w:szCs w:val="24"/>
          <w:rtl/>
        </w:rPr>
        <w:t xml:space="preserve">דיון והכרעה </w:t>
      </w:r>
    </w:p>
    <w:p w:rsidR="00D433AD" w:rsidRPr="0065464F" w:rsidRDefault="00D433AD" w:rsidP="00A51FAE">
      <w:pPr>
        <w:pStyle w:val="Ruller40"/>
        <w:rPr>
          <w:rFonts w:ascii="Century" w:hAnsi="Century" w:cs="Miriam"/>
          <w:b/>
          <w:spacing w:val="0"/>
          <w:szCs w:val="24"/>
          <w:rtl/>
        </w:rPr>
      </w:pPr>
    </w:p>
    <w:p w:rsidR="00D73FFF" w:rsidRPr="0065464F" w:rsidRDefault="00D73FFF" w:rsidP="00A51FAE">
      <w:pPr>
        <w:pStyle w:val="Ruller40"/>
        <w:rPr>
          <w:rFonts w:ascii="Century" w:hAnsi="Century" w:cs="Miriam"/>
          <w:b/>
          <w:spacing w:val="0"/>
          <w:szCs w:val="24"/>
          <w:rtl/>
        </w:rPr>
      </w:pPr>
      <w:r w:rsidRPr="0065464F">
        <w:rPr>
          <w:rFonts w:ascii="Century" w:hAnsi="Century" w:cs="Miriam" w:hint="cs"/>
          <w:b/>
          <w:spacing w:val="0"/>
          <w:szCs w:val="24"/>
          <w:rtl/>
        </w:rPr>
        <w:t>הבקשה להוספת ראיה</w:t>
      </w:r>
    </w:p>
    <w:p w:rsidR="00CD3738" w:rsidRPr="0065464F" w:rsidRDefault="00CD3738" w:rsidP="00A51FAE">
      <w:pPr>
        <w:pStyle w:val="Ruller40"/>
        <w:rPr>
          <w:rFonts w:ascii="Century" w:hAnsi="Century" w:cs="Miriam"/>
          <w:b/>
          <w:spacing w:val="0"/>
          <w:szCs w:val="24"/>
          <w:rtl/>
        </w:rPr>
      </w:pPr>
    </w:p>
    <w:p w:rsidR="00D31380" w:rsidRPr="0065464F" w:rsidRDefault="000C3B63" w:rsidP="0037555D">
      <w:pPr>
        <w:pStyle w:val="Ruller4"/>
        <w:rPr>
          <w:rtl/>
        </w:rPr>
      </w:pPr>
      <w:r w:rsidRPr="0065464F">
        <w:rPr>
          <w:rFonts w:hint="cs"/>
          <w:rtl/>
        </w:rPr>
        <w:t>במישור הדיוני,</w:t>
      </w:r>
      <w:r w:rsidR="00CD3738" w:rsidRPr="0065464F">
        <w:rPr>
          <w:rFonts w:hint="cs"/>
          <w:rtl/>
        </w:rPr>
        <w:t xml:space="preserve"> לאחר שנשמעו בהרחבה טענות הצדדים לעניין זה גם בדיון ש</w:t>
      </w:r>
      <w:r w:rsidR="005157B0" w:rsidRPr="0065464F">
        <w:rPr>
          <w:rFonts w:hint="cs"/>
          <w:rtl/>
        </w:rPr>
        <w:t>לפנינו, ראינו לעיין בחוות הדעת לצורך התרשמות</w:t>
      </w:r>
      <w:r w:rsidR="00165269" w:rsidRPr="0065464F">
        <w:rPr>
          <w:rFonts w:hint="cs"/>
          <w:rtl/>
        </w:rPr>
        <w:t xml:space="preserve"> (ראו והשוו: </w:t>
      </w:r>
      <w:r w:rsidR="00165269" w:rsidRPr="0065464F">
        <w:rPr>
          <w:rtl/>
        </w:rPr>
        <w:t>ע"פ 5862/14 </w:t>
      </w:r>
      <w:proofErr w:type="spellStart"/>
      <w:r w:rsidR="00165269" w:rsidRPr="0065464F">
        <w:rPr>
          <w:rFonts w:ascii="Century" w:hAnsi="Century" w:cs="Miriam"/>
          <w:b/>
          <w:spacing w:val="0"/>
          <w:sz w:val="22"/>
          <w:szCs w:val="24"/>
          <w:rtl/>
        </w:rPr>
        <w:t>קחסאי</w:t>
      </w:r>
      <w:proofErr w:type="spellEnd"/>
      <w:r w:rsidR="00165269" w:rsidRPr="0065464F">
        <w:rPr>
          <w:rFonts w:ascii="Century" w:hAnsi="Century" w:cs="Miriam"/>
          <w:b/>
          <w:spacing w:val="0"/>
          <w:sz w:val="22"/>
          <w:szCs w:val="24"/>
          <w:rtl/>
        </w:rPr>
        <w:t xml:space="preserve"> נ' מדינת ישראל</w:t>
      </w:r>
      <w:r w:rsidR="004953F5" w:rsidRPr="0065464F">
        <w:rPr>
          <w:rFonts w:hint="cs"/>
          <w:rtl/>
        </w:rPr>
        <w:t xml:space="preserve">, פסקה </w:t>
      </w:r>
      <w:r w:rsidR="003D7B38" w:rsidRPr="0065464F">
        <w:rPr>
          <w:rFonts w:hint="cs"/>
          <w:rtl/>
        </w:rPr>
        <w:t>22</w:t>
      </w:r>
      <w:r w:rsidR="00165269" w:rsidRPr="0065464F">
        <w:rPr>
          <w:rtl/>
        </w:rPr>
        <w:t> (</w:t>
      </w:r>
      <w:r w:rsidR="004953F5" w:rsidRPr="0065464F">
        <w:rPr>
          <w:rFonts w:hint="cs"/>
          <w:rtl/>
        </w:rPr>
        <w:t>11.7.2017</w:t>
      </w:r>
      <w:r w:rsidR="00165269" w:rsidRPr="0065464F">
        <w:rPr>
          <w:rtl/>
        </w:rPr>
        <w:t>)</w:t>
      </w:r>
      <w:r w:rsidR="00165269" w:rsidRPr="0065464F">
        <w:rPr>
          <w:rFonts w:hint="cs"/>
          <w:rtl/>
        </w:rPr>
        <w:t>)</w:t>
      </w:r>
      <w:r w:rsidR="00165269" w:rsidRPr="0065464F">
        <w:rPr>
          <w:rtl/>
        </w:rPr>
        <w:t>‏‏</w:t>
      </w:r>
      <w:r w:rsidR="005157B0" w:rsidRPr="0065464F">
        <w:rPr>
          <w:rFonts w:hint="cs"/>
          <w:rtl/>
        </w:rPr>
        <w:t xml:space="preserve">. </w:t>
      </w:r>
      <w:r w:rsidR="00CD3738" w:rsidRPr="0065464F">
        <w:rPr>
          <w:rFonts w:hint="cs"/>
          <w:rtl/>
        </w:rPr>
        <w:t xml:space="preserve">כמובהר בהחלטה </w:t>
      </w:r>
      <w:r w:rsidR="004953F5" w:rsidRPr="0065464F">
        <w:rPr>
          <w:rFonts w:hint="cs"/>
          <w:rtl/>
        </w:rPr>
        <w:t>שניתנה ב</w:t>
      </w:r>
      <w:r w:rsidR="00D43CCA" w:rsidRPr="0065464F">
        <w:rPr>
          <w:rFonts w:hint="cs"/>
          <w:rtl/>
        </w:rPr>
        <w:t>מהלך ה</w:t>
      </w:r>
      <w:r w:rsidR="004953F5" w:rsidRPr="0065464F">
        <w:rPr>
          <w:rFonts w:hint="cs"/>
          <w:rtl/>
        </w:rPr>
        <w:t>דיון</w:t>
      </w:r>
      <w:r w:rsidR="00C51063">
        <w:rPr>
          <w:rFonts w:hint="cs"/>
          <w:rtl/>
        </w:rPr>
        <w:t>:</w:t>
      </w:r>
      <w:r w:rsidR="0037555D" w:rsidRPr="0065464F">
        <w:rPr>
          <w:rFonts w:hint="cs"/>
          <w:rtl/>
        </w:rPr>
        <w:t xml:space="preserve"> "</w:t>
      </w:r>
      <w:r w:rsidR="0037555D" w:rsidRPr="0065464F">
        <w:rPr>
          <w:rFonts w:ascii="FrankRuehl" w:hAnsi="FrankRuehl"/>
          <w:color w:val="333333"/>
          <w:sz w:val="28"/>
          <w:shd w:val="clear" w:color="auto" w:fill="FFFFFF"/>
          <w:rtl/>
        </w:rPr>
        <w:t>חוות הדעת מושא הבקשה תועבר לעיוננו וההחלטה בבקשה לקבלת הראיה החדשה תינתן בגדרו של פסק הדין</w:t>
      </w:r>
      <w:r w:rsidR="0037555D" w:rsidRPr="0065464F">
        <w:rPr>
          <w:rFonts w:ascii="FrankRuehl" w:hAnsi="FrankRuehl" w:hint="cs"/>
          <w:color w:val="333333"/>
          <w:sz w:val="28"/>
          <w:shd w:val="clear" w:color="auto" w:fill="FFFFFF"/>
          <w:rtl/>
        </w:rPr>
        <w:t xml:space="preserve">". </w:t>
      </w:r>
      <w:r w:rsidR="00CD3738" w:rsidRPr="0065464F">
        <w:rPr>
          <w:rFonts w:hint="cs"/>
          <w:rtl/>
        </w:rPr>
        <w:t xml:space="preserve">להכרעה זו אפנה כעת.  </w:t>
      </w:r>
    </w:p>
    <w:p w:rsidR="00D31380" w:rsidRPr="0065464F" w:rsidRDefault="00D31380" w:rsidP="00A51FAE">
      <w:pPr>
        <w:pStyle w:val="Ruller40"/>
        <w:rPr>
          <w:color w:val="000000"/>
          <w:sz w:val="27"/>
          <w:szCs w:val="27"/>
          <w:rtl/>
        </w:rPr>
      </w:pPr>
    </w:p>
    <w:p w:rsidR="000C3B63" w:rsidRPr="0065464F" w:rsidRDefault="00165269" w:rsidP="001A4CE9">
      <w:pPr>
        <w:pStyle w:val="Ruller4"/>
        <w:rPr>
          <w:rtl/>
        </w:rPr>
      </w:pPr>
      <w:r w:rsidRPr="0065464F">
        <w:rPr>
          <w:rtl/>
        </w:rPr>
        <w:t xml:space="preserve">ככלל, על בעלי הדין להביא את כל ראיותיהם לפני הערכאה הדיונית. </w:t>
      </w:r>
      <w:r w:rsidRPr="0065464F">
        <w:rPr>
          <w:rFonts w:hint="cs"/>
          <w:rtl/>
        </w:rPr>
        <w:t xml:space="preserve">עם זאת, </w:t>
      </w:r>
      <w:r w:rsidR="00D31380" w:rsidRPr="0065464F">
        <w:rPr>
          <w:rtl/>
        </w:rPr>
        <w:t xml:space="preserve">סעיף 211 </w:t>
      </w:r>
      <w:proofErr w:type="spellStart"/>
      <w:r w:rsidR="001A4CE9">
        <w:rPr>
          <w:rFonts w:hint="cs"/>
          <w:rtl/>
        </w:rPr>
        <w:t>לחסד"פ</w:t>
      </w:r>
      <w:proofErr w:type="spellEnd"/>
      <w:r w:rsidR="00D31380" w:rsidRPr="0065464F">
        <w:rPr>
          <w:rtl/>
        </w:rPr>
        <w:t xml:space="preserve"> קובע כי ערכאת הערעור רשאית לגבות ראיות חדשות או להורות לערכאה הדיונית לגבותן אם היא סבורה "</w:t>
      </w:r>
      <w:r w:rsidR="00D31380" w:rsidRPr="0065464F">
        <w:rPr>
          <w:rFonts w:ascii="Century" w:hAnsi="Century" w:cs="Miriam"/>
          <w:b/>
          <w:spacing w:val="0"/>
          <w:sz w:val="22"/>
          <w:szCs w:val="24"/>
          <w:rtl/>
        </w:rPr>
        <w:t xml:space="preserve">שהדבר דרוש </w:t>
      </w:r>
      <w:r w:rsidR="004A6352" w:rsidRPr="0065464F">
        <w:rPr>
          <w:rFonts w:ascii="Century" w:hAnsi="Century" w:cs="Miriam" w:hint="cs"/>
          <w:b/>
          <w:spacing w:val="0"/>
          <w:sz w:val="22"/>
          <w:szCs w:val="24"/>
          <w:rtl/>
        </w:rPr>
        <w:t>ל</w:t>
      </w:r>
      <w:r w:rsidR="00D31380" w:rsidRPr="0065464F">
        <w:rPr>
          <w:rFonts w:ascii="Century" w:hAnsi="Century" w:cs="Miriam"/>
          <w:b/>
          <w:spacing w:val="0"/>
          <w:sz w:val="22"/>
          <w:szCs w:val="24"/>
          <w:rtl/>
        </w:rPr>
        <w:t>עשיית צדק</w:t>
      </w:r>
      <w:r w:rsidR="002D3618" w:rsidRPr="0065464F">
        <w:rPr>
          <w:rtl/>
        </w:rPr>
        <w:t>".</w:t>
      </w:r>
      <w:r w:rsidR="00C64BE6" w:rsidRPr="0065464F">
        <w:rPr>
          <w:rFonts w:hint="cs"/>
          <w:rtl/>
        </w:rPr>
        <w:t xml:space="preserve"> </w:t>
      </w:r>
      <w:r w:rsidRPr="0065464F">
        <w:rPr>
          <w:rtl/>
        </w:rPr>
        <w:t>הגשת רא</w:t>
      </w:r>
      <w:r w:rsidR="00517BE5" w:rsidRPr="0065464F">
        <w:rPr>
          <w:rtl/>
        </w:rPr>
        <w:t xml:space="preserve">יות חדשות בשלב הערעור היא בגדר </w:t>
      </w:r>
      <w:r w:rsidRPr="0065464F">
        <w:rPr>
          <w:rtl/>
        </w:rPr>
        <w:t>חריג לכלל,</w:t>
      </w:r>
      <w:r w:rsidRPr="0065464F">
        <w:rPr>
          <w:rFonts w:hint="cs"/>
          <w:rtl/>
        </w:rPr>
        <w:t xml:space="preserve"> ו</w:t>
      </w:r>
      <w:r w:rsidR="000C3B63" w:rsidRPr="0065464F">
        <w:rPr>
          <w:rFonts w:hint="cs"/>
          <w:rtl/>
        </w:rPr>
        <w:t xml:space="preserve">לצורך </w:t>
      </w:r>
      <w:r w:rsidR="00517BE5" w:rsidRPr="0065464F">
        <w:rPr>
          <w:rFonts w:hint="cs"/>
          <w:rtl/>
        </w:rPr>
        <w:t>זה</w:t>
      </w:r>
      <w:r w:rsidR="00CD3738" w:rsidRPr="0065464F">
        <w:rPr>
          <w:rFonts w:hint="cs"/>
          <w:rtl/>
        </w:rPr>
        <w:t xml:space="preserve"> מקובל לבחון</w:t>
      </w:r>
      <w:r w:rsidR="00D31380" w:rsidRPr="0065464F">
        <w:rPr>
          <w:rtl/>
        </w:rPr>
        <w:t xml:space="preserve"> שלושה שיקולים עיקריים: </w:t>
      </w:r>
      <w:r w:rsidR="00D31380" w:rsidRPr="0065464F">
        <w:rPr>
          <w:rFonts w:ascii="Century" w:hAnsi="Century" w:cs="Miriam"/>
          <w:b/>
          <w:spacing w:val="0"/>
          <w:sz w:val="22"/>
          <w:szCs w:val="24"/>
          <w:rtl/>
        </w:rPr>
        <w:t>הראשון</w:t>
      </w:r>
      <w:r w:rsidR="00D31380" w:rsidRPr="0065464F">
        <w:rPr>
          <w:rtl/>
        </w:rPr>
        <w:t xml:space="preserve"> – האפשרות להגיש את הראיות במסגרת ההליך שהתקיים לפני הערכאה הדיונית; </w:t>
      </w:r>
      <w:r w:rsidR="00D31380" w:rsidRPr="0065464F">
        <w:rPr>
          <w:rFonts w:ascii="Century" w:hAnsi="Century" w:cs="Miriam"/>
          <w:b/>
          <w:spacing w:val="0"/>
          <w:sz w:val="22"/>
          <w:szCs w:val="24"/>
          <w:rtl/>
        </w:rPr>
        <w:t>השני</w:t>
      </w:r>
      <w:r w:rsidR="00D31380" w:rsidRPr="0065464F">
        <w:rPr>
          <w:rtl/>
        </w:rPr>
        <w:t xml:space="preserve"> – עיקרון סופיות הדיון; </w:t>
      </w:r>
      <w:r w:rsidR="00D31380" w:rsidRPr="0065464F">
        <w:rPr>
          <w:rFonts w:ascii="Century" w:hAnsi="Century" w:cs="Miriam"/>
          <w:b/>
          <w:spacing w:val="0"/>
          <w:sz w:val="22"/>
          <w:szCs w:val="24"/>
          <w:rtl/>
        </w:rPr>
        <w:t>השלישי</w:t>
      </w:r>
      <w:r w:rsidR="00D31380" w:rsidRPr="0065464F">
        <w:rPr>
          <w:rtl/>
        </w:rPr>
        <w:t xml:space="preserve"> – טיבן של הראיות והסיכוי שהגשתן תוביל לשינוי </w:t>
      </w:r>
      <w:r w:rsidR="00517BE5" w:rsidRPr="0065464F">
        <w:rPr>
          <w:rFonts w:hint="cs"/>
          <w:rtl/>
        </w:rPr>
        <w:t xml:space="preserve">מהותי </w:t>
      </w:r>
      <w:r w:rsidR="00D31380" w:rsidRPr="0065464F">
        <w:rPr>
          <w:rtl/>
        </w:rPr>
        <w:t xml:space="preserve">בתוצאה שנקבעה על ידי הערכאה הדיונית, </w:t>
      </w:r>
      <w:r w:rsidR="00D33C8B" w:rsidRPr="0065464F">
        <w:rPr>
          <w:rFonts w:hint="cs"/>
          <w:rtl/>
        </w:rPr>
        <w:t xml:space="preserve">במובן של </w:t>
      </w:r>
      <w:r w:rsidR="00D33C8B" w:rsidRPr="0065464F">
        <w:rPr>
          <w:rtl/>
        </w:rPr>
        <w:t>"הפיכת הקערה על פיה"</w:t>
      </w:r>
      <w:r w:rsidR="00D33C8B" w:rsidRPr="0065464F">
        <w:rPr>
          <w:color w:val="000000"/>
          <w:sz w:val="27"/>
          <w:szCs w:val="27"/>
          <w:rtl/>
        </w:rPr>
        <w:t xml:space="preserve"> </w:t>
      </w:r>
      <w:r w:rsidR="00D31380" w:rsidRPr="0065464F">
        <w:rPr>
          <w:rtl/>
        </w:rPr>
        <w:t>(</w:t>
      </w:r>
      <w:r w:rsidR="00517BE5" w:rsidRPr="0065464F">
        <w:rPr>
          <w:rFonts w:hint="cs"/>
          <w:rtl/>
        </w:rPr>
        <w:t xml:space="preserve">ראו: </w:t>
      </w:r>
      <w:r w:rsidR="005233E6" w:rsidRPr="0065464F">
        <w:rPr>
          <w:rFonts w:hint="cs"/>
          <w:rtl/>
        </w:rPr>
        <w:t>פסק דיני ב</w:t>
      </w:r>
      <w:r w:rsidR="005157B0" w:rsidRPr="0065464F">
        <w:rPr>
          <w:rtl/>
        </w:rPr>
        <w:t>ע"פ 8957/21 </w:t>
      </w:r>
      <w:r w:rsidR="005157B0" w:rsidRPr="0065464F">
        <w:rPr>
          <w:rFonts w:ascii="Century" w:hAnsi="Century" w:cs="Miriam"/>
          <w:b/>
          <w:spacing w:val="0"/>
          <w:sz w:val="22"/>
          <w:szCs w:val="24"/>
          <w:rtl/>
        </w:rPr>
        <w:t>קרא נ' מדינת ישראל</w:t>
      </w:r>
      <w:r w:rsidR="005157B0" w:rsidRPr="0065464F">
        <w:rPr>
          <w:rFonts w:hint="cs"/>
          <w:rtl/>
        </w:rPr>
        <w:t xml:space="preserve">, פסקה </w:t>
      </w:r>
      <w:r w:rsidR="003D7B38" w:rsidRPr="0065464F">
        <w:rPr>
          <w:rFonts w:hint="cs"/>
          <w:rtl/>
        </w:rPr>
        <w:t>52</w:t>
      </w:r>
      <w:r w:rsidR="005157B0" w:rsidRPr="0065464F">
        <w:rPr>
          <w:rFonts w:hint="cs"/>
          <w:rtl/>
        </w:rPr>
        <w:t xml:space="preserve"> </w:t>
      </w:r>
      <w:r w:rsidR="005157B0" w:rsidRPr="0065464F">
        <w:rPr>
          <w:rtl/>
        </w:rPr>
        <w:t>(</w:t>
      </w:r>
      <w:r w:rsidR="005157B0" w:rsidRPr="0065464F">
        <w:rPr>
          <w:rFonts w:hint="cs"/>
          <w:rtl/>
        </w:rPr>
        <w:t>21.5.2023</w:t>
      </w:r>
      <w:r w:rsidR="005157B0" w:rsidRPr="0065464F">
        <w:rPr>
          <w:rtl/>
        </w:rPr>
        <w:t>)</w:t>
      </w:r>
      <w:r w:rsidR="005157B0" w:rsidRPr="0065464F">
        <w:rPr>
          <w:rFonts w:hint="cs"/>
          <w:rtl/>
        </w:rPr>
        <w:t>;</w:t>
      </w:r>
      <w:r w:rsidR="005157B0" w:rsidRPr="0065464F">
        <w:rPr>
          <w:rtl/>
        </w:rPr>
        <w:t>‏‏</w:t>
      </w:r>
      <w:r w:rsidR="00517BE5" w:rsidRPr="0065464F">
        <w:rPr>
          <w:rFonts w:hint="cs"/>
          <w:rtl/>
        </w:rPr>
        <w:t xml:space="preserve"> וכן</w:t>
      </w:r>
      <w:r w:rsidR="005157B0" w:rsidRPr="0065464F">
        <w:rPr>
          <w:rtl/>
        </w:rPr>
        <w:t xml:space="preserve"> </w:t>
      </w:r>
      <w:r w:rsidR="00D31380" w:rsidRPr="0065464F">
        <w:rPr>
          <w:rtl/>
        </w:rPr>
        <w:t xml:space="preserve">יוסף אלרון "קבלת ראיות שלא על פי סדרי הדין" </w:t>
      </w:r>
      <w:r w:rsidR="00D31380" w:rsidRPr="0065464F">
        <w:rPr>
          <w:rFonts w:ascii="Century" w:hAnsi="Century" w:cs="Miriam"/>
          <w:b/>
          <w:spacing w:val="0"/>
          <w:sz w:val="22"/>
          <w:szCs w:val="24"/>
          <w:rtl/>
        </w:rPr>
        <w:t>המשפט</w:t>
      </w:r>
      <w:r w:rsidR="002D3618" w:rsidRPr="0065464F">
        <w:rPr>
          <w:rtl/>
        </w:rPr>
        <w:t xml:space="preserve"> </w:t>
      </w:r>
      <w:proofErr w:type="spellStart"/>
      <w:r w:rsidR="002D3618" w:rsidRPr="0065464F">
        <w:rPr>
          <w:rtl/>
        </w:rPr>
        <w:t>יב</w:t>
      </w:r>
      <w:proofErr w:type="spellEnd"/>
      <w:r w:rsidR="002D3618" w:rsidRPr="0065464F">
        <w:rPr>
          <w:rtl/>
        </w:rPr>
        <w:t xml:space="preserve"> </w:t>
      </w:r>
      <w:r w:rsidR="002D3618" w:rsidRPr="0065464F">
        <w:rPr>
          <w:rFonts w:hint="cs"/>
          <w:rtl/>
        </w:rPr>
        <w:t xml:space="preserve">15 </w:t>
      </w:r>
      <w:r w:rsidR="000249AC" w:rsidRPr="0065464F">
        <w:rPr>
          <w:rFonts w:hint="cs"/>
          <w:rtl/>
        </w:rPr>
        <w:t>(2007)</w:t>
      </w:r>
      <w:r w:rsidR="003401AC" w:rsidRPr="0065464F">
        <w:rPr>
          <w:rFonts w:hint="cs"/>
          <w:rtl/>
        </w:rPr>
        <w:t xml:space="preserve"> (להלן: </w:t>
      </w:r>
      <w:r w:rsidR="003401AC" w:rsidRPr="0065464F">
        <w:rPr>
          <w:rFonts w:ascii="Century" w:hAnsi="Century" w:cs="Miriam" w:hint="cs"/>
          <w:b/>
          <w:spacing w:val="0"/>
          <w:sz w:val="22"/>
          <w:szCs w:val="24"/>
          <w:rtl/>
        </w:rPr>
        <w:t>קבלת ראיות שלא על פי סדרי הדין</w:t>
      </w:r>
      <w:r w:rsidR="000249AC" w:rsidRPr="0065464F">
        <w:rPr>
          <w:rFonts w:hint="cs"/>
          <w:rtl/>
        </w:rPr>
        <w:t>)</w:t>
      </w:r>
      <w:r w:rsidR="008A7B93" w:rsidRPr="0065464F">
        <w:rPr>
          <w:rFonts w:hint="cs"/>
          <w:rtl/>
        </w:rPr>
        <w:t>)</w:t>
      </w:r>
      <w:r w:rsidR="00D33C8B" w:rsidRPr="0065464F">
        <w:rPr>
          <w:rFonts w:hint="cs"/>
          <w:rtl/>
        </w:rPr>
        <w:t>.</w:t>
      </w:r>
      <w:r w:rsidRPr="0065464F">
        <w:rPr>
          <w:rFonts w:hint="cs"/>
          <w:rtl/>
        </w:rPr>
        <w:t xml:space="preserve"> </w:t>
      </w:r>
      <w:r w:rsidRPr="0065464F">
        <w:rPr>
          <w:rtl/>
        </w:rPr>
        <w:t xml:space="preserve">החלטה בבקשה להגשת ראיות </w:t>
      </w:r>
      <w:r w:rsidRPr="0065464F">
        <w:rPr>
          <w:rtl/>
        </w:rPr>
        <w:lastRenderedPageBreak/>
        <w:t xml:space="preserve">חדשות </w:t>
      </w:r>
      <w:r w:rsidR="002D3618" w:rsidRPr="0065464F">
        <w:rPr>
          <w:rFonts w:hint="cs"/>
          <w:rtl/>
        </w:rPr>
        <w:t>נסמכת</w:t>
      </w:r>
      <w:r w:rsidRPr="0065464F">
        <w:rPr>
          <w:rtl/>
        </w:rPr>
        <w:t xml:space="preserve"> על </w:t>
      </w:r>
      <w:r w:rsidR="00E92892" w:rsidRPr="0065464F">
        <w:rPr>
          <w:rFonts w:hint="cs"/>
          <w:rtl/>
        </w:rPr>
        <w:t>איזון בין</w:t>
      </w:r>
      <w:r w:rsidRPr="0065464F">
        <w:rPr>
          <w:rtl/>
        </w:rPr>
        <w:t xml:space="preserve"> השיקולים הרלוונטיים לעניין, כאשר על המבקש להצביע</w:t>
      </w:r>
      <w:r w:rsidR="008A7B93" w:rsidRPr="0065464F">
        <w:rPr>
          <w:rtl/>
        </w:rPr>
        <w:t xml:space="preserve"> מדוע נוטה הכף</w:t>
      </w:r>
      <w:r w:rsidR="008A7B93" w:rsidRPr="0065464F">
        <w:rPr>
          <w:rFonts w:hint="cs"/>
          <w:rtl/>
        </w:rPr>
        <w:t xml:space="preserve"> </w:t>
      </w:r>
      <w:r w:rsidRPr="0065464F">
        <w:rPr>
          <w:rtl/>
        </w:rPr>
        <w:t xml:space="preserve">לטובת קבלת הבקשה </w:t>
      </w:r>
      <w:r w:rsidRPr="0065464F">
        <w:rPr>
          <w:rFonts w:hint="cs"/>
          <w:rtl/>
        </w:rPr>
        <w:t>(</w:t>
      </w:r>
      <w:r w:rsidRPr="0065464F">
        <w:rPr>
          <w:rtl/>
        </w:rPr>
        <w:t>ע"פ 2336/16 </w:t>
      </w:r>
      <w:proofErr w:type="spellStart"/>
      <w:r w:rsidRPr="0065464F">
        <w:rPr>
          <w:rFonts w:ascii="Century" w:hAnsi="Century" w:cs="Miriam"/>
          <w:b/>
          <w:spacing w:val="0"/>
          <w:sz w:val="22"/>
          <w:szCs w:val="24"/>
          <w:rtl/>
        </w:rPr>
        <w:t>מזראיב</w:t>
      </w:r>
      <w:proofErr w:type="spellEnd"/>
      <w:r w:rsidRPr="0065464F">
        <w:rPr>
          <w:rFonts w:ascii="Century" w:hAnsi="Century" w:cs="Miriam"/>
          <w:b/>
          <w:spacing w:val="0"/>
          <w:sz w:val="22"/>
          <w:szCs w:val="24"/>
          <w:rtl/>
        </w:rPr>
        <w:t xml:space="preserve"> נ' מדינת ישראל</w:t>
      </w:r>
      <w:r w:rsidR="002D3618" w:rsidRPr="0065464F">
        <w:rPr>
          <w:rFonts w:hint="cs"/>
          <w:rtl/>
        </w:rPr>
        <w:t xml:space="preserve">, פסקה </w:t>
      </w:r>
      <w:r w:rsidR="003D7B38" w:rsidRPr="0065464F">
        <w:rPr>
          <w:rFonts w:hint="cs"/>
          <w:rtl/>
        </w:rPr>
        <w:t>21</w:t>
      </w:r>
      <w:r w:rsidR="002D3618" w:rsidRPr="0065464F">
        <w:rPr>
          <w:rFonts w:hint="cs"/>
          <w:rtl/>
        </w:rPr>
        <w:t xml:space="preserve"> </w:t>
      </w:r>
      <w:r w:rsidRPr="0065464F">
        <w:rPr>
          <w:rtl/>
        </w:rPr>
        <w:t>(14.12.2017)</w:t>
      </w:r>
      <w:r w:rsidRPr="0065464F">
        <w:rPr>
          <w:rFonts w:hint="cs"/>
          <w:rtl/>
        </w:rPr>
        <w:t>)</w:t>
      </w:r>
      <w:r w:rsidR="002D3618" w:rsidRPr="0065464F">
        <w:rPr>
          <w:rFonts w:hint="cs"/>
          <w:rtl/>
        </w:rPr>
        <w:t>.</w:t>
      </w:r>
      <w:r w:rsidR="00145723" w:rsidRPr="0065464F">
        <w:rPr>
          <w:rFonts w:hint="cs"/>
          <w:rtl/>
        </w:rPr>
        <w:t xml:space="preserve"> </w:t>
      </w:r>
      <w:r w:rsidR="002D3618" w:rsidRPr="0065464F">
        <w:rPr>
          <w:rFonts w:hint="cs"/>
          <w:rtl/>
        </w:rPr>
        <w:t xml:space="preserve">אבחן </w:t>
      </w:r>
      <w:r w:rsidR="000C3B63" w:rsidRPr="0065464F">
        <w:rPr>
          <w:rFonts w:hint="cs"/>
          <w:rtl/>
        </w:rPr>
        <w:t>שיקולים אלו כסדרם.</w:t>
      </w:r>
    </w:p>
    <w:p w:rsidR="000C3B63" w:rsidRPr="0065464F" w:rsidRDefault="000C3B63" w:rsidP="000C3B63">
      <w:pPr>
        <w:pStyle w:val="Ruller4"/>
        <w:numPr>
          <w:ilvl w:val="0"/>
          <w:numId w:val="0"/>
        </w:numPr>
        <w:rPr>
          <w:rtl/>
        </w:rPr>
      </w:pPr>
    </w:p>
    <w:p w:rsidR="00582B29" w:rsidRPr="0065464F" w:rsidRDefault="002D3618" w:rsidP="00E92892">
      <w:pPr>
        <w:pStyle w:val="Ruller4"/>
      </w:pPr>
      <w:r w:rsidRPr="0065464F">
        <w:rPr>
          <w:rFonts w:ascii="Century" w:hAnsi="Century" w:cs="Miriam" w:hint="cs"/>
          <w:b/>
          <w:spacing w:val="0"/>
          <w:sz w:val="22"/>
          <w:szCs w:val="24"/>
          <w:rtl/>
        </w:rPr>
        <w:t>אפשרות להגיש את הראיות בהליך קמא</w:t>
      </w:r>
      <w:r w:rsidRPr="0065464F">
        <w:rPr>
          <w:rFonts w:hint="cs"/>
          <w:rtl/>
        </w:rPr>
        <w:t xml:space="preserve"> </w:t>
      </w:r>
      <w:r w:rsidRPr="0065464F">
        <w:rPr>
          <w:rtl/>
        </w:rPr>
        <w:t>–</w:t>
      </w:r>
      <w:r w:rsidR="00582B29" w:rsidRPr="0065464F">
        <w:rPr>
          <w:rFonts w:hint="cs"/>
          <w:rtl/>
        </w:rPr>
        <w:t xml:space="preserve"> למעשה</w:t>
      </w:r>
      <w:r w:rsidRPr="0065464F">
        <w:rPr>
          <w:rFonts w:hint="cs"/>
          <w:rtl/>
        </w:rPr>
        <w:t xml:space="preserve"> אין חולק שניתן היה למצות את הסוגיה מושא חוות הדעת בהליך קמא. לפיכך, טענת המערער במישור זה מופנית כלפי באי-כוחו</w:t>
      </w:r>
      <w:r w:rsidR="000C3B63" w:rsidRPr="0065464F">
        <w:rPr>
          <w:rFonts w:hint="cs"/>
          <w:rtl/>
        </w:rPr>
        <w:t xml:space="preserve"> דאז</w:t>
      </w:r>
      <w:r w:rsidRPr="0065464F">
        <w:rPr>
          <w:rFonts w:hint="cs"/>
          <w:rtl/>
        </w:rPr>
        <w:t xml:space="preserve">, אשר לא עשו כן. </w:t>
      </w:r>
      <w:r w:rsidR="00E92892" w:rsidRPr="0065464F">
        <w:rPr>
          <w:rFonts w:hint="cs"/>
          <w:rtl/>
        </w:rPr>
        <w:t>נטען אפוא ל</w:t>
      </w:r>
      <w:r w:rsidR="00582B29" w:rsidRPr="0065464F">
        <w:rPr>
          <w:rFonts w:hint="cs"/>
          <w:rtl/>
        </w:rPr>
        <w:t xml:space="preserve">כשל בייצוג. </w:t>
      </w:r>
      <w:r w:rsidRPr="0065464F">
        <w:rPr>
          <w:rtl/>
        </w:rPr>
        <w:t xml:space="preserve">הלכה היא, כי יש להיזקק לטענת כשל בייצוג במשורה, </w:t>
      </w:r>
      <w:r w:rsidRPr="0065464F">
        <w:rPr>
          <w:rFonts w:hint="cs"/>
          <w:rtl/>
        </w:rPr>
        <w:t>וכי</w:t>
      </w:r>
      <w:r w:rsidRPr="0065464F">
        <w:rPr>
          <w:rtl/>
        </w:rPr>
        <w:t xml:space="preserve"> טענה זו תתקבל במקרים חריגים </w:t>
      </w:r>
      <w:r w:rsidRPr="0065464F">
        <w:rPr>
          <w:rFonts w:hint="cs"/>
          <w:rtl/>
        </w:rPr>
        <w:t>בלבד ש</w:t>
      </w:r>
      <w:r w:rsidRPr="0065464F">
        <w:rPr>
          <w:rtl/>
        </w:rPr>
        <w:t>בהם ניתן להצביע על קיומו של עיוות דין</w:t>
      </w:r>
      <w:r w:rsidRPr="0065464F">
        <w:rPr>
          <w:rFonts w:hint="cs"/>
          <w:rtl/>
        </w:rPr>
        <w:t xml:space="preserve"> (</w:t>
      </w:r>
      <w:r w:rsidR="00D33C8B" w:rsidRPr="0065464F">
        <w:rPr>
          <w:rtl/>
        </w:rPr>
        <w:t>ע"פ 2921/13 </w:t>
      </w:r>
      <w:proofErr w:type="spellStart"/>
      <w:r w:rsidR="00D33C8B" w:rsidRPr="0065464F">
        <w:rPr>
          <w:rFonts w:ascii="Century" w:hAnsi="Century" w:cs="Miriam"/>
          <w:b/>
          <w:spacing w:val="0"/>
          <w:sz w:val="22"/>
          <w:szCs w:val="24"/>
          <w:rtl/>
        </w:rPr>
        <w:t>רייטבורג</w:t>
      </w:r>
      <w:proofErr w:type="spellEnd"/>
      <w:r w:rsidR="00D33C8B" w:rsidRPr="0065464F">
        <w:rPr>
          <w:rFonts w:ascii="Century" w:hAnsi="Century" w:cs="Miriam"/>
          <w:b/>
          <w:spacing w:val="0"/>
          <w:sz w:val="22"/>
          <w:szCs w:val="24"/>
          <w:rtl/>
        </w:rPr>
        <w:t xml:space="preserve"> נ' מדינת ישראל</w:t>
      </w:r>
      <w:r w:rsidR="00967205" w:rsidRPr="0065464F">
        <w:rPr>
          <w:rFonts w:hint="cs"/>
          <w:rtl/>
        </w:rPr>
        <w:t xml:space="preserve">, פסקה </w:t>
      </w:r>
      <w:r w:rsidR="003D7B38" w:rsidRPr="0065464F">
        <w:rPr>
          <w:rFonts w:hint="cs"/>
          <w:rtl/>
        </w:rPr>
        <w:t>50</w:t>
      </w:r>
      <w:r w:rsidR="00967205" w:rsidRPr="0065464F">
        <w:rPr>
          <w:rFonts w:hint="cs"/>
          <w:rtl/>
        </w:rPr>
        <w:t xml:space="preserve"> </w:t>
      </w:r>
      <w:r w:rsidR="00D33C8B" w:rsidRPr="0065464F">
        <w:rPr>
          <w:rtl/>
        </w:rPr>
        <w:t>(</w:t>
      </w:r>
      <w:r w:rsidR="00DC60F8" w:rsidRPr="0065464F">
        <w:rPr>
          <w:rFonts w:hint="cs"/>
          <w:rtl/>
        </w:rPr>
        <w:t>1.1.2015</w:t>
      </w:r>
      <w:r w:rsidR="00D33C8B" w:rsidRPr="0065464F">
        <w:rPr>
          <w:rtl/>
        </w:rPr>
        <w:t>)‏</w:t>
      </w:r>
      <w:r w:rsidRPr="0065464F">
        <w:rPr>
          <w:rFonts w:hint="cs"/>
          <w:rtl/>
        </w:rPr>
        <w:t xml:space="preserve">). </w:t>
      </w:r>
      <w:r w:rsidR="00582B29" w:rsidRPr="0065464F">
        <w:rPr>
          <w:rFonts w:hint="cs"/>
          <w:rtl/>
        </w:rPr>
        <w:t>בעבר נקבע:</w:t>
      </w:r>
    </w:p>
    <w:p w:rsidR="00582B29" w:rsidRPr="0065464F" w:rsidRDefault="00582B29" w:rsidP="00582B29">
      <w:pPr>
        <w:pStyle w:val="Ruller4"/>
        <w:numPr>
          <w:ilvl w:val="0"/>
          <w:numId w:val="0"/>
        </w:numPr>
        <w:rPr>
          <w:color w:val="000000"/>
          <w:sz w:val="27"/>
          <w:szCs w:val="27"/>
          <w:rtl/>
        </w:rPr>
      </w:pPr>
    </w:p>
    <w:p w:rsidR="00582B29" w:rsidRPr="0065464F" w:rsidRDefault="00582B29" w:rsidP="00582B29">
      <w:pPr>
        <w:pStyle w:val="Ruller5"/>
        <w:rPr>
          <w:rtl/>
        </w:rPr>
      </w:pPr>
      <w:r w:rsidRPr="0065464F">
        <w:rPr>
          <w:rtl/>
        </w:rPr>
        <w:t xml:space="preserve">"תורת המשפט גוונים רבים לה, ועל כן מה שנראה בעיניו של פרקליט אחד כמחדל או כניהול כושל של ההגנה, אינם בהכרח כאלה, הואיל ואפשר גם אפשר שלאי-חקירה של עד פלוני או אי זימונו של עד פלמוני קדמה מחשבה שהובילה למסקנה כי דווקא דרך זו תשרת טוב יותר את עניינו של הלקוח. </w:t>
      </w:r>
      <w:r w:rsidRPr="0065464F">
        <w:rPr>
          <w:rFonts w:hint="cs"/>
          <w:rtl/>
        </w:rPr>
        <w:t>[...]</w:t>
      </w:r>
      <w:r w:rsidRPr="0065464F">
        <w:rPr>
          <w:rtl/>
        </w:rPr>
        <w:t xml:space="preserve"> מערכת משפט לא תוכל להתקיים אם דיונים בעניין כלשהו יתמשכו עד אין קץ, ועל כן, גם מקום שסנגור חדש שבחר לו הנאשם סבור כי קודמו שגה בקו-ההגנה בו נקט, או שלא מיצה עד תום את אפיקי ההגנה שעמדו לרשותו, לא יהא בכך די כדי לבטל את ההליכים שננקטו עד אז. על כן נקבע כי הידרשות לטענה של כשל בייצוג תעשה בנסיבות חריגות ביותר, ורק כאשר אפשרות זו היא ממשית ולא מדומה</w:t>
      </w:r>
      <w:r w:rsidRPr="0065464F">
        <w:rPr>
          <w:rFonts w:hint="cs"/>
          <w:rtl/>
        </w:rPr>
        <w:t>" (</w:t>
      </w:r>
      <w:r w:rsidRPr="0065464F">
        <w:rPr>
          <w:rtl/>
        </w:rPr>
        <w:t>ע"פ 678/07 </w:t>
      </w:r>
      <w:r w:rsidRPr="0065464F">
        <w:rPr>
          <w:rFonts w:ascii="Century" w:hAnsi="Century" w:cs="Miriam"/>
          <w:b/>
          <w:spacing w:val="0"/>
          <w:szCs w:val="24"/>
          <w:rtl/>
        </w:rPr>
        <w:t>פלוני נ' מדינת ישראל</w:t>
      </w:r>
      <w:r w:rsidRPr="0065464F">
        <w:rPr>
          <w:rFonts w:hint="cs"/>
          <w:rtl/>
        </w:rPr>
        <w:t xml:space="preserve">, פסקה 8 </w:t>
      </w:r>
      <w:r w:rsidRPr="0065464F">
        <w:rPr>
          <w:rtl/>
        </w:rPr>
        <w:t>(</w:t>
      </w:r>
      <w:r w:rsidRPr="0065464F">
        <w:rPr>
          <w:rFonts w:hint="cs"/>
          <w:rtl/>
        </w:rPr>
        <w:t>3.7.2007</w:t>
      </w:r>
      <w:r w:rsidRPr="0065464F">
        <w:rPr>
          <w:rtl/>
        </w:rPr>
        <w:t>)</w:t>
      </w:r>
      <w:r w:rsidRPr="0065464F">
        <w:rPr>
          <w:rFonts w:hint="cs"/>
          <w:rtl/>
        </w:rPr>
        <w:t>).</w:t>
      </w:r>
      <w:r w:rsidRPr="0065464F">
        <w:rPr>
          <w:rtl/>
        </w:rPr>
        <w:t>‏‏</w:t>
      </w:r>
    </w:p>
    <w:p w:rsidR="00582B29" w:rsidRPr="0065464F" w:rsidRDefault="00582B29" w:rsidP="00582B29">
      <w:pPr>
        <w:pStyle w:val="Ruller4"/>
        <w:numPr>
          <w:ilvl w:val="0"/>
          <w:numId w:val="0"/>
        </w:numPr>
        <w:rPr>
          <w:rtl/>
        </w:rPr>
      </w:pPr>
    </w:p>
    <w:p w:rsidR="00DB1EA3" w:rsidRPr="0065464F" w:rsidRDefault="00E473D3" w:rsidP="005233E6">
      <w:pPr>
        <w:pStyle w:val="Ruller4"/>
        <w:rPr>
          <w:rtl/>
        </w:rPr>
      </w:pPr>
      <w:r w:rsidRPr="0065464F">
        <w:rPr>
          <w:rtl/>
        </w:rPr>
        <w:t>המבחן לקיומו של עיוות דין</w:t>
      </w:r>
      <w:r w:rsidR="00D33C8B" w:rsidRPr="0065464F">
        <w:rPr>
          <w:rtl/>
        </w:rPr>
        <w:t xml:space="preserve"> </w:t>
      </w:r>
      <w:r w:rsidR="002D3618" w:rsidRPr="0065464F">
        <w:rPr>
          <w:rFonts w:hint="cs"/>
          <w:rtl/>
        </w:rPr>
        <w:t>הוא</w:t>
      </w:r>
      <w:r w:rsidR="00D33C8B" w:rsidRPr="0065464F">
        <w:rPr>
          <w:rtl/>
        </w:rPr>
        <w:t xml:space="preserve"> מבחן סיבתי-תוצאתי, במסגרתו יהיה על הטוען להוכיח כי אלמלא הייצוג הכושל הנטען, אפש</w:t>
      </w:r>
      <w:r w:rsidR="00DC60F8" w:rsidRPr="0065464F">
        <w:rPr>
          <w:rtl/>
        </w:rPr>
        <w:t>ר שתוצאתו של ההליך הייתה משתנה</w:t>
      </w:r>
      <w:r w:rsidR="00DC60F8" w:rsidRPr="0065464F">
        <w:rPr>
          <w:rFonts w:hint="cs"/>
          <w:rtl/>
        </w:rPr>
        <w:t xml:space="preserve">. </w:t>
      </w:r>
      <w:r w:rsidR="00DB1EA3" w:rsidRPr="0065464F">
        <w:rPr>
          <w:rFonts w:hint="cs"/>
          <w:rtl/>
        </w:rPr>
        <w:t xml:space="preserve">על הסנגור </w:t>
      </w:r>
      <w:r w:rsidR="005233E6" w:rsidRPr="0065464F">
        <w:rPr>
          <w:rFonts w:hint="cs"/>
          <w:rtl/>
        </w:rPr>
        <w:t xml:space="preserve">הנוכחי </w:t>
      </w:r>
      <w:r w:rsidR="00DB1EA3" w:rsidRPr="0065464F">
        <w:rPr>
          <w:rFonts w:hint="cs"/>
          <w:rtl/>
        </w:rPr>
        <w:t xml:space="preserve">מוטל </w:t>
      </w:r>
      <w:r w:rsidR="00D33C8B" w:rsidRPr="0065464F">
        <w:rPr>
          <w:rFonts w:ascii="Century" w:hAnsi="Century" w:cs="Miriam"/>
          <w:b/>
          <w:spacing w:val="0"/>
          <w:sz w:val="22"/>
          <w:szCs w:val="24"/>
          <w:rtl/>
        </w:rPr>
        <w:t>נטל כבד</w:t>
      </w:r>
      <w:r w:rsidR="00D33C8B" w:rsidRPr="0065464F">
        <w:rPr>
          <w:rtl/>
        </w:rPr>
        <w:t xml:space="preserve"> להראות כי אכן נפל כשל ממשי בייצוג וכי אין מדובר בחוכמה </w:t>
      </w:r>
      <w:r w:rsidR="008A7B93" w:rsidRPr="0065464F">
        <w:rPr>
          <w:rFonts w:hint="cs"/>
          <w:rtl/>
        </w:rPr>
        <w:t>ש</w:t>
      </w:r>
      <w:r w:rsidR="00D33C8B" w:rsidRPr="0065464F">
        <w:rPr>
          <w:rtl/>
        </w:rPr>
        <w:t xml:space="preserve">לאחר מעשה </w:t>
      </w:r>
      <w:r w:rsidR="00DB1EA3" w:rsidRPr="0065464F">
        <w:rPr>
          <w:rFonts w:hint="cs"/>
          <w:rtl/>
        </w:rPr>
        <w:t>(</w:t>
      </w:r>
      <w:r w:rsidR="00517BE5" w:rsidRPr="0065464F">
        <w:rPr>
          <w:rFonts w:hint="cs"/>
          <w:rtl/>
        </w:rPr>
        <w:t xml:space="preserve">ראו: </w:t>
      </w:r>
      <w:r w:rsidR="00DB1EA3" w:rsidRPr="0065464F">
        <w:rPr>
          <w:rtl/>
        </w:rPr>
        <w:t xml:space="preserve">ע"פ 3683/06 </w:t>
      </w:r>
      <w:r w:rsidR="00DB1EA3" w:rsidRPr="0065464F">
        <w:rPr>
          <w:rFonts w:ascii="Century" w:hAnsi="Century" w:cs="Miriam"/>
          <w:b/>
          <w:spacing w:val="0"/>
          <w:sz w:val="22"/>
          <w:szCs w:val="24"/>
          <w:rtl/>
        </w:rPr>
        <w:t>פלוני נ' מדינת ישראל</w:t>
      </w:r>
      <w:r w:rsidR="00DB1EA3" w:rsidRPr="0065464F">
        <w:rPr>
          <w:rFonts w:hint="cs"/>
          <w:rtl/>
        </w:rPr>
        <w:t xml:space="preserve">, פסקה </w:t>
      </w:r>
      <w:r w:rsidR="003D7B38" w:rsidRPr="0065464F">
        <w:rPr>
          <w:rFonts w:hint="cs"/>
          <w:rtl/>
        </w:rPr>
        <w:t>6</w:t>
      </w:r>
      <w:r w:rsidR="00DB1EA3" w:rsidRPr="0065464F">
        <w:rPr>
          <w:rtl/>
        </w:rPr>
        <w:t xml:space="preserve"> (</w:t>
      </w:r>
      <w:r w:rsidR="00DB1EA3" w:rsidRPr="0065464F">
        <w:rPr>
          <w:rFonts w:hint="cs"/>
          <w:rtl/>
        </w:rPr>
        <w:t>25.6.2008</w:t>
      </w:r>
      <w:r w:rsidR="00DB1EA3" w:rsidRPr="0065464F">
        <w:rPr>
          <w:rtl/>
        </w:rPr>
        <w:t>)</w:t>
      </w:r>
      <w:r w:rsidR="00DB1EA3" w:rsidRPr="0065464F">
        <w:rPr>
          <w:rFonts w:hint="cs"/>
          <w:rtl/>
        </w:rPr>
        <w:t>). תנאי נוסף שנקבע, מעין תנאי סף לבחינת טענת כשל בייצוג, הוא כי</w:t>
      </w:r>
      <w:r w:rsidR="00517BE5" w:rsidRPr="0065464F">
        <w:rPr>
          <w:rFonts w:hint="cs"/>
          <w:rtl/>
        </w:rPr>
        <w:t xml:space="preserve"> המערער</w:t>
      </w:r>
      <w:r w:rsidR="00DB1EA3" w:rsidRPr="0065464F">
        <w:rPr>
          <w:rFonts w:hint="cs"/>
          <w:rtl/>
        </w:rPr>
        <w:t xml:space="preserve"> הטוען לכך </w:t>
      </w:r>
      <w:r w:rsidR="00E92892" w:rsidRPr="0065464F">
        <w:rPr>
          <w:rFonts w:hint="cs"/>
          <w:rtl/>
        </w:rPr>
        <w:t xml:space="preserve">נדרש להציג לבית המשפט את </w:t>
      </w:r>
      <w:r w:rsidR="00DB1EA3" w:rsidRPr="0065464F">
        <w:rPr>
          <w:rFonts w:hint="cs"/>
          <w:rtl/>
        </w:rPr>
        <w:t>עמדת סנגורו הקודם</w:t>
      </w:r>
      <w:r w:rsidR="00E92892" w:rsidRPr="0065464F">
        <w:rPr>
          <w:rFonts w:hint="cs"/>
          <w:rtl/>
        </w:rPr>
        <w:t>,</w:t>
      </w:r>
      <w:r w:rsidR="00DB1EA3" w:rsidRPr="0065464F">
        <w:rPr>
          <w:rFonts w:hint="cs"/>
          <w:rtl/>
        </w:rPr>
        <w:t xml:space="preserve"> שממנה ניתן יהיה ללמוד האם </w:t>
      </w:r>
      <w:r w:rsidR="00517BE5" w:rsidRPr="0065464F">
        <w:rPr>
          <w:rFonts w:hint="cs"/>
          <w:rtl/>
        </w:rPr>
        <w:t xml:space="preserve">אכן </w:t>
      </w:r>
      <w:r w:rsidR="00DB1EA3" w:rsidRPr="0065464F">
        <w:rPr>
          <w:rFonts w:hint="cs"/>
          <w:rtl/>
        </w:rPr>
        <w:t>יש ממש</w:t>
      </w:r>
      <w:r w:rsidR="0000537B" w:rsidRPr="0065464F">
        <w:rPr>
          <w:rFonts w:hint="cs"/>
          <w:rtl/>
        </w:rPr>
        <w:t xml:space="preserve"> </w:t>
      </w:r>
      <w:r w:rsidR="00E92892" w:rsidRPr="0065464F">
        <w:rPr>
          <w:rFonts w:hint="cs"/>
          <w:rtl/>
        </w:rPr>
        <w:t xml:space="preserve">בטענותיו </w:t>
      </w:r>
      <w:r w:rsidR="0000537B" w:rsidRPr="0065464F">
        <w:rPr>
          <w:rFonts w:hint="cs"/>
          <w:rtl/>
        </w:rPr>
        <w:t>(</w:t>
      </w:r>
      <w:r w:rsidR="00517BE5" w:rsidRPr="0065464F">
        <w:rPr>
          <w:rFonts w:hint="cs"/>
          <w:rtl/>
        </w:rPr>
        <w:t xml:space="preserve">ראו: </w:t>
      </w:r>
      <w:r w:rsidR="0000537B" w:rsidRPr="0065464F">
        <w:rPr>
          <w:rtl/>
        </w:rPr>
        <w:t>ע"פ 10163/08 </w:t>
      </w:r>
      <w:r w:rsidR="0000537B" w:rsidRPr="0065464F">
        <w:rPr>
          <w:rFonts w:ascii="Century" w:hAnsi="Century" w:cs="Miriam"/>
          <w:b/>
          <w:spacing w:val="0"/>
          <w:sz w:val="22"/>
          <w:szCs w:val="24"/>
          <w:rtl/>
        </w:rPr>
        <w:t>פלוני נ' מדינת ישראל</w:t>
      </w:r>
      <w:r w:rsidR="00A01299" w:rsidRPr="0065464F">
        <w:rPr>
          <w:rFonts w:hint="cs"/>
          <w:rtl/>
        </w:rPr>
        <w:t xml:space="preserve">, פסקה </w:t>
      </w:r>
      <w:r w:rsidR="00436D6A" w:rsidRPr="0065464F">
        <w:rPr>
          <w:rFonts w:hint="cs"/>
          <w:rtl/>
        </w:rPr>
        <w:t>7</w:t>
      </w:r>
      <w:r w:rsidR="0000537B" w:rsidRPr="0065464F">
        <w:rPr>
          <w:rtl/>
        </w:rPr>
        <w:t> (</w:t>
      </w:r>
      <w:r w:rsidR="00A01299" w:rsidRPr="0065464F">
        <w:rPr>
          <w:rFonts w:hint="cs"/>
          <w:rtl/>
        </w:rPr>
        <w:t>13.9.2010</w:t>
      </w:r>
      <w:r w:rsidR="0000537B" w:rsidRPr="0065464F">
        <w:rPr>
          <w:rtl/>
        </w:rPr>
        <w:t>)</w:t>
      </w:r>
      <w:r w:rsidR="0000537B" w:rsidRPr="0065464F">
        <w:rPr>
          <w:rFonts w:hint="cs"/>
          <w:rtl/>
        </w:rPr>
        <w:t>)</w:t>
      </w:r>
      <w:r w:rsidR="0000537B" w:rsidRPr="0065464F">
        <w:rPr>
          <w:rtl/>
        </w:rPr>
        <w:t>‏‏</w:t>
      </w:r>
      <w:r w:rsidR="00DB1EA3" w:rsidRPr="0065464F">
        <w:rPr>
          <w:rFonts w:hint="cs"/>
          <w:rtl/>
        </w:rPr>
        <w:t xml:space="preserve">. </w:t>
      </w:r>
    </w:p>
    <w:p w:rsidR="00DB1EA3" w:rsidRPr="0065464F" w:rsidRDefault="00DB1EA3" w:rsidP="00DB1EA3">
      <w:pPr>
        <w:pStyle w:val="Ruller4"/>
        <w:numPr>
          <w:ilvl w:val="0"/>
          <w:numId w:val="0"/>
        </w:numPr>
        <w:rPr>
          <w:rtl/>
        </w:rPr>
      </w:pPr>
    </w:p>
    <w:p w:rsidR="000C3B63" w:rsidRPr="0065464F" w:rsidRDefault="003A3A2C" w:rsidP="00635BA1">
      <w:pPr>
        <w:pStyle w:val="Ruller4"/>
        <w:rPr>
          <w:color w:val="000000"/>
          <w:sz w:val="27"/>
          <w:szCs w:val="27"/>
        </w:rPr>
      </w:pPr>
      <w:r w:rsidRPr="0065464F">
        <w:rPr>
          <w:rFonts w:ascii="Century" w:hAnsi="Century" w:cs="Miriam" w:hint="cs"/>
          <w:b/>
          <w:spacing w:val="0"/>
          <w:sz w:val="22"/>
          <w:szCs w:val="24"/>
          <w:rtl/>
        </w:rPr>
        <w:t>מן הכלל אל הפרט</w:t>
      </w:r>
      <w:r w:rsidRPr="0065464F">
        <w:rPr>
          <w:rFonts w:hint="cs"/>
          <w:rtl/>
        </w:rPr>
        <w:t xml:space="preserve">. </w:t>
      </w:r>
      <w:r w:rsidR="00DB1EA3" w:rsidRPr="0065464F">
        <w:rPr>
          <w:rFonts w:hint="cs"/>
          <w:rtl/>
        </w:rPr>
        <w:t xml:space="preserve">בראי </w:t>
      </w:r>
      <w:r w:rsidR="00EB3DB2" w:rsidRPr="0065464F">
        <w:rPr>
          <w:rFonts w:hint="cs"/>
          <w:rtl/>
        </w:rPr>
        <w:t>ההלכות שנסקרו</w:t>
      </w:r>
      <w:r w:rsidR="00DB1EA3" w:rsidRPr="0065464F">
        <w:rPr>
          <w:rFonts w:hint="cs"/>
          <w:rtl/>
        </w:rPr>
        <w:t xml:space="preserve">, ניכר </w:t>
      </w:r>
      <w:r w:rsidR="00517BE5" w:rsidRPr="0065464F">
        <w:rPr>
          <w:rFonts w:hint="cs"/>
          <w:rtl/>
        </w:rPr>
        <w:t xml:space="preserve">הוא </w:t>
      </w:r>
      <w:r w:rsidR="00DB1EA3" w:rsidRPr="0065464F">
        <w:rPr>
          <w:rFonts w:hint="cs"/>
          <w:rtl/>
        </w:rPr>
        <w:t xml:space="preserve">כי </w:t>
      </w:r>
      <w:r w:rsidR="0000537B" w:rsidRPr="0065464F">
        <w:rPr>
          <w:rFonts w:hint="cs"/>
          <w:rtl/>
        </w:rPr>
        <w:t xml:space="preserve">אין ממש בטענת המערער לכשל בייצוג. למעשה, </w:t>
      </w:r>
      <w:r w:rsidR="004D5680" w:rsidRPr="0065464F">
        <w:rPr>
          <w:rFonts w:hint="cs"/>
          <w:rtl/>
        </w:rPr>
        <w:t>לפנינו טענה</w:t>
      </w:r>
      <w:r w:rsidR="0000537B" w:rsidRPr="0065464F">
        <w:rPr>
          <w:rFonts w:hint="cs"/>
          <w:rtl/>
        </w:rPr>
        <w:t xml:space="preserve"> </w:t>
      </w:r>
      <w:r w:rsidR="000C3B63" w:rsidRPr="0065464F">
        <w:rPr>
          <w:rFonts w:hint="cs"/>
          <w:rtl/>
        </w:rPr>
        <w:t xml:space="preserve">מוקשית </w:t>
      </w:r>
      <w:r w:rsidR="0000537B" w:rsidRPr="0065464F">
        <w:rPr>
          <w:rFonts w:hint="cs"/>
          <w:rtl/>
        </w:rPr>
        <w:t xml:space="preserve">לכשל </w:t>
      </w:r>
      <w:r w:rsidR="0000537B" w:rsidRPr="0065464F">
        <w:rPr>
          <w:rFonts w:ascii="Century" w:hAnsi="Century" w:cs="Miriam" w:hint="cs"/>
          <w:b/>
          <w:spacing w:val="0"/>
          <w:sz w:val="22"/>
          <w:szCs w:val="24"/>
          <w:rtl/>
        </w:rPr>
        <w:t>כפול</w:t>
      </w:r>
      <w:r w:rsidR="0000537B" w:rsidRPr="0065464F">
        <w:rPr>
          <w:rFonts w:hint="cs"/>
          <w:rtl/>
        </w:rPr>
        <w:t xml:space="preserve"> בייצוג המערער </w:t>
      </w:r>
      <w:r w:rsidR="0000537B" w:rsidRPr="0065464F">
        <w:rPr>
          <w:rtl/>
        </w:rPr>
        <w:t>–</w:t>
      </w:r>
      <w:r w:rsidR="0000537B" w:rsidRPr="0065464F">
        <w:rPr>
          <w:rFonts w:hint="cs"/>
          <w:rtl/>
        </w:rPr>
        <w:t xml:space="preserve"> הן של </w:t>
      </w:r>
      <w:r w:rsidR="0000537B" w:rsidRPr="0065464F">
        <w:rPr>
          <w:rFonts w:hint="cs"/>
          <w:rtl/>
        </w:rPr>
        <w:lastRenderedPageBreak/>
        <w:t xml:space="preserve">סנגוריו עובר להכרעת הדין, עו"ד רוזה ודוידוב, הן של סנגורו בשלב הטיעונים לעונש, עו"ד </w:t>
      </w:r>
      <w:proofErr w:type="spellStart"/>
      <w:r w:rsidR="0000537B" w:rsidRPr="0065464F">
        <w:rPr>
          <w:rFonts w:hint="cs"/>
          <w:rtl/>
        </w:rPr>
        <w:t>זיתונה</w:t>
      </w:r>
      <w:proofErr w:type="spellEnd"/>
      <w:r w:rsidR="0000537B" w:rsidRPr="0065464F">
        <w:rPr>
          <w:rFonts w:hint="cs"/>
          <w:rtl/>
        </w:rPr>
        <w:t xml:space="preserve">. </w:t>
      </w:r>
    </w:p>
    <w:p w:rsidR="000C3B63" w:rsidRPr="0065464F" w:rsidRDefault="000C3B63" w:rsidP="000C3B63">
      <w:pPr>
        <w:pStyle w:val="Ruller4"/>
        <w:numPr>
          <w:ilvl w:val="0"/>
          <w:numId w:val="0"/>
        </w:numPr>
        <w:rPr>
          <w:rtl/>
        </w:rPr>
      </w:pPr>
    </w:p>
    <w:p w:rsidR="002261DD" w:rsidRPr="0065464F" w:rsidRDefault="0000537B" w:rsidP="00002400">
      <w:pPr>
        <w:pStyle w:val="Ruller4"/>
        <w:rPr>
          <w:color w:val="000000"/>
          <w:sz w:val="27"/>
          <w:szCs w:val="27"/>
          <w:rtl/>
        </w:rPr>
      </w:pPr>
      <w:r w:rsidRPr="0065464F">
        <w:rPr>
          <w:rFonts w:hint="cs"/>
          <w:rtl/>
        </w:rPr>
        <w:t xml:space="preserve">במידה רבה, טענת המערער ראוי שתידחה על הסף מאחר </w:t>
      </w:r>
      <w:r w:rsidR="004D5680" w:rsidRPr="0065464F">
        <w:rPr>
          <w:rFonts w:hint="cs"/>
          <w:rtl/>
        </w:rPr>
        <w:t>ש</w:t>
      </w:r>
      <w:r w:rsidRPr="0065464F">
        <w:rPr>
          <w:rFonts w:hint="cs"/>
          <w:rtl/>
        </w:rPr>
        <w:t>עמדת עו"</w:t>
      </w:r>
      <w:r w:rsidR="004D5680" w:rsidRPr="0065464F">
        <w:rPr>
          <w:rFonts w:hint="cs"/>
          <w:rtl/>
        </w:rPr>
        <w:t xml:space="preserve">ד </w:t>
      </w:r>
      <w:proofErr w:type="spellStart"/>
      <w:r w:rsidR="004D5680" w:rsidRPr="0065464F">
        <w:rPr>
          <w:rFonts w:hint="cs"/>
          <w:rtl/>
        </w:rPr>
        <w:t>זיתונה</w:t>
      </w:r>
      <w:proofErr w:type="spellEnd"/>
      <w:r w:rsidR="004D5680" w:rsidRPr="0065464F">
        <w:rPr>
          <w:rFonts w:hint="cs"/>
          <w:rtl/>
        </w:rPr>
        <w:t xml:space="preserve"> כלל לא הובאה לפנינו. </w:t>
      </w:r>
      <w:r w:rsidRPr="0065464F">
        <w:rPr>
          <w:rFonts w:hint="cs"/>
          <w:rtl/>
        </w:rPr>
        <w:t>ההסבר שהוצג על ידי באי-כוח</w:t>
      </w:r>
      <w:r w:rsidR="00582B29" w:rsidRPr="0065464F">
        <w:rPr>
          <w:rFonts w:hint="cs"/>
          <w:rtl/>
        </w:rPr>
        <w:t>ו</w:t>
      </w:r>
      <w:r w:rsidRPr="0065464F">
        <w:rPr>
          <w:rFonts w:hint="cs"/>
          <w:rtl/>
        </w:rPr>
        <w:t xml:space="preserve"> הנוכחיים של המערער</w:t>
      </w:r>
      <w:r w:rsidR="00FA0085" w:rsidRPr="0065464F">
        <w:rPr>
          <w:rFonts w:hint="cs"/>
          <w:rtl/>
        </w:rPr>
        <w:t>,</w:t>
      </w:r>
      <w:r w:rsidRPr="0065464F">
        <w:rPr>
          <w:rFonts w:hint="cs"/>
          <w:rtl/>
        </w:rPr>
        <w:t xml:space="preserve"> </w:t>
      </w:r>
      <w:r w:rsidR="00582B29" w:rsidRPr="0065464F">
        <w:rPr>
          <w:rFonts w:hint="cs"/>
          <w:rtl/>
        </w:rPr>
        <w:t>ש</w:t>
      </w:r>
      <w:r w:rsidRPr="0065464F">
        <w:rPr>
          <w:rFonts w:hint="cs"/>
          <w:rtl/>
        </w:rPr>
        <w:t xml:space="preserve">לפיו תגובת </w:t>
      </w:r>
      <w:r w:rsidR="00965F0E" w:rsidRPr="0065464F">
        <w:rPr>
          <w:rFonts w:hint="cs"/>
          <w:rtl/>
        </w:rPr>
        <w:t xml:space="preserve">עו"ד רוזה היא תגובת "הסניגוריה" בכללותה, </w:t>
      </w:r>
      <w:r w:rsidRPr="0065464F">
        <w:rPr>
          <w:rFonts w:hint="cs"/>
          <w:rtl/>
        </w:rPr>
        <w:t xml:space="preserve">ולכן היא עומדת בתנאי האמור, אינה משכנעת. </w:t>
      </w:r>
      <w:r w:rsidR="00FA0085" w:rsidRPr="0065464F">
        <w:rPr>
          <w:rFonts w:hint="cs"/>
          <w:rtl/>
        </w:rPr>
        <w:t>הדרישה</w:t>
      </w:r>
      <w:r w:rsidRPr="0065464F">
        <w:rPr>
          <w:rFonts w:hint="cs"/>
          <w:rtl/>
        </w:rPr>
        <w:t xml:space="preserve"> לקבלת עמדת </w:t>
      </w:r>
      <w:r w:rsidR="00A17599" w:rsidRPr="0065464F">
        <w:rPr>
          <w:rFonts w:hint="cs"/>
          <w:rtl/>
        </w:rPr>
        <w:t>הסנגור הקו</w:t>
      </w:r>
      <w:r w:rsidR="00FA0085" w:rsidRPr="0065464F">
        <w:rPr>
          <w:rFonts w:hint="cs"/>
          <w:rtl/>
        </w:rPr>
        <w:t>דם, אשר נטען כי הוא שכשל בייצוג</w:t>
      </w:r>
      <w:r w:rsidR="00A17599" w:rsidRPr="0065464F">
        <w:rPr>
          <w:rFonts w:hint="cs"/>
          <w:rtl/>
        </w:rPr>
        <w:t>,</w:t>
      </w:r>
      <w:r w:rsidRPr="0065464F">
        <w:rPr>
          <w:rFonts w:hint="cs"/>
          <w:rtl/>
        </w:rPr>
        <w:t xml:space="preserve"> אינה</w:t>
      </w:r>
      <w:r w:rsidR="00A17599" w:rsidRPr="0065464F">
        <w:rPr>
          <w:rFonts w:hint="cs"/>
          <w:rtl/>
        </w:rPr>
        <w:t xml:space="preserve"> דרישה טכנית</w:t>
      </w:r>
      <w:r w:rsidR="00E95DDA" w:rsidRPr="0065464F">
        <w:rPr>
          <w:rFonts w:hint="cs"/>
          <w:rtl/>
        </w:rPr>
        <w:t xml:space="preserve"> אלא דרישה מהותית: </w:t>
      </w:r>
      <w:r w:rsidR="00E95DDA" w:rsidRPr="0065464F">
        <w:rPr>
          <w:rtl/>
        </w:rPr>
        <w:t>"</w:t>
      </w:r>
      <w:r w:rsidR="00E95DDA" w:rsidRPr="0065464F">
        <w:rPr>
          <w:rFonts w:ascii="Century" w:hAnsi="Century" w:cs="Miriam"/>
          <w:b/>
          <w:spacing w:val="0"/>
          <w:sz w:val="22"/>
          <w:szCs w:val="24"/>
          <w:rtl/>
        </w:rPr>
        <w:t>מקום שעורך דין מטיח דברים כה קשים כנגד התנהלותם המקצועית של הסנגורים שקדמו לו בייצוג המבקש (</w:t>
      </w:r>
      <w:r w:rsidR="00FA0085" w:rsidRPr="0065464F">
        <w:rPr>
          <w:rFonts w:ascii="Century" w:hAnsi="Century" w:cs="Miriam" w:hint="cs"/>
          <w:b/>
          <w:spacing w:val="0"/>
          <w:sz w:val="22"/>
          <w:szCs w:val="24"/>
          <w:rtl/>
        </w:rPr>
        <w:t>'</w:t>
      </w:r>
      <w:r w:rsidR="00E95DDA" w:rsidRPr="0065464F">
        <w:rPr>
          <w:rFonts w:ascii="Century" w:hAnsi="Century" w:cs="Miriam"/>
          <w:b/>
          <w:spacing w:val="0"/>
          <w:sz w:val="22"/>
          <w:szCs w:val="24"/>
          <w:rtl/>
        </w:rPr>
        <w:t>ייצוג משפטי בלתי הולם</w:t>
      </w:r>
      <w:r w:rsidR="00FA0085" w:rsidRPr="0065464F">
        <w:rPr>
          <w:rFonts w:ascii="Century" w:hAnsi="Century" w:cs="Miriam" w:hint="cs"/>
          <w:b/>
          <w:spacing w:val="0"/>
          <w:sz w:val="22"/>
          <w:szCs w:val="24"/>
          <w:rtl/>
        </w:rPr>
        <w:t>'</w:t>
      </w:r>
      <w:r w:rsidR="00E95DDA" w:rsidRPr="0065464F">
        <w:rPr>
          <w:rFonts w:ascii="Century" w:hAnsi="Century" w:cs="Miriam"/>
          <w:b/>
          <w:spacing w:val="0"/>
          <w:sz w:val="22"/>
          <w:szCs w:val="24"/>
          <w:rtl/>
        </w:rPr>
        <w:t xml:space="preserve">, </w:t>
      </w:r>
      <w:r w:rsidR="00FA0085" w:rsidRPr="0065464F">
        <w:rPr>
          <w:rFonts w:ascii="Century" w:hAnsi="Century" w:cs="Miriam" w:hint="cs"/>
          <w:b/>
          <w:spacing w:val="0"/>
          <w:sz w:val="22"/>
          <w:szCs w:val="24"/>
          <w:rtl/>
        </w:rPr>
        <w:t>'</w:t>
      </w:r>
      <w:r w:rsidR="00E95DDA" w:rsidRPr="0065464F">
        <w:rPr>
          <w:rFonts w:ascii="Century" w:hAnsi="Century" w:cs="Miriam"/>
          <w:b/>
          <w:spacing w:val="0"/>
          <w:sz w:val="22"/>
          <w:szCs w:val="24"/>
          <w:rtl/>
        </w:rPr>
        <w:t>ייצוג כושל</w:t>
      </w:r>
      <w:r w:rsidR="00FA0085" w:rsidRPr="0065464F">
        <w:rPr>
          <w:rFonts w:ascii="Century" w:hAnsi="Century" w:cs="Miriam" w:hint="cs"/>
          <w:b/>
          <w:spacing w:val="0"/>
          <w:sz w:val="22"/>
          <w:szCs w:val="24"/>
          <w:rtl/>
        </w:rPr>
        <w:t>'</w:t>
      </w:r>
      <w:r w:rsidR="00E95DDA" w:rsidRPr="0065464F">
        <w:rPr>
          <w:rFonts w:ascii="Century" w:hAnsi="Century" w:cs="Miriam"/>
          <w:b/>
          <w:spacing w:val="0"/>
          <w:sz w:val="22"/>
          <w:szCs w:val="24"/>
          <w:rtl/>
        </w:rPr>
        <w:t xml:space="preserve">, </w:t>
      </w:r>
      <w:r w:rsidR="00FA0085" w:rsidRPr="0065464F">
        <w:rPr>
          <w:rFonts w:ascii="Century" w:hAnsi="Century" w:cs="Miriam" w:hint="cs"/>
          <w:b/>
          <w:spacing w:val="0"/>
          <w:sz w:val="22"/>
          <w:szCs w:val="24"/>
          <w:rtl/>
        </w:rPr>
        <w:t>'</w:t>
      </w:r>
      <w:r w:rsidR="00E95DDA" w:rsidRPr="0065464F">
        <w:rPr>
          <w:rFonts w:ascii="Century" w:hAnsi="Century" w:cs="Miriam"/>
          <w:b/>
          <w:spacing w:val="0"/>
          <w:sz w:val="22"/>
          <w:szCs w:val="24"/>
          <w:rtl/>
        </w:rPr>
        <w:t>ייצוג רשלני</w:t>
      </w:r>
      <w:r w:rsidR="00FA0085" w:rsidRPr="0065464F">
        <w:rPr>
          <w:rFonts w:ascii="Century" w:hAnsi="Century" w:cs="Miriam" w:hint="cs"/>
          <w:b/>
          <w:spacing w:val="0"/>
          <w:sz w:val="22"/>
          <w:szCs w:val="24"/>
          <w:rtl/>
        </w:rPr>
        <w:t>'</w:t>
      </w:r>
      <w:r w:rsidR="00E95DDA" w:rsidRPr="0065464F">
        <w:rPr>
          <w:rFonts w:ascii="Century" w:hAnsi="Century" w:cs="Miriam"/>
          <w:b/>
          <w:spacing w:val="0"/>
          <w:sz w:val="22"/>
          <w:szCs w:val="24"/>
          <w:rtl/>
        </w:rPr>
        <w:t xml:space="preserve">, </w:t>
      </w:r>
      <w:r w:rsidR="00FA0085" w:rsidRPr="0065464F">
        <w:rPr>
          <w:rFonts w:ascii="Century" w:hAnsi="Century" w:cs="Miriam" w:hint="cs"/>
          <w:b/>
          <w:spacing w:val="0"/>
          <w:sz w:val="22"/>
          <w:szCs w:val="24"/>
          <w:rtl/>
        </w:rPr>
        <w:t>'</w:t>
      </w:r>
      <w:r w:rsidR="00E95DDA" w:rsidRPr="0065464F">
        <w:rPr>
          <w:rFonts w:ascii="Century" w:hAnsi="Century" w:cs="Miriam"/>
          <w:b/>
          <w:spacing w:val="0"/>
          <w:sz w:val="22"/>
          <w:szCs w:val="24"/>
          <w:rtl/>
        </w:rPr>
        <w:t>אי-עיון בחומר החקירה</w:t>
      </w:r>
      <w:r w:rsidR="00FA0085" w:rsidRPr="0065464F">
        <w:rPr>
          <w:rFonts w:ascii="Century" w:hAnsi="Century" w:cs="Miriam" w:hint="cs"/>
          <w:b/>
          <w:spacing w:val="0"/>
          <w:sz w:val="22"/>
          <w:szCs w:val="24"/>
          <w:rtl/>
        </w:rPr>
        <w:t>'</w:t>
      </w:r>
      <w:r w:rsidR="00E95DDA" w:rsidRPr="0065464F">
        <w:rPr>
          <w:rFonts w:ascii="Century" w:hAnsi="Century" w:cs="Miriam"/>
          <w:b/>
          <w:spacing w:val="0"/>
          <w:sz w:val="22"/>
          <w:szCs w:val="24"/>
          <w:rtl/>
        </w:rPr>
        <w:t xml:space="preserve">, </w:t>
      </w:r>
      <w:r w:rsidR="00FA0085" w:rsidRPr="0065464F">
        <w:rPr>
          <w:rFonts w:ascii="Century" w:hAnsi="Century" w:cs="Miriam" w:hint="cs"/>
          <w:b/>
          <w:spacing w:val="0"/>
          <w:sz w:val="22"/>
          <w:szCs w:val="24"/>
          <w:rtl/>
        </w:rPr>
        <w:t>'</w:t>
      </w:r>
      <w:r w:rsidR="00E95DDA" w:rsidRPr="0065464F">
        <w:rPr>
          <w:rFonts w:ascii="Century" w:hAnsi="Century" w:cs="Miriam"/>
          <w:b/>
          <w:spacing w:val="0"/>
          <w:sz w:val="22"/>
          <w:szCs w:val="24"/>
          <w:rtl/>
        </w:rPr>
        <w:t>הימנעות מהבאת עדי-הגנה</w:t>
      </w:r>
      <w:r w:rsidR="00FA0085" w:rsidRPr="0065464F">
        <w:rPr>
          <w:rFonts w:ascii="Century" w:hAnsi="Century" w:cs="Miriam" w:hint="cs"/>
          <w:b/>
          <w:spacing w:val="0"/>
          <w:sz w:val="22"/>
          <w:szCs w:val="24"/>
          <w:rtl/>
        </w:rPr>
        <w:t>'</w:t>
      </w:r>
      <w:r w:rsidR="00E95DDA" w:rsidRPr="0065464F">
        <w:rPr>
          <w:rFonts w:ascii="Century" w:hAnsi="Century" w:cs="Miriam"/>
          <w:b/>
          <w:spacing w:val="0"/>
          <w:sz w:val="22"/>
          <w:szCs w:val="24"/>
          <w:rtl/>
        </w:rPr>
        <w:t xml:space="preserve"> ועוד), חייב היה לפנות לאלה שאליהם כיוון את ביקורתו, לבקש את תגובתם, ולצרפה לפנייתו לבית המשפט</w:t>
      </w:r>
      <w:r w:rsidR="00E95DDA" w:rsidRPr="0065464F">
        <w:rPr>
          <w:rFonts w:hint="cs"/>
          <w:rtl/>
        </w:rPr>
        <w:t>" (</w:t>
      </w:r>
      <w:r w:rsidR="00517BE5" w:rsidRPr="0065464F">
        <w:rPr>
          <w:rFonts w:hint="cs"/>
          <w:rtl/>
        </w:rPr>
        <w:t xml:space="preserve">ראו: </w:t>
      </w:r>
      <w:r w:rsidR="00E95DDA" w:rsidRPr="0065464F">
        <w:rPr>
          <w:rtl/>
        </w:rPr>
        <w:t>מ"ח 3546/05 </w:t>
      </w:r>
      <w:r w:rsidR="00E95DDA" w:rsidRPr="0065464F">
        <w:rPr>
          <w:rFonts w:ascii="Century" w:hAnsi="Century" w:cs="Miriam"/>
          <w:b/>
          <w:spacing w:val="0"/>
          <w:sz w:val="22"/>
          <w:szCs w:val="24"/>
          <w:rtl/>
        </w:rPr>
        <w:t>נימני נ' מדינת ישראל</w:t>
      </w:r>
      <w:r w:rsidR="00E95DDA" w:rsidRPr="0065464F">
        <w:rPr>
          <w:rFonts w:hint="cs"/>
          <w:rtl/>
        </w:rPr>
        <w:t xml:space="preserve">, פסקה </w:t>
      </w:r>
      <w:r w:rsidR="005D200A" w:rsidRPr="0065464F">
        <w:rPr>
          <w:rFonts w:hint="cs"/>
          <w:rtl/>
        </w:rPr>
        <w:t>10</w:t>
      </w:r>
      <w:r w:rsidR="00E95DDA" w:rsidRPr="0065464F">
        <w:rPr>
          <w:rFonts w:hint="cs"/>
          <w:rtl/>
        </w:rPr>
        <w:t xml:space="preserve"> </w:t>
      </w:r>
      <w:r w:rsidR="00E95DDA" w:rsidRPr="0065464F">
        <w:rPr>
          <w:rtl/>
        </w:rPr>
        <w:t>(22.11.2005)‏</w:t>
      </w:r>
      <w:r w:rsidR="00E95DDA" w:rsidRPr="0065464F">
        <w:rPr>
          <w:rFonts w:hint="cs"/>
          <w:rtl/>
        </w:rPr>
        <w:t xml:space="preserve">). </w:t>
      </w:r>
      <w:r w:rsidR="001975DA" w:rsidRPr="0065464F">
        <w:rPr>
          <w:rFonts w:hint="cs"/>
          <w:rtl/>
        </w:rPr>
        <w:t xml:space="preserve">משכך, לכל הפחות </w:t>
      </w:r>
      <w:r w:rsidR="00A01299" w:rsidRPr="0065464F">
        <w:rPr>
          <w:rFonts w:hint="cs"/>
          <w:rtl/>
        </w:rPr>
        <w:t xml:space="preserve">ככל </w:t>
      </w:r>
      <w:r w:rsidR="001975DA" w:rsidRPr="0065464F">
        <w:rPr>
          <w:rFonts w:hint="cs"/>
          <w:rtl/>
        </w:rPr>
        <w:t xml:space="preserve">שמדובר </w:t>
      </w:r>
      <w:r w:rsidR="005D200A" w:rsidRPr="0065464F">
        <w:rPr>
          <w:rFonts w:hint="cs"/>
          <w:rtl/>
        </w:rPr>
        <w:t xml:space="preserve">בטענה לכשל </w:t>
      </w:r>
      <w:r w:rsidR="001975DA" w:rsidRPr="0065464F">
        <w:rPr>
          <w:rFonts w:hint="cs"/>
          <w:rtl/>
        </w:rPr>
        <w:t xml:space="preserve">בייצוג </w:t>
      </w:r>
      <w:r w:rsidR="005D200A" w:rsidRPr="0065464F">
        <w:rPr>
          <w:rFonts w:hint="cs"/>
          <w:rtl/>
        </w:rPr>
        <w:t>ב</w:t>
      </w:r>
      <w:r w:rsidR="00FA0085" w:rsidRPr="0065464F">
        <w:rPr>
          <w:rFonts w:hint="cs"/>
          <w:rtl/>
        </w:rPr>
        <w:t>מסגרת ה</w:t>
      </w:r>
      <w:r w:rsidR="00A01299" w:rsidRPr="0065464F">
        <w:rPr>
          <w:rFonts w:hint="cs"/>
          <w:rtl/>
        </w:rPr>
        <w:t>החלטה שלא להציג חוות דעת בשלב הטיעונים לעונש</w:t>
      </w:r>
      <w:r w:rsidR="005D200A" w:rsidRPr="0065464F">
        <w:rPr>
          <w:rFonts w:hint="cs"/>
          <w:rtl/>
        </w:rPr>
        <w:t xml:space="preserve"> </w:t>
      </w:r>
      <w:r w:rsidR="005D200A" w:rsidRPr="0065464F">
        <w:rPr>
          <w:rtl/>
        </w:rPr>
        <w:t>–</w:t>
      </w:r>
      <w:r w:rsidR="005D200A" w:rsidRPr="0065464F">
        <w:rPr>
          <w:rFonts w:hint="cs"/>
          <w:rtl/>
        </w:rPr>
        <w:t xml:space="preserve"> </w:t>
      </w:r>
      <w:r w:rsidR="00E95DDA" w:rsidRPr="0065464F">
        <w:rPr>
          <w:rFonts w:hint="cs"/>
          <w:rtl/>
        </w:rPr>
        <w:t xml:space="preserve">ניתן </w:t>
      </w:r>
      <w:r w:rsidR="00517BE5" w:rsidRPr="0065464F">
        <w:rPr>
          <w:rFonts w:hint="cs"/>
          <w:rtl/>
        </w:rPr>
        <w:t xml:space="preserve">וראוי </w:t>
      </w:r>
      <w:r w:rsidR="00E95DDA" w:rsidRPr="0065464F">
        <w:rPr>
          <w:rFonts w:hint="cs"/>
          <w:rtl/>
        </w:rPr>
        <w:t xml:space="preserve">לדחות את טענות המערער על הסף. </w:t>
      </w:r>
      <w:r w:rsidR="00A67FEA" w:rsidRPr="0065464F">
        <w:rPr>
          <w:rFonts w:hint="cs"/>
          <w:rtl/>
        </w:rPr>
        <w:t xml:space="preserve"> </w:t>
      </w:r>
    </w:p>
    <w:p w:rsidR="00A67FEA" w:rsidRPr="0065464F" w:rsidRDefault="00A67FEA" w:rsidP="00A67FEA">
      <w:pPr>
        <w:pStyle w:val="Ruller40"/>
        <w:rPr>
          <w:rtl/>
        </w:rPr>
      </w:pPr>
    </w:p>
    <w:p w:rsidR="004D5680" w:rsidRPr="0065464F" w:rsidRDefault="00E95DDA" w:rsidP="00517BE5">
      <w:pPr>
        <w:pStyle w:val="Ruller4"/>
        <w:rPr>
          <w:rtl/>
        </w:rPr>
      </w:pPr>
      <w:r w:rsidRPr="0065464F">
        <w:rPr>
          <w:rFonts w:hint="cs"/>
          <w:rtl/>
        </w:rPr>
        <w:t xml:space="preserve">מלבד זאת, ולגופם של דברים, </w:t>
      </w:r>
      <w:r w:rsidR="00A67FEA" w:rsidRPr="0065464F">
        <w:rPr>
          <w:rFonts w:hint="cs"/>
          <w:rtl/>
        </w:rPr>
        <w:t>מתגובת עו"ד רוזה, כמו גם מיתר השתלשלות הדברים העובדתית, ניתן ללמוד כ</w:t>
      </w:r>
      <w:r w:rsidR="009006D6" w:rsidRPr="0065464F">
        <w:rPr>
          <w:rFonts w:hint="cs"/>
          <w:rtl/>
        </w:rPr>
        <w:t>י אין לפנינו מקרה של כשל בייצוג</w:t>
      </w:r>
      <w:r w:rsidR="00A67FEA" w:rsidRPr="0065464F">
        <w:rPr>
          <w:rFonts w:hint="cs"/>
          <w:rtl/>
        </w:rPr>
        <w:t xml:space="preserve"> אלא מקרה שבו נעשתה בחירה</w:t>
      </w:r>
      <w:r w:rsidR="00517BE5" w:rsidRPr="0065464F">
        <w:rPr>
          <w:rFonts w:hint="cs"/>
          <w:rtl/>
        </w:rPr>
        <w:t xml:space="preserve"> מושכלת</w:t>
      </w:r>
      <w:r w:rsidR="00EB3DB2" w:rsidRPr="0065464F">
        <w:rPr>
          <w:rFonts w:hint="cs"/>
          <w:rtl/>
        </w:rPr>
        <w:t>, לאחר ה</w:t>
      </w:r>
      <w:r w:rsidR="00FA0085" w:rsidRPr="0065464F">
        <w:rPr>
          <w:rFonts w:hint="cs"/>
          <w:rtl/>
        </w:rPr>
        <w:t xml:space="preserve">שקעת מאמצים ומשאבים, שלא לבחור </w:t>
      </w:r>
      <w:r w:rsidR="00EB3DB2" w:rsidRPr="0065464F">
        <w:rPr>
          <w:rFonts w:hint="cs"/>
          <w:rtl/>
        </w:rPr>
        <w:t xml:space="preserve">קו הגנה </w:t>
      </w:r>
      <w:r w:rsidR="009006D6" w:rsidRPr="0065464F">
        <w:rPr>
          <w:rFonts w:hint="cs"/>
          <w:rtl/>
        </w:rPr>
        <w:t>מסוים</w:t>
      </w:r>
      <w:r w:rsidR="00EB3DB2" w:rsidRPr="0065464F">
        <w:rPr>
          <w:rFonts w:hint="cs"/>
          <w:rtl/>
        </w:rPr>
        <w:t xml:space="preserve">. </w:t>
      </w:r>
      <w:r w:rsidRPr="0065464F">
        <w:rPr>
          <w:rFonts w:hint="cs"/>
          <w:rtl/>
        </w:rPr>
        <w:t xml:space="preserve">האפשרות </w:t>
      </w:r>
      <w:r w:rsidR="002941EB" w:rsidRPr="0065464F">
        <w:rPr>
          <w:rFonts w:hint="cs"/>
          <w:rtl/>
        </w:rPr>
        <w:t>לקבל חוות דעת מומחה</w:t>
      </w:r>
      <w:r w:rsidRPr="0065464F">
        <w:rPr>
          <w:rFonts w:hint="cs"/>
          <w:rtl/>
        </w:rPr>
        <w:t xml:space="preserve"> עמדה על הפרק לא פעם ולא פעמיים. בכל ז</w:t>
      </w:r>
      <w:r w:rsidR="00517BE5" w:rsidRPr="0065464F">
        <w:rPr>
          <w:rFonts w:hint="cs"/>
          <w:rtl/>
        </w:rPr>
        <w:t xml:space="preserve">את, נוכח עמדת הגורמים המקצועיים, </w:t>
      </w:r>
      <w:r w:rsidRPr="0065464F">
        <w:rPr>
          <w:rFonts w:hint="cs"/>
          <w:rtl/>
        </w:rPr>
        <w:t xml:space="preserve">חוות דעת לא נערכה ולא הוגשה </w:t>
      </w:r>
      <w:r w:rsidRPr="0065464F">
        <w:rPr>
          <w:rtl/>
        </w:rPr>
        <w:t>–</w:t>
      </w:r>
      <w:r w:rsidRPr="0065464F">
        <w:rPr>
          <w:rFonts w:hint="cs"/>
          <w:rtl/>
        </w:rPr>
        <w:t xml:space="preserve"> ויש להניח שלא בכדי. לא אילוצי זמן</w:t>
      </w:r>
      <w:r w:rsidR="00517BE5" w:rsidRPr="0065464F">
        <w:rPr>
          <w:rFonts w:hint="cs"/>
          <w:rtl/>
        </w:rPr>
        <w:t xml:space="preserve"> או מגבלות תקופת מגפת הקורונה</w:t>
      </w:r>
      <w:r w:rsidRPr="0065464F">
        <w:rPr>
          <w:rFonts w:hint="cs"/>
          <w:rtl/>
        </w:rPr>
        <w:t xml:space="preserve"> הם שהובילו </w:t>
      </w:r>
      <w:r w:rsidR="00152FD8" w:rsidRPr="0065464F">
        <w:rPr>
          <w:rFonts w:hint="cs"/>
          <w:rtl/>
        </w:rPr>
        <w:t xml:space="preserve">לכך, אלא </w:t>
      </w:r>
      <w:r w:rsidR="009006D6" w:rsidRPr="0065464F">
        <w:rPr>
          <w:rFonts w:hint="cs"/>
          <w:rtl/>
        </w:rPr>
        <w:t xml:space="preserve">בחירה </w:t>
      </w:r>
      <w:r w:rsidR="00517BE5" w:rsidRPr="0065464F">
        <w:rPr>
          <w:rFonts w:hint="cs"/>
          <w:rtl/>
        </w:rPr>
        <w:t>מחושבת</w:t>
      </w:r>
      <w:r w:rsidR="009006D6" w:rsidRPr="0065464F">
        <w:rPr>
          <w:rFonts w:hint="cs"/>
          <w:rtl/>
        </w:rPr>
        <w:t xml:space="preserve">, </w:t>
      </w:r>
      <w:r w:rsidR="002941EB" w:rsidRPr="0065464F">
        <w:rPr>
          <w:rFonts w:hint="cs"/>
          <w:rtl/>
        </w:rPr>
        <w:t>גם לפני הכרעת הדין וגם לאחר הכרעת הדין</w:t>
      </w:r>
      <w:r w:rsidR="00517BE5" w:rsidRPr="0065464F">
        <w:rPr>
          <w:rFonts w:hint="cs"/>
          <w:rtl/>
        </w:rPr>
        <w:t>,</w:t>
      </w:r>
      <w:r w:rsidR="002941EB" w:rsidRPr="0065464F">
        <w:rPr>
          <w:rFonts w:hint="cs"/>
          <w:rtl/>
        </w:rPr>
        <w:t xml:space="preserve"> שלא למצות קו הגנה זה</w:t>
      </w:r>
      <w:r w:rsidR="00152FD8" w:rsidRPr="0065464F">
        <w:rPr>
          <w:rFonts w:hint="cs"/>
          <w:rtl/>
        </w:rPr>
        <w:t>.</w:t>
      </w:r>
      <w:r w:rsidR="002941EB" w:rsidRPr="0065464F">
        <w:rPr>
          <w:rFonts w:hint="cs"/>
          <w:rtl/>
        </w:rPr>
        <w:t xml:space="preserve"> משכך, אין לקבל טענה לכשל בייצוג, וכפועל יוצא</w:t>
      </w:r>
      <w:r w:rsidR="00517BE5" w:rsidRPr="0065464F">
        <w:rPr>
          <w:rFonts w:hint="cs"/>
          <w:rtl/>
        </w:rPr>
        <w:t xml:space="preserve"> מכך</w:t>
      </w:r>
      <w:r w:rsidR="002941EB" w:rsidRPr="0065464F">
        <w:rPr>
          <w:rFonts w:hint="cs"/>
          <w:rtl/>
        </w:rPr>
        <w:t xml:space="preserve"> </w:t>
      </w:r>
      <w:r w:rsidR="002941EB" w:rsidRPr="0065464F">
        <w:rPr>
          <w:rtl/>
        </w:rPr>
        <w:t>–</w:t>
      </w:r>
      <w:r w:rsidR="002941EB" w:rsidRPr="0065464F">
        <w:rPr>
          <w:rFonts w:hint="cs"/>
          <w:rtl/>
        </w:rPr>
        <w:t xml:space="preserve"> אין הסבר מספק </w:t>
      </w:r>
      <w:r w:rsidR="00FA0085" w:rsidRPr="0065464F">
        <w:rPr>
          <w:rFonts w:hint="cs"/>
          <w:rtl/>
        </w:rPr>
        <w:t>לכך שהראיה שאותה מבוקש לצרף כעת</w:t>
      </w:r>
      <w:r w:rsidR="002941EB" w:rsidRPr="0065464F">
        <w:rPr>
          <w:rFonts w:hint="cs"/>
          <w:rtl/>
        </w:rPr>
        <w:t xml:space="preserve"> לא הוצגה </w:t>
      </w:r>
      <w:r w:rsidR="00FA0085" w:rsidRPr="0065464F">
        <w:rPr>
          <w:rFonts w:hint="cs"/>
          <w:rtl/>
        </w:rPr>
        <w:t>ל</w:t>
      </w:r>
      <w:r w:rsidR="002941EB" w:rsidRPr="0065464F">
        <w:rPr>
          <w:rFonts w:hint="cs"/>
          <w:rtl/>
        </w:rPr>
        <w:t xml:space="preserve">ערכאה קמא. </w:t>
      </w:r>
      <w:r w:rsidR="00152FD8" w:rsidRPr="0065464F">
        <w:rPr>
          <w:rFonts w:hint="cs"/>
          <w:rtl/>
        </w:rPr>
        <w:t xml:space="preserve"> </w:t>
      </w:r>
      <w:r w:rsidRPr="0065464F">
        <w:rPr>
          <w:rFonts w:hint="cs"/>
          <w:rtl/>
        </w:rPr>
        <w:t xml:space="preserve"> </w:t>
      </w:r>
    </w:p>
    <w:p w:rsidR="004D5680" w:rsidRPr="0065464F" w:rsidRDefault="004D5680" w:rsidP="004D5680">
      <w:pPr>
        <w:pStyle w:val="Ruller40"/>
        <w:rPr>
          <w:rtl/>
        </w:rPr>
      </w:pPr>
    </w:p>
    <w:p w:rsidR="00145723" w:rsidRPr="0065464F" w:rsidRDefault="00145723" w:rsidP="000E7893">
      <w:pPr>
        <w:pStyle w:val="Ruller4"/>
        <w:rPr>
          <w:rtl/>
        </w:rPr>
      </w:pPr>
      <w:r w:rsidRPr="0065464F">
        <w:rPr>
          <w:rFonts w:hint="cs"/>
          <w:rtl/>
        </w:rPr>
        <w:t xml:space="preserve">בהמשך לכך, </w:t>
      </w:r>
      <w:r w:rsidR="00965F0E" w:rsidRPr="0065464F">
        <w:rPr>
          <w:rFonts w:hint="cs"/>
          <w:rtl/>
        </w:rPr>
        <w:t xml:space="preserve">במסגרת השיקול השני, </w:t>
      </w:r>
      <w:r w:rsidR="002941EB" w:rsidRPr="0065464F">
        <w:rPr>
          <w:rFonts w:hint="cs"/>
          <w:rtl/>
        </w:rPr>
        <w:t xml:space="preserve">בית המשפט נדרש להעמיד לנגד עיניו </w:t>
      </w:r>
      <w:r w:rsidR="00965F0E" w:rsidRPr="0065464F">
        <w:rPr>
          <w:rFonts w:hint="cs"/>
          <w:rtl/>
        </w:rPr>
        <w:t>את ע</w:t>
      </w:r>
      <w:r w:rsidR="00517BE5" w:rsidRPr="0065464F">
        <w:rPr>
          <w:rFonts w:hint="cs"/>
          <w:rtl/>
        </w:rPr>
        <w:t>י</w:t>
      </w:r>
      <w:r w:rsidR="00965F0E" w:rsidRPr="0065464F">
        <w:rPr>
          <w:rFonts w:hint="cs"/>
          <w:rtl/>
        </w:rPr>
        <w:t xml:space="preserve">קרון </w:t>
      </w:r>
      <w:r w:rsidR="00965F0E" w:rsidRPr="0065464F">
        <w:rPr>
          <w:rFonts w:ascii="Century" w:hAnsi="Century" w:cs="Miriam" w:hint="cs"/>
          <w:b/>
          <w:spacing w:val="0"/>
          <w:sz w:val="22"/>
          <w:szCs w:val="24"/>
          <w:rtl/>
        </w:rPr>
        <w:t>סופיות הדיון</w:t>
      </w:r>
      <w:r w:rsidR="000E7893" w:rsidRPr="0065464F">
        <w:rPr>
          <w:rFonts w:hint="cs"/>
          <w:rtl/>
        </w:rPr>
        <w:t>.</w:t>
      </w:r>
      <w:r w:rsidR="00965F0E" w:rsidRPr="0065464F">
        <w:rPr>
          <w:rFonts w:hint="cs"/>
          <w:rtl/>
        </w:rPr>
        <w:t xml:space="preserve"> </w:t>
      </w:r>
      <w:r w:rsidRPr="0065464F">
        <w:rPr>
          <w:rFonts w:hint="cs"/>
          <w:rtl/>
        </w:rPr>
        <w:t xml:space="preserve">גם </w:t>
      </w:r>
      <w:r w:rsidR="000E7893" w:rsidRPr="0065464F">
        <w:rPr>
          <w:rFonts w:hint="cs"/>
          <w:rtl/>
        </w:rPr>
        <w:t xml:space="preserve">שיקול זה אינו תומך בקבלת הבקשה </w:t>
      </w:r>
      <w:r w:rsidR="000E7893" w:rsidRPr="0065464F">
        <w:rPr>
          <w:rtl/>
        </w:rPr>
        <w:t>–</w:t>
      </w:r>
      <w:r w:rsidR="000E7893" w:rsidRPr="0065464F">
        <w:rPr>
          <w:rFonts w:hint="cs"/>
          <w:rtl/>
        </w:rPr>
        <w:t xml:space="preserve"> </w:t>
      </w:r>
      <w:r w:rsidR="00C22C0C" w:rsidRPr="0065464F">
        <w:rPr>
          <w:rFonts w:hint="cs"/>
          <w:rtl/>
        </w:rPr>
        <w:t>חילופי סנגורים אינם</w:t>
      </w:r>
      <w:r w:rsidR="00C22C0C" w:rsidRPr="0065464F">
        <w:rPr>
          <w:rtl/>
        </w:rPr>
        <w:t xml:space="preserve"> </w:t>
      </w:r>
      <w:r w:rsidR="00C22C0C" w:rsidRPr="0065464F">
        <w:rPr>
          <w:rFonts w:hint="cs"/>
          <w:rtl/>
        </w:rPr>
        <w:t>מצדיקים</w:t>
      </w:r>
      <w:r w:rsidR="00C22C0C" w:rsidRPr="0065464F">
        <w:rPr>
          <w:rtl/>
        </w:rPr>
        <w:t xml:space="preserve"> קו הגנה שונה שיידון בערכאת הערעור מחדש </w:t>
      </w:r>
      <w:r w:rsidR="00C22C0C" w:rsidRPr="0065464F">
        <w:rPr>
          <w:rFonts w:hint="cs"/>
          <w:rtl/>
        </w:rPr>
        <w:t>(</w:t>
      </w:r>
      <w:r w:rsidR="00C22C0C" w:rsidRPr="0065464F">
        <w:rPr>
          <w:rtl/>
        </w:rPr>
        <w:t xml:space="preserve">ע"פ 7193/04 </w:t>
      </w:r>
      <w:proofErr w:type="spellStart"/>
      <w:r w:rsidR="00C22C0C" w:rsidRPr="0065464F">
        <w:rPr>
          <w:rFonts w:ascii="Century" w:hAnsi="Century" w:cs="Miriam"/>
          <w:b/>
          <w:spacing w:val="0"/>
          <w:sz w:val="22"/>
          <w:szCs w:val="24"/>
          <w:rtl/>
        </w:rPr>
        <w:t>יקירביץ</w:t>
      </w:r>
      <w:proofErr w:type="spellEnd"/>
      <w:r w:rsidR="00C22C0C" w:rsidRPr="0065464F">
        <w:rPr>
          <w:rFonts w:ascii="Century" w:hAnsi="Century" w:cs="Miriam"/>
          <w:b/>
          <w:spacing w:val="0"/>
          <w:sz w:val="22"/>
          <w:szCs w:val="24"/>
          <w:rtl/>
        </w:rPr>
        <w:t>' נ' מדינת ישראל</w:t>
      </w:r>
      <w:r w:rsidR="00C22C0C" w:rsidRPr="0065464F">
        <w:rPr>
          <w:rFonts w:hint="cs"/>
          <w:rtl/>
        </w:rPr>
        <w:t xml:space="preserve">, פסקה 11 </w:t>
      </w:r>
      <w:r w:rsidR="00C22C0C" w:rsidRPr="0065464F">
        <w:rPr>
          <w:rtl/>
        </w:rPr>
        <w:t>(30.4.2007)</w:t>
      </w:r>
      <w:r w:rsidR="00C22C0C" w:rsidRPr="0065464F">
        <w:rPr>
          <w:rFonts w:hint="cs"/>
          <w:rtl/>
        </w:rPr>
        <w:t xml:space="preserve">). </w:t>
      </w:r>
      <w:r w:rsidR="005961A4" w:rsidRPr="0065464F">
        <w:rPr>
          <w:rFonts w:hint="cs"/>
          <w:rtl/>
        </w:rPr>
        <w:t>אף הודגש</w:t>
      </w:r>
      <w:r w:rsidR="00C22C0C" w:rsidRPr="0065464F">
        <w:rPr>
          <w:rFonts w:hint="cs"/>
          <w:rtl/>
        </w:rPr>
        <w:t xml:space="preserve"> </w:t>
      </w:r>
      <w:r w:rsidR="000E7893" w:rsidRPr="0065464F">
        <w:rPr>
          <w:rFonts w:hint="cs"/>
          <w:rtl/>
        </w:rPr>
        <w:t xml:space="preserve">בעבר </w:t>
      </w:r>
      <w:r w:rsidR="00C22C0C" w:rsidRPr="0065464F">
        <w:rPr>
          <w:rFonts w:hint="cs"/>
          <w:rtl/>
        </w:rPr>
        <w:t xml:space="preserve">כי </w:t>
      </w:r>
      <w:r w:rsidR="00C22C0C" w:rsidRPr="0065464F">
        <w:rPr>
          <w:rtl/>
        </w:rPr>
        <w:t>"</w:t>
      </w:r>
      <w:r w:rsidR="00C22C0C" w:rsidRPr="0065464F">
        <w:rPr>
          <w:rFonts w:hint="cs"/>
          <w:rtl/>
        </w:rPr>
        <w:t xml:space="preserve">[...] </w:t>
      </w:r>
      <w:r w:rsidR="00C22C0C" w:rsidRPr="0065464F">
        <w:rPr>
          <w:rtl/>
        </w:rPr>
        <w:t xml:space="preserve">הסמכות להתיר הגשתן של ראיות חדשות לא נועדה לאפשר לצדדים לבצע </w:t>
      </w:r>
      <w:r w:rsidR="00220FEE" w:rsidRPr="0065464F">
        <w:rPr>
          <w:rFonts w:hint="cs"/>
          <w:rtl/>
        </w:rPr>
        <w:t>'</w:t>
      </w:r>
      <w:r w:rsidR="00C22C0C" w:rsidRPr="0065464F">
        <w:rPr>
          <w:rtl/>
        </w:rPr>
        <w:t>מקצה שיפורים</w:t>
      </w:r>
      <w:r w:rsidR="00220FEE" w:rsidRPr="0065464F">
        <w:rPr>
          <w:rFonts w:hint="cs"/>
          <w:rtl/>
        </w:rPr>
        <w:t>'</w:t>
      </w:r>
      <w:r w:rsidR="00C22C0C" w:rsidRPr="0065464F">
        <w:rPr>
          <w:rtl/>
        </w:rPr>
        <w:t xml:space="preserve"> בקו הגנה בו נקטו. היא אף לא נועדה לאפשר להם להעלות טענות חדשות מקום בו התברר, בבחינת חכמה שלאחר מעשה, כי טענות שהעלו בפני הערכאה הדיונית לא צלחו או כי מומחה אליו פנו ביוזמתם לא סיפק את ה</w:t>
      </w:r>
      <w:r w:rsidR="00C22C0C" w:rsidRPr="0065464F">
        <w:rPr>
          <w:rFonts w:hint="cs"/>
          <w:rtl/>
        </w:rPr>
        <w:t>'</w:t>
      </w:r>
      <w:r w:rsidR="00C22C0C" w:rsidRPr="0065464F">
        <w:rPr>
          <w:rtl/>
        </w:rPr>
        <w:t>סחורה</w:t>
      </w:r>
      <w:r w:rsidR="00C22C0C" w:rsidRPr="0065464F">
        <w:rPr>
          <w:rFonts w:hint="cs"/>
          <w:rtl/>
        </w:rPr>
        <w:t>'</w:t>
      </w:r>
      <w:r w:rsidR="00C22C0C" w:rsidRPr="0065464F">
        <w:rPr>
          <w:rtl/>
        </w:rPr>
        <w:t xml:space="preserve"> אליה ייחלו</w:t>
      </w:r>
      <w:r w:rsidR="00C22C0C" w:rsidRPr="0065464F">
        <w:rPr>
          <w:rFonts w:hint="cs"/>
          <w:rtl/>
        </w:rPr>
        <w:t>" (</w:t>
      </w:r>
      <w:r w:rsidR="00C22C0C" w:rsidRPr="0065464F">
        <w:rPr>
          <w:rtl/>
        </w:rPr>
        <w:t xml:space="preserve">ע"פ 4117/06 </w:t>
      </w:r>
      <w:r w:rsidR="00C22C0C" w:rsidRPr="0065464F">
        <w:rPr>
          <w:rFonts w:ascii="Century" w:hAnsi="Century" w:cs="Miriam"/>
          <w:b/>
          <w:spacing w:val="0"/>
          <w:sz w:val="22"/>
          <w:szCs w:val="24"/>
          <w:rtl/>
        </w:rPr>
        <w:t>מקייטן נ' מדינת ישראל</w:t>
      </w:r>
      <w:r w:rsidR="00C22C0C" w:rsidRPr="0065464F">
        <w:rPr>
          <w:rFonts w:hint="cs"/>
          <w:rtl/>
        </w:rPr>
        <w:t xml:space="preserve">, </w:t>
      </w:r>
      <w:r w:rsidR="00C22C0C" w:rsidRPr="0065464F">
        <w:rPr>
          <w:rFonts w:hint="cs"/>
          <w:rtl/>
        </w:rPr>
        <w:lastRenderedPageBreak/>
        <w:t xml:space="preserve">פסקה </w:t>
      </w:r>
      <w:r w:rsidR="005D200A" w:rsidRPr="0065464F">
        <w:rPr>
          <w:rFonts w:hint="cs"/>
          <w:rtl/>
        </w:rPr>
        <w:t>19</w:t>
      </w:r>
      <w:r w:rsidR="00C22C0C" w:rsidRPr="0065464F">
        <w:rPr>
          <w:rFonts w:hint="cs"/>
          <w:rtl/>
        </w:rPr>
        <w:t xml:space="preserve"> </w:t>
      </w:r>
      <w:r w:rsidR="00C22C0C" w:rsidRPr="0065464F">
        <w:rPr>
          <w:rtl/>
        </w:rPr>
        <w:t>(</w:t>
      </w:r>
      <w:r w:rsidR="00C22C0C" w:rsidRPr="0065464F">
        <w:rPr>
          <w:rFonts w:hint="cs"/>
          <w:rtl/>
        </w:rPr>
        <w:t>22.2.2010</w:t>
      </w:r>
      <w:r w:rsidR="00C22C0C" w:rsidRPr="0065464F">
        <w:rPr>
          <w:rtl/>
        </w:rPr>
        <w:t>)</w:t>
      </w:r>
      <w:r w:rsidR="005961A4" w:rsidRPr="0065464F">
        <w:rPr>
          <w:rFonts w:hint="cs"/>
          <w:rtl/>
        </w:rPr>
        <w:t xml:space="preserve">; ראו גם: </w:t>
      </w:r>
      <w:r w:rsidR="005961A4" w:rsidRPr="0065464F">
        <w:rPr>
          <w:rtl/>
        </w:rPr>
        <w:t xml:space="preserve">ע"פ 9536/11 </w:t>
      </w:r>
      <w:proofErr w:type="spellStart"/>
      <w:r w:rsidR="005961A4" w:rsidRPr="0065464F">
        <w:rPr>
          <w:rFonts w:ascii="Century" w:hAnsi="Century" w:cs="Miriam"/>
          <w:b/>
          <w:spacing w:val="0"/>
          <w:sz w:val="22"/>
          <w:szCs w:val="24"/>
          <w:rtl/>
        </w:rPr>
        <w:t>סרור</w:t>
      </w:r>
      <w:proofErr w:type="spellEnd"/>
      <w:r w:rsidR="005961A4" w:rsidRPr="0065464F">
        <w:rPr>
          <w:rFonts w:ascii="Century" w:hAnsi="Century" w:cs="Miriam"/>
          <w:b/>
          <w:spacing w:val="0"/>
          <w:sz w:val="22"/>
          <w:szCs w:val="24"/>
          <w:rtl/>
        </w:rPr>
        <w:t xml:space="preserve"> נ' מדינת ישראל</w:t>
      </w:r>
      <w:r w:rsidR="005961A4" w:rsidRPr="0065464F">
        <w:rPr>
          <w:rFonts w:hint="cs"/>
          <w:rtl/>
        </w:rPr>
        <w:t xml:space="preserve">, פסקה 50 </w:t>
      </w:r>
      <w:r w:rsidR="005961A4" w:rsidRPr="0065464F">
        <w:rPr>
          <w:rtl/>
        </w:rPr>
        <w:t>(</w:t>
      </w:r>
      <w:r w:rsidR="005961A4" w:rsidRPr="0065464F">
        <w:rPr>
          <w:rFonts w:hint="cs"/>
          <w:rtl/>
        </w:rPr>
        <w:t>16.9.2014</w:t>
      </w:r>
      <w:r w:rsidR="005961A4" w:rsidRPr="0065464F">
        <w:rPr>
          <w:rtl/>
        </w:rPr>
        <w:t>)</w:t>
      </w:r>
      <w:r w:rsidR="00C22C0C" w:rsidRPr="0065464F">
        <w:rPr>
          <w:rFonts w:hint="cs"/>
          <w:rtl/>
        </w:rPr>
        <w:t>).</w:t>
      </w:r>
      <w:r w:rsidR="005961A4" w:rsidRPr="0065464F">
        <w:rPr>
          <w:rFonts w:hint="cs"/>
          <w:rtl/>
        </w:rPr>
        <w:t xml:space="preserve"> </w:t>
      </w:r>
      <w:r w:rsidR="00D50BAC" w:rsidRPr="0065464F">
        <w:rPr>
          <w:rFonts w:hint="cs"/>
          <w:rtl/>
        </w:rPr>
        <w:t>כפי שציינתי בעבר:</w:t>
      </w:r>
    </w:p>
    <w:p w:rsidR="003401AC" w:rsidRPr="0065464F" w:rsidRDefault="003401AC" w:rsidP="003401AC">
      <w:pPr>
        <w:pStyle w:val="Ruller40"/>
        <w:rPr>
          <w:rtl/>
        </w:rPr>
      </w:pPr>
    </w:p>
    <w:p w:rsidR="00D50BAC" w:rsidRPr="0065464F" w:rsidRDefault="003401AC" w:rsidP="00C74E50">
      <w:pPr>
        <w:pStyle w:val="Ruller5"/>
        <w:rPr>
          <w:rtl/>
        </w:rPr>
      </w:pPr>
      <w:r w:rsidRPr="0065464F">
        <w:rPr>
          <w:rFonts w:hint="cs"/>
          <w:rtl/>
        </w:rPr>
        <w:t xml:space="preserve">"כך גם סיכום פרשת ראיות ההגנה בהצהרת הנאשם ובא כוחו </w:t>
      </w:r>
      <w:r w:rsidR="00C74E50" w:rsidRPr="0065464F">
        <w:rPr>
          <w:rFonts w:hint="cs"/>
          <w:rtl/>
        </w:rPr>
        <w:t>'</w:t>
      </w:r>
      <w:r w:rsidRPr="0065464F">
        <w:rPr>
          <w:rFonts w:hint="cs"/>
          <w:rtl/>
        </w:rPr>
        <w:t>אלה עדיי</w:t>
      </w:r>
      <w:r w:rsidR="00C74E50" w:rsidRPr="0065464F">
        <w:rPr>
          <w:rFonts w:hint="cs"/>
          <w:rtl/>
        </w:rPr>
        <w:t>'</w:t>
      </w:r>
      <w:r w:rsidRPr="0065464F">
        <w:rPr>
          <w:rFonts w:hint="cs"/>
          <w:rtl/>
        </w:rPr>
        <w:t xml:space="preserve"> מסיים פרק בניהולו של ההליך הפלילי </w:t>
      </w:r>
      <w:r w:rsidRPr="0065464F">
        <w:rPr>
          <w:rtl/>
        </w:rPr>
        <w:t>–</w:t>
      </w:r>
      <w:r w:rsidRPr="0065464F">
        <w:rPr>
          <w:rFonts w:hint="cs"/>
          <w:rtl/>
        </w:rPr>
        <w:t xml:space="preserve"> פרק הבאת ראיות הצדדים. [...] החשיבות שיש לשמירה על המסגרת הדיונית של הבאת ראיות קשורה כאמור קשר אמיץ לניהולו התקין והיציב של ההליך, לשמירת זכויות הצדדים ולהוצאתו לאור של משפט צדק" (</w:t>
      </w:r>
      <w:r w:rsidRPr="0065464F">
        <w:rPr>
          <w:rFonts w:ascii="Century" w:hAnsi="Century" w:cs="Miriam" w:hint="cs"/>
          <w:b/>
          <w:spacing w:val="0"/>
          <w:szCs w:val="24"/>
          <w:rtl/>
        </w:rPr>
        <w:t>קבלת ראיות שלא על פי סדרי הדין</w:t>
      </w:r>
      <w:r w:rsidRPr="0065464F">
        <w:rPr>
          <w:rFonts w:hint="cs"/>
          <w:rtl/>
        </w:rPr>
        <w:t xml:space="preserve">, בעמוד 23). </w:t>
      </w:r>
    </w:p>
    <w:p w:rsidR="002941EB" w:rsidRPr="0065464F" w:rsidRDefault="002941EB" w:rsidP="002941EB">
      <w:pPr>
        <w:pStyle w:val="Ruller40"/>
      </w:pPr>
    </w:p>
    <w:p w:rsidR="00C64BE6" w:rsidRPr="0065464F" w:rsidRDefault="0013563C" w:rsidP="0013563C">
      <w:pPr>
        <w:pStyle w:val="Ruller4"/>
      </w:pPr>
      <w:r w:rsidRPr="0065464F">
        <w:rPr>
          <w:rFonts w:hint="cs"/>
          <w:rtl/>
        </w:rPr>
        <w:t xml:space="preserve">מכאן לשיקול השלישי </w:t>
      </w:r>
      <w:r w:rsidR="005961A4" w:rsidRPr="0065464F">
        <w:rPr>
          <w:rtl/>
        </w:rPr>
        <w:t>–</w:t>
      </w:r>
      <w:r w:rsidR="005961A4" w:rsidRPr="0065464F">
        <w:rPr>
          <w:rFonts w:hint="cs"/>
          <w:rtl/>
        </w:rPr>
        <w:t xml:space="preserve"> </w:t>
      </w:r>
      <w:r w:rsidR="005961A4" w:rsidRPr="0065464F">
        <w:rPr>
          <w:rFonts w:ascii="Century" w:hAnsi="Century" w:cs="Miriam"/>
          <w:b/>
          <w:spacing w:val="0"/>
          <w:sz w:val="22"/>
          <w:szCs w:val="24"/>
          <w:rtl/>
        </w:rPr>
        <w:t>טיבן של הראיות והסיכוי שהגשתן תוביל לשינוי בתוצאה שנקבעה על ידי הערכאה הדיונית</w:t>
      </w:r>
      <w:r w:rsidR="005961A4" w:rsidRPr="0065464F">
        <w:rPr>
          <w:rFonts w:hint="cs"/>
          <w:rtl/>
        </w:rPr>
        <w:t>.</w:t>
      </w:r>
      <w:r w:rsidR="004D5680" w:rsidRPr="0065464F">
        <w:rPr>
          <w:rFonts w:hint="cs"/>
          <w:rtl/>
        </w:rPr>
        <w:t xml:space="preserve"> </w:t>
      </w:r>
      <w:r w:rsidR="005961A4" w:rsidRPr="0065464F">
        <w:rPr>
          <w:rFonts w:hint="cs"/>
          <w:rtl/>
        </w:rPr>
        <w:t xml:space="preserve">כפי שנפסק זה מכבר, </w:t>
      </w:r>
      <w:r w:rsidR="00DB1EA3" w:rsidRPr="0065464F">
        <w:rPr>
          <w:sz w:val="27"/>
          <w:szCs w:val="27"/>
          <w:rtl/>
        </w:rPr>
        <w:t>‏</w:t>
      </w:r>
      <w:r w:rsidR="004D5680" w:rsidRPr="0065464F">
        <w:rPr>
          <w:rtl/>
        </w:rPr>
        <w:t>‏</w:t>
      </w:r>
      <w:r w:rsidR="00DB1EA3" w:rsidRPr="0065464F">
        <w:rPr>
          <w:rtl/>
        </w:rPr>
        <w:t>הנטל להוכיח קיומו של סיכוי ממשי לשינוי התוצאה מונח לפתח</w:t>
      </w:r>
      <w:r w:rsidR="00EA2655" w:rsidRPr="0065464F">
        <w:rPr>
          <w:rtl/>
        </w:rPr>
        <w:t>ו של המבקש להגיש ראיות חדשות</w:t>
      </w:r>
      <w:r w:rsidR="00EA2655" w:rsidRPr="0065464F">
        <w:rPr>
          <w:rFonts w:hint="cs"/>
          <w:rtl/>
        </w:rPr>
        <w:t xml:space="preserve">. </w:t>
      </w:r>
      <w:r w:rsidR="00DB1EA3" w:rsidRPr="0065464F">
        <w:rPr>
          <w:rtl/>
        </w:rPr>
        <w:t xml:space="preserve">לנוכח חריגות ההליך, נטל זה הוא </w:t>
      </w:r>
      <w:r w:rsidR="00DB1EA3" w:rsidRPr="0065464F">
        <w:rPr>
          <w:rFonts w:ascii="Century" w:hAnsi="Century" w:cs="Miriam"/>
          <w:b/>
          <w:spacing w:val="0"/>
          <w:sz w:val="22"/>
          <w:szCs w:val="24"/>
          <w:rtl/>
        </w:rPr>
        <w:t>גבוה במיוחד</w:t>
      </w:r>
      <w:r w:rsidR="004D5680" w:rsidRPr="0065464F">
        <w:rPr>
          <w:rFonts w:hint="cs"/>
          <w:rtl/>
        </w:rPr>
        <w:t xml:space="preserve"> (</w:t>
      </w:r>
      <w:r w:rsidR="004D5680" w:rsidRPr="0065464F">
        <w:rPr>
          <w:rtl/>
        </w:rPr>
        <w:t>ע"פ 9447/12 </w:t>
      </w:r>
      <w:r w:rsidR="004D5680" w:rsidRPr="0065464F">
        <w:rPr>
          <w:rFonts w:ascii="Century" w:hAnsi="Century" w:cs="Miriam"/>
          <w:b/>
          <w:spacing w:val="0"/>
          <w:sz w:val="22"/>
          <w:szCs w:val="24"/>
          <w:rtl/>
        </w:rPr>
        <w:t>פלוני נ' מדינת ישראל</w:t>
      </w:r>
      <w:r w:rsidR="004D5680" w:rsidRPr="0065464F">
        <w:rPr>
          <w:rFonts w:hint="cs"/>
          <w:rtl/>
        </w:rPr>
        <w:t xml:space="preserve">, פסקה </w:t>
      </w:r>
      <w:r w:rsidR="002A2CE3" w:rsidRPr="0065464F">
        <w:rPr>
          <w:rFonts w:hint="cs"/>
          <w:rtl/>
        </w:rPr>
        <w:t>21</w:t>
      </w:r>
      <w:r w:rsidR="004D5680" w:rsidRPr="0065464F">
        <w:rPr>
          <w:rtl/>
        </w:rPr>
        <w:t> (</w:t>
      </w:r>
      <w:r w:rsidR="004D5680" w:rsidRPr="0065464F">
        <w:rPr>
          <w:rFonts w:hint="cs"/>
          <w:rtl/>
        </w:rPr>
        <w:t>2.2.2014</w:t>
      </w:r>
      <w:r w:rsidR="004D5680" w:rsidRPr="0065464F">
        <w:rPr>
          <w:rtl/>
        </w:rPr>
        <w:t>)</w:t>
      </w:r>
      <w:r w:rsidR="004D5680" w:rsidRPr="0065464F">
        <w:rPr>
          <w:rFonts w:hint="cs"/>
          <w:rtl/>
        </w:rPr>
        <w:t xml:space="preserve">). </w:t>
      </w:r>
      <w:r w:rsidR="005961A4" w:rsidRPr="0065464F">
        <w:rPr>
          <w:rFonts w:hint="cs"/>
          <w:rtl/>
        </w:rPr>
        <w:t>כאמור, בנסיבות העניין ראינו לעיין בחוות הדעת</w:t>
      </w:r>
      <w:r w:rsidR="0013501A" w:rsidRPr="0065464F">
        <w:rPr>
          <w:rFonts w:hint="cs"/>
          <w:rtl/>
        </w:rPr>
        <w:t xml:space="preserve"> </w:t>
      </w:r>
      <w:r w:rsidRPr="0065464F">
        <w:rPr>
          <w:rFonts w:hint="cs"/>
          <w:rtl/>
        </w:rPr>
        <w:t>ל</w:t>
      </w:r>
      <w:r w:rsidR="0013501A" w:rsidRPr="0065464F">
        <w:rPr>
          <w:rFonts w:hint="cs"/>
          <w:rtl/>
        </w:rPr>
        <w:t>בחינת שיקול זה.</w:t>
      </w:r>
    </w:p>
    <w:p w:rsidR="00C64BE6" w:rsidRPr="0065464F" w:rsidRDefault="00C64BE6" w:rsidP="00C64BE6">
      <w:pPr>
        <w:pStyle w:val="Ruller4"/>
        <w:numPr>
          <w:ilvl w:val="0"/>
          <w:numId w:val="0"/>
        </w:numPr>
        <w:rPr>
          <w:rtl/>
        </w:rPr>
      </w:pPr>
    </w:p>
    <w:p w:rsidR="00FA0085" w:rsidRPr="0065464F" w:rsidRDefault="00C64BE6" w:rsidP="005233E6">
      <w:pPr>
        <w:pStyle w:val="Ruller4"/>
        <w:numPr>
          <w:ilvl w:val="0"/>
          <w:numId w:val="0"/>
        </w:numPr>
        <w:rPr>
          <w:rtl/>
        </w:rPr>
      </w:pPr>
      <w:r w:rsidRPr="0065464F">
        <w:rPr>
          <w:rtl/>
        </w:rPr>
        <w:tab/>
      </w:r>
      <w:r w:rsidR="005961A4" w:rsidRPr="0065464F">
        <w:rPr>
          <w:rFonts w:hint="cs"/>
          <w:rtl/>
        </w:rPr>
        <w:t xml:space="preserve">הכרעת בית המשפט המחוזי בדבר היסוד הנפשי של </w:t>
      </w:r>
      <w:r w:rsidR="00220FEE" w:rsidRPr="0065464F">
        <w:rPr>
          <w:rFonts w:hint="cs"/>
          <w:rtl/>
        </w:rPr>
        <w:t xml:space="preserve">המערער בעת האירוע מגובה בראיות </w:t>
      </w:r>
      <w:r w:rsidR="009006D6" w:rsidRPr="0065464F">
        <w:rPr>
          <w:rFonts w:hint="cs"/>
          <w:rtl/>
        </w:rPr>
        <w:t>רבות</w:t>
      </w:r>
      <w:r w:rsidR="00517BE5" w:rsidRPr="0065464F">
        <w:rPr>
          <w:rFonts w:hint="cs"/>
          <w:rtl/>
        </w:rPr>
        <w:t>:</w:t>
      </w:r>
      <w:r w:rsidR="003C1D49" w:rsidRPr="0065464F">
        <w:rPr>
          <w:rFonts w:hint="cs"/>
          <w:rtl/>
        </w:rPr>
        <w:t xml:space="preserve"> </w:t>
      </w:r>
      <w:r w:rsidR="00220FEE" w:rsidRPr="0065464F">
        <w:rPr>
          <w:rFonts w:hint="cs"/>
          <w:rtl/>
        </w:rPr>
        <w:t xml:space="preserve">בראש </w:t>
      </w:r>
      <w:r w:rsidR="009F16F0" w:rsidRPr="0065464F">
        <w:rPr>
          <w:rFonts w:hint="cs"/>
          <w:rtl/>
        </w:rPr>
        <w:t xml:space="preserve">ובראשונה, הקלטת התקיפה, </w:t>
      </w:r>
      <w:r w:rsidR="00220FEE" w:rsidRPr="0065464F">
        <w:rPr>
          <w:rFonts w:hint="cs"/>
          <w:rtl/>
        </w:rPr>
        <w:t>הודעות השכנים</w:t>
      </w:r>
      <w:r w:rsidR="009A4622" w:rsidRPr="0065464F">
        <w:rPr>
          <w:rFonts w:hint="cs"/>
          <w:rtl/>
        </w:rPr>
        <w:t xml:space="preserve"> שהוגשו בהסכמה ו</w:t>
      </w:r>
      <w:r w:rsidR="009F16F0" w:rsidRPr="0065464F">
        <w:rPr>
          <w:rFonts w:hint="cs"/>
          <w:rtl/>
        </w:rPr>
        <w:t>עדות המתלוננת עצמה</w:t>
      </w:r>
      <w:r w:rsidR="00220FEE" w:rsidRPr="0065464F">
        <w:rPr>
          <w:rFonts w:hint="cs"/>
          <w:rtl/>
        </w:rPr>
        <w:t>. קביעות בית המשפט המחוזי</w:t>
      </w:r>
      <w:r w:rsidR="009F16F0" w:rsidRPr="0065464F">
        <w:rPr>
          <w:rFonts w:hint="cs"/>
          <w:rtl/>
        </w:rPr>
        <w:t xml:space="preserve"> במישור זה</w:t>
      </w:r>
      <w:r w:rsidR="00220FEE" w:rsidRPr="0065464F">
        <w:rPr>
          <w:rFonts w:hint="cs"/>
          <w:rtl/>
        </w:rPr>
        <w:t xml:space="preserve"> נחרצות וברורות,</w:t>
      </w:r>
      <w:r w:rsidR="0003076A" w:rsidRPr="0065464F">
        <w:rPr>
          <w:rFonts w:hint="cs"/>
          <w:rtl/>
        </w:rPr>
        <w:t xml:space="preserve"> והן מעוגנות היטב בחומר הראיות.</w:t>
      </w:r>
      <w:r w:rsidRPr="0065464F">
        <w:rPr>
          <w:rFonts w:hint="cs"/>
          <w:rtl/>
        </w:rPr>
        <w:t xml:space="preserve"> </w:t>
      </w:r>
      <w:r w:rsidR="00220FEE" w:rsidRPr="0065464F">
        <w:rPr>
          <w:rFonts w:hint="cs"/>
          <w:rtl/>
        </w:rPr>
        <w:t xml:space="preserve">אל מול מארג ראייתי </w:t>
      </w:r>
      <w:r w:rsidR="009F16F0" w:rsidRPr="0065464F">
        <w:rPr>
          <w:rFonts w:hint="cs"/>
          <w:rtl/>
        </w:rPr>
        <w:t xml:space="preserve">מקיף </w:t>
      </w:r>
      <w:r w:rsidR="00517BE5" w:rsidRPr="0065464F">
        <w:rPr>
          <w:rFonts w:hint="cs"/>
          <w:rtl/>
        </w:rPr>
        <w:t xml:space="preserve">ואמין </w:t>
      </w:r>
      <w:r w:rsidR="00220FEE" w:rsidRPr="0065464F">
        <w:rPr>
          <w:rFonts w:hint="cs"/>
          <w:rtl/>
        </w:rPr>
        <w:t xml:space="preserve">זה, </w:t>
      </w:r>
      <w:r w:rsidR="009A4622" w:rsidRPr="0065464F">
        <w:rPr>
          <w:rFonts w:hint="cs"/>
          <w:rtl/>
        </w:rPr>
        <w:t xml:space="preserve">הראיה שאותה מבוקש כי נקבל </w:t>
      </w:r>
      <w:r w:rsidR="009A4622" w:rsidRPr="0065464F">
        <w:rPr>
          <w:rtl/>
        </w:rPr>
        <w:t>–</w:t>
      </w:r>
      <w:r w:rsidR="009A4622" w:rsidRPr="0065464F">
        <w:rPr>
          <w:rFonts w:hint="cs"/>
          <w:rtl/>
        </w:rPr>
        <w:t xml:space="preserve"> </w:t>
      </w:r>
      <w:r w:rsidR="00220FEE" w:rsidRPr="0065464F">
        <w:rPr>
          <w:rFonts w:hint="cs"/>
          <w:rtl/>
        </w:rPr>
        <w:t>חוות דעת</w:t>
      </w:r>
      <w:r w:rsidR="003A47E0" w:rsidRPr="0065464F">
        <w:rPr>
          <w:rFonts w:hint="cs"/>
          <w:rtl/>
        </w:rPr>
        <w:t xml:space="preserve"> שנערכה</w:t>
      </w:r>
      <w:r w:rsidR="009F16F0" w:rsidRPr="0065464F">
        <w:rPr>
          <w:rFonts w:hint="cs"/>
          <w:rtl/>
        </w:rPr>
        <w:t xml:space="preserve"> כשנתיים וחצי</w:t>
      </w:r>
      <w:r w:rsidR="003A3A2C" w:rsidRPr="0065464F">
        <w:rPr>
          <w:rFonts w:hint="cs"/>
          <w:rtl/>
        </w:rPr>
        <w:t xml:space="preserve"> לאחר האירוע</w:t>
      </w:r>
      <w:r w:rsidR="00220FEE" w:rsidRPr="0065464F">
        <w:rPr>
          <w:rFonts w:hint="cs"/>
          <w:rtl/>
        </w:rPr>
        <w:t xml:space="preserve"> הנסמכת </w:t>
      </w:r>
      <w:r w:rsidR="009F16F0" w:rsidRPr="0065464F">
        <w:rPr>
          <w:rFonts w:hint="cs"/>
          <w:rtl/>
        </w:rPr>
        <w:t xml:space="preserve">על גרסת המערער כי הוא אינו מסוגל לשחזר את אירוע התקיפה </w:t>
      </w:r>
      <w:r w:rsidR="009F16F0" w:rsidRPr="0065464F">
        <w:rPr>
          <w:rtl/>
        </w:rPr>
        <w:t>–</w:t>
      </w:r>
      <w:r w:rsidR="009F16F0" w:rsidRPr="0065464F">
        <w:rPr>
          <w:rFonts w:hint="cs"/>
          <w:rtl/>
        </w:rPr>
        <w:t xml:space="preserve"> </w:t>
      </w:r>
      <w:r w:rsidR="00220FEE" w:rsidRPr="0065464F">
        <w:rPr>
          <w:rFonts w:hint="cs"/>
          <w:rtl/>
        </w:rPr>
        <w:t xml:space="preserve">אינה בעלת משקל סגולי של ממש, </w:t>
      </w:r>
      <w:r w:rsidR="003A3A2C" w:rsidRPr="0065464F">
        <w:rPr>
          <w:rFonts w:hint="cs"/>
          <w:rtl/>
        </w:rPr>
        <w:t>בוודאי</w:t>
      </w:r>
      <w:r w:rsidR="00220FEE" w:rsidRPr="0065464F">
        <w:rPr>
          <w:rFonts w:hint="cs"/>
          <w:rtl/>
        </w:rPr>
        <w:t xml:space="preserve"> </w:t>
      </w:r>
      <w:r w:rsidR="009F16F0" w:rsidRPr="0065464F">
        <w:rPr>
          <w:rFonts w:hint="cs"/>
          <w:rtl/>
        </w:rPr>
        <w:t xml:space="preserve">שלא משקל העומד בנטל גבוה כאמור. </w:t>
      </w:r>
      <w:r w:rsidR="00D81CC3" w:rsidRPr="0065464F">
        <w:rPr>
          <w:rFonts w:hint="cs"/>
          <w:rtl/>
        </w:rPr>
        <w:t>לא כל שכן בהינתן התרשמות בית המשפט המחוזי כי המערער "</w:t>
      </w:r>
      <w:r w:rsidR="00D81CC3" w:rsidRPr="0065464F">
        <w:rPr>
          <w:rFonts w:ascii="Century" w:hAnsi="Century" w:cs="Miriam"/>
          <w:b/>
          <w:spacing w:val="0"/>
          <w:sz w:val="22"/>
          <w:szCs w:val="24"/>
          <w:rtl/>
        </w:rPr>
        <w:t>השיב לשאלות באופן סלקטיבי ומניפולטיבי, ובמידה רבה בחר לא לענות על שאלות במקומות שבהם אין לו תשובות טובות, ומנגד השיב לשאלות שיכולות לסייע לו</w:t>
      </w:r>
      <w:r w:rsidR="00D81CC3" w:rsidRPr="0065464F">
        <w:rPr>
          <w:rFonts w:hint="cs"/>
          <w:rtl/>
        </w:rPr>
        <w:t xml:space="preserve">". </w:t>
      </w:r>
      <w:r w:rsidR="005233E6" w:rsidRPr="0065464F">
        <w:rPr>
          <w:rFonts w:hint="cs"/>
          <w:rtl/>
        </w:rPr>
        <w:t>אציע לחברי ולחברתי כי בנסיבות אלה לא נתערב ב</w:t>
      </w:r>
      <w:r w:rsidR="00FA0085" w:rsidRPr="0065464F">
        <w:rPr>
          <w:rFonts w:hint="cs"/>
          <w:rtl/>
        </w:rPr>
        <w:t xml:space="preserve">קביעה עובדתית זו, </w:t>
      </w:r>
      <w:r w:rsidR="005233E6" w:rsidRPr="0065464F">
        <w:rPr>
          <w:rFonts w:hint="cs"/>
          <w:rtl/>
        </w:rPr>
        <w:t>המבוססת על</w:t>
      </w:r>
      <w:r w:rsidR="00FA0085" w:rsidRPr="0065464F">
        <w:rPr>
          <w:rFonts w:hint="cs"/>
          <w:rtl/>
        </w:rPr>
        <w:t xml:space="preserve"> התרשמות בית ה</w:t>
      </w:r>
      <w:r w:rsidR="00300FE6" w:rsidRPr="0065464F">
        <w:rPr>
          <w:rFonts w:hint="cs"/>
          <w:rtl/>
        </w:rPr>
        <w:t xml:space="preserve">משפט המחוזי מעדות המערער לפניו; וכפועל יוצא מכך, לא נקבל את חוות הדעת כראיה. למעלה מן הנדרש, אציין כי שורתה התחתונה של חוות הדעת היא מסקנה סטטיסטית גרידא </w:t>
      </w:r>
      <w:r w:rsidR="00300FE6" w:rsidRPr="0065464F">
        <w:rPr>
          <w:rtl/>
        </w:rPr>
        <w:t>–</w:t>
      </w:r>
      <w:r w:rsidR="00300FE6" w:rsidRPr="0065464F">
        <w:rPr>
          <w:rFonts w:hint="cs"/>
          <w:rtl/>
        </w:rPr>
        <w:t xml:space="preserve"> להב</w:t>
      </w:r>
      <w:r w:rsidR="00B57EE2">
        <w:rPr>
          <w:rFonts w:hint="cs"/>
          <w:rtl/>
        </w:rPr>
        <w:t>ד</w:t>
      </w:r>
      <w:r w:rsidR="00300FE6" w:rsidRPr="0065464F">
        <w:rPr>
          <w:rFonts w:hint="cs"/>
          <w:rtl/>
        </w:rPr>
        <w:t xml:space="preserve">יל מממצא פסיכיאטרי אינדיבידואלי באשר למצב המערער עצמו. </w:t>
      </w:r>
    </w:p>
    <w:p w:rsidR="00FA0085" w:rsidRPr="0065464F" w:rsidRDefault="00FA0085" w:rsidP="00C64BE6">
      <w:pPr>
        <w:pStyle w:val="Ruller4"/>
        <w:numPr>
          <w:ilvl w:val="0"/>
          <w:numId w:val="0"/>
        </w:numPr>
        <w:rPr>
          <w:rtl/>
        </w:rPr>
      </w:pPr>
    </w:p>
    <w:p w:rsidR="009F16F0" w:rsidRPr="0065464F" w:rsidRDefault="00FA0085" w:rsidP="00C64BE6">
      <w:pPr>
        <w:pStyle w:val="Ruller4"/>
        <w:numPr>
          <w:ilvl w:val="0"/>
          <w:numId w:val="0"/>
        </w:numPr>
      </w:pPr>
      <w:r w:rsidRPr="0065464F">
        <w:rPr>
          <w:rtl/>
        </w:rPr>
        <w:tab/>
      </w:r>
      <w:r w:rsidR="009F16F0" w:rsidRPr="0065464F">
        <w:rPr>
          <w:rFonts w:hint="cs"/>
          <w:rtl/>
        </w:rPr>
        <w:t xml:space="preserve">על אותה הדרך, </w:t>
      </w:r>
      <w:r w:rsidR="00220FEE" w:rsidRPr="0065464F">
        <w:rPr>
          <w:rFonts w:hint="cs"/>
          <w:rtl/>
        </w:rPr>
        <w:t>תהיות כלליות</w:t>
      </w:r>
      <w:r w:rsidR="009A4622" w:rsidRPr="0065464F">
        <w:rPr>
          <w:rFonts w:hint="cs"/>
          <w:rtl/>
        </w:rPr>
        <w:t xml:space="preserve"> כפי שמעלים באי-כוחו של המערער</w:t>
      </w:r>
      <w:r w:rsidR="00220FEE" w:rsidRPr="0065464F">
        <w:rPr>
          <w:rFonts w:hint="cs"/>
          <w:rtl/>
        </w:rPr>
        <w:t xml:space="preserve"> באשר ל</w:t>
      </w:r>
      <w:r w:rsidR="00300FE6" w:rsidRPr="0065464F">
        <w:rPr>
          <w:rFonts w:hint="cs"/>
          <w:rtl/>
        </w:rPr>
        <w:t>"</w:t>
      </w:r>
      <w:r w:rsidR="00220FEE" w:rsidRPr="0065464F">
        <w:rPr>
          <w:rFonts w:hint="cs"/>
          <w:rtl/>
        </w:rPr>
        <w:t xml:space="preserve">כיצד ייתכן שאדם </w:t>
      </w:r>
      <w:r w:rsidR="003A3A2C" w:rsidRPr="0065464F">
        <w:rPr>
          <w:rFonts w:hint="cs"/>
          <w:rtl/>
        </w:rPr>
        <w:t xml:space="preserve">בעל רקע </w:t>
      </w:r>
      <w:r w:rsidR="00220FEE" w:rsidRPr="0065464F">
        <w:rPr>
          <w:rFonts w:hint="cs"/>
          <w:rtl/>
        </w:rPr>
        <w:t xml:space="preserve">נורמטיבי ינהג </w:t>
      </w:r>
      <w:r w:rsidR="009F16F0" w:rsidRPr="0065464F">
        <w:rPr>
          <w:rFonts w:hint="cs"/>
          <w:rtl/>
        </w:rPr>
        <w:t>באלימות קשה כפי</w:t>
      </w:r>
      <w:r w:rsidR="00220FEE" w:rsidRPr="0065464F">
        <w:rPr>
          <w:rFonts w:hint="cs"/>
          <w:rtl/>
        </w:rPr>
        <w:t xml:space="preserve"> שהמערער נהג</w:t>
      </w:r>
      <w:r w:rsidR="00300FE6" w:rsidRPr="0065464F">
        <w:rPr>
          <w:rFonts w:hint="cs"/>
          <w:rtl/>
        </w:rPr>
        <w:t>?"</w:t>
      </w:r>
      <w:r w:rsidR="00220FEE" w:rsidRPr="0065464F">
        <w:rPr>
          <w:rFonts w:hint="cs"/>
          <w:rtl/>
        </w:rPr>
        <w:t xml:space="preserve"> </w:t>
      </w:r>
      <w:r w:rsidR="00220FEE" w:rsidRPr="0065464F">
        <w:rPr>
          <w:rtl/>
        </w:rPr>
        <w:t>–</w:t>
      </w:r>
      <w:r w:rsidR="00220FEE" w:rsidRPr="0065464F">
        <w:rPr>
          <w:rFonts w:hint="cs"/>
          <w:rtl/>
        </w:rPr>
        <w:t xml:space="preserve"> אינן </w:t>
      </w:r>
      <w:r w:rsidR="009F16F0" w:rsidRPr="0065464F">
        <w:rPr>
          <w:rFonts w:hint="cs"/>
          <w:rtl/>
        </w:rPr>
        <w:t>מ</w:t>
      </w:r>
      <w:r w:rsidR="003A3A2C" w:rsidRPr="0065464F">
        <w:rPr>
          <w:rFonts w:hint="cs"/>
          <w:rtl/>
        </w:rPr>
        <w:t>ת</w:t>
      </w:r>
      <w:r w:rsidR="009F16F0" w:rsidRPr="0065464F">
        <w:rPr>
          <w:rFonts w:hint="cs"/>
          <w:rtl/>
        </w:rPr>
        <w:t xml:space="preserve">גבשות </w:t>
      </w:r>
      <w:r w:rsidR="003A3A2C" w:rsidRPr="0065464F">
        <w:rPr>
          <w:rFonts w:hint="cs"/>
          <w:rtl/>
        </w:rPr>
        <w:t xml:space="preserve">לכדי </w:t>
      </w:r>
      <w:r w:rsidR="00220FEE" w:rsidRPr="0065464F">
        <w:rPr>
          <w:rFonts w:hint="cs"/>
          <w:rtl/>
        </w:rPr>
        <w:t xml:space="preserve">טיעון משפטי </w:t>
      </w:r>
      <w:proofErr w:type="spellStart"/>
      <w:r w:rsidR="009F16F0" w:rsidRPr="0065464F">
        <w:rPr>
          <w:rFonts w:hint="cs"/>
          <w:rtl/>
        </w:rPr>
        <w:t>צליח</w:t>
      </w:r>
      <w:proofErr w:type="spellEnd"/>
      <w:r w:rsidR="00220FEE" w:rsidRPr="0065464F">
        <w:rPr>
          <w:rFonts w:hint="cs"/>
          <w:rtl/>
        </w:rPr>
        <w:t>.</w:t>
      </w:r>
    </w:p>
    <w:p w:rsidR="009F16F0" w:rsidRPr="0065464F" w:rsidRDefault="009F16F0" w:rsidP="009F16F0">
      <w:pPr>
        <w:pStyle w:val="Ruller4"/>
        <w:numPr>
          <w:ilvl w:val="0"/>
          <w:numId w:val="0"/>
        </w:numPr>
        <w:rPr>
          <w:rtl/>
        </w:rPr>
      </w:pPr>
    </w:p>
    <w:p w:rsidR="008B77EE" w:rsidRPr="0065464F" w:rsidRDefault="009F16F0" w:rsidP="00EC29A1">
      <w:pPr>
        <w:pStyle w:val="Ruller4"/>
        <w:rPr>
          <w:rtl/>
        </w:rPr>
      </w:pPr>
      <w:r w:rsidRPr="0065464F">
        <w:rPr>
          <w:rFonts w:hint="cs"/>
          <w:rtl/>
        </w:rPr>
        <w:lastRenderedPageBreak/>
        <w:t>במסגרת הדיון שלפנינו ובמענה לשאלת חברי</w:t>
      </w:r>
      <w:r w:rsidR="003C1D49" w:rsidRPr="0065464F">
        <w:rPr>
          <w:rFonts w:hint="cs"/>
          <w:rtl/>
        </w:rPr>
        <w:t>,</w:t>
      </w:r>
      <w:r w:rsidRPr="0065464F">
        <w:rPr>
          <w:rFonts w:hint="cs"/>
          <w:rtl/>
        </w:rPr>
        <w:t xml:space="preserve"> השופט </w:t>
      </w:r>
      <w:r w:rsidRPr="0065464F">
        <w:rPr>
          <w:rFonts w:ascii="Century" w:hAnsi="Century" w:cs="Miriam" w:hint="cs"/>
          <w:b/>
          <w:spacing w:val="0"/>
          <w:sz w:val="22"/>
          <w:szCs w:val="24"/>
          <w:rtl/>
        </w:rPr>
        <w:t>א' שטיין</w:t>
      </w:r>
      <w:r w:rsidRPr="0065464F">
        <w:rPr>
          <w:rFonts w:hint="cs"/>
          <w:rtl/>
        </w:rPr>
        <w:t xml:space="preserve">, באי-כוח המערער </w:t>
      </w:r>
      <w:r w:rsidR="003C1D49" w:rsidRPr="0065464F">
        <w:rPr>
          <w:rFonts w:hint="cs"/>
          <w:rtl/>
        </w:rPr>
        <w:t xml:space="preserve">חידדו </w:t>
      </w:r>
      <w:r w:rsidRPr="0065464F">
        <w:rPr>
          <w:rFonts w:hint="cs"/>
          <w:rtl/>
        </w:rPr>
        <w:t xml:space="preserve">את טיעונם, והבהירו כי לשיטתם חוות הדעת </w:t>
      </w:r>
      <w:r w:rsidR="003A3A2C" w:rsidRPr="0065464F">
        <w:rPr>
          <w:rFonts w:hint="cs"/>
          <w:rtl/>
        </w:rPr>
        <w:t>מבסס</w:t>
      </w:r>
      <w:r w:rsidR="009A4622" w:rsidRPr="0065464F">
        <w:rPr>
          <w:rFonts w:hint="cs"/>
          <w:rtl/>
        </w:rPr>
        <w:t xml:space="preserve">ת </w:t>
      </w:r>
      <w:r w:rsidR="00FA0085" w:rsidRPr="0065464F">
        <w:rPr>
          <w:rFonts w:hint="cs"/>
          <w:rtl/>
        </w:rPr>
        <w:t>טענה ל</w:t>
      </w:r>
      <w:r w:rsidR="009A4622" w:rsidRPr="0065464F">
        <w:rPr>
          <w:rFonts w:hint="cs"/>
          <w:rtl/>
        </w:rPr>
        <w:t>התקיימות סייג לאחריות פלילית בהתאם לסעיף 34ז לחוק, בשל כך ש</w:t>
      </w:r>
      <w:r w:rsidR="00D43CCA" w:rsidRPr="0065464F">
        <w:rPr>
          <w:rFonts w:hint="cs"/>
          <w:rtl/>
        </w:rPr>
        <w:t>המערער פעל במצב של "</w:t>
      </w:r>
      <w:proofErr w:type="spellStart"/>
      <w:r w:rsidR="00D43CCA" w:rsidRPr="0065464F">
        <w:rPr>
          <w:rFonts w:hint="cs"/>
          <w:rtl/>
        </w:rPr>
        <w:t>אוטומטיזם</w:t>
      </w:r>
      <w:proofErr w:type="spellEnd"/>
      <w:r w:rsidR="00D43CCA" w:rsidRPr="0065464F">
        <w:rPr>
          <w:rFonts w:hint="cs"/>
          <w:rtl/>
        </w:rPr>
        <w:t>".</w:t>
      </w:r>
      <w:r w:rsidR="00C64BE6" w:rsidRPr="0065464F">
        <w:rPr>
          <w:rFonts w:hint="cs"/>
          <w:rtl/>
        </w:rPr>
        <w:t xml:space="preserve"> </w:t>
      </w:r>
      <w:r w:rsidR="00E75C72" w:rsidRPr="0065464F">
        <w:rPr>
          <w:rFonts w:hint="cs"/>
          <w:rtl/>
        </w:rPr>
        <w:t>אף</w:t>
      </w:r>
      <w:r w:rsidR="003A3A2C" w:rsidRPr="0065464F">
        <w:rPr>
          <w:rFonts w:hint="cs"/>
          <w:rtl/>
        </w:rPr>
        <w:t xml:space="preserve"> לו הייתי נכון להתעלם מהקושי הבסיסי בחוות הדעת בכך שהיא מבוססת על </w:t>
      </w:r>
      <w:r w:rsidR="003C1D49" w:rsidRPr="0065464F">
        <w:rPr>
          <w:rFonts w:hint="cs"/>
          <w:rtl/>
        </w:rPr>
        <w:t xml:space="preserve">אימוץ </w:t>
      </w:r>
      <w:r w:rsidR="003A3A2C" w:rsidRPr="0065464F">
        <w:rPr>
          <w:rFonts w:hint="cs"/>
          <w:rtl/>
        </w:rPr>
        <w:t>גרסתו של המערער</w:t>
      </w:r>
      <w:r w:rsidR="00300FE6" w:rsidRPr="0065464F">
        <w:rPr>
          <w:rFonts w:hint="cs"/>
          <w:rtl/>
        </w:rPr>
        <w:t xml:space="preserve"> והיסק סטטיסטי גרידא</w:t>
      </w:r>
      <w:r w:rsidR="003A3A2C" w:rsidRPr="0065464F">
        <w:rPr>
          <w:rFonts w:hint="cs"/>
          <w:rtl/>
        </w:rPr>
        <w:t xml:space="preserve">, </w:t>
      </w:r>
      <w:r w:rsidR="009A4622" w:rsidRPr="0065464F">
        <w:rPr>
          <w:rFonts w:hint="cs"/>
          <w:rtl/>
        </w:rPr>
        <w:t>בהינתן קביעות הפסיקה באשר ל</w:t>
      </w:r>
      <w:r w:rsidR="00D43CCA" w:rsidRPr="0065464F">
        <w:rPr>
          <w:rFonts w:hint="cs"/>
          <w:rtl/>
        </w:rPr>
        <w:t xml:space="preserve">אופן </w:t>
      </w:r>
      <w:r w:rsidR="009A4622" w:rsidRPr="0065464F">
        <w:rPr>
          <w:rFonts w:hint="cs"/>
          <w:rtl/>
        </w:rPr>
        <w:t>הוכחת סייג זה</w:t>
      </w:r>
      <w:r w:rsidR="003A3A2C" w:rsidRPr="0065464F">
        <w:rPr>
          <w:rFonts w:hint="cs"/>
          <w:rtl/>
        </w:rPr>
        <w:t xml:space="preserve"> (ראו, בין היתר: </w:t>
      </w:r>
      <w:r w:rsidR="003A3A2C" w:rsidRPr="0065464F">
        <w:rPr>
          <w:rtl/>
        </w:rPr>
        <w:t>ע"פ 5266/05 </w:t>
      </w:r>
      <w:proofErr w:type="spellStart"/>
      <w:r w:rsidR="003A3A2C" w:rsidRPr="0065464F">
        <w:rPr>
          <w:rFonts w:ascii="Century" w:hAnsi="Century" w:cs="Miriam"/>
          <w:b/>
          <w:spacing w:val="0"/>
          <w:sz w:val="22"/>
          <w:szCs w:val="24"/>
          <w:rtl/>
        </w:rPr>
        <w:t>זלנצקי</w:t>
      </w:r>
      <w:proofErr w:type="spellEnd"/>
      <w:r w:rsidR="003A3A2C" w:rsidRPr="0065464F">
        <w:rPr>
          <w:rFonts w:ascii="Century" w:hAnsi="Century" w:cs="Miriam"/>
          <w:b/>
          <w:spacing w:val="0"/>
          <w:sz w:val="22"/>
          <w:szCs w:val="24"/>
          <w:rtl/>
        </w:rPr>
        <w:t xml:space="preserve"> נ' מדינת ישראל</w:t>
      </w:r>
      <w:r w:rsidR="002A2CE3" w:rsidRPr="0065464F">
        <w:rPr>
          <w:rFonts w:hint="cs"/>
          <w:rtl/>
        </w:rPr>
        <w:t xml:space="preserve"> </w:t>
      </w:r>
      <w:r w:rsidR="003A3A2C" w:rsidRPr="0065464F">
        <w:rPr>
          <w:rtl/>
        </w:rPr>
        <w:t>(</w:t>
      </w:r>
      <w:r w:rsidR="003A3A2C" w:rsidRPr="0065464F">
        <w:rPr>
          <w:rFonts w:hint="cs"/>
          <w:rtl/>
        </w:rPr>
        <w:t>22.2.2007</w:t>
      </w:r>
      <w:r w:rsidR="003A3A2C" w:rsidRPr="0065464F">
        <w:rPr>
          <w:rtl/>
        </w:rPr>
        <w:t>)‏</w:t>
      </w:r>
      <w:r w:rsidR="003A3A2C" w:rsidRPr="0065464F">
        <w:rPr>
          <w:rFonts w:hint="cs"/>
          <w:rtl/>
        </w:rPr>
        <w:t xml:space="preserve">); </w:t>
      </w:r>
      <w:r w:rsidR="00EC29A1">
        <w:rPr>
          <w:rFonts w:hint="cs"/>
          <w:rtl/>
        </w:rPr>
        <w:t>נוכח</w:t>
      </w:r>
      <w:r w:rsidR="003A3A2C" w:rsidRPr="0065464F">
        <w:rPr>
          <w:rFonts w:hint="cs"/>
          <w:rtl/>
        </w:rPr>
        <w:t xml:space="preserve"> הקביעות העובדתיות ביחס לאירוע שלפנינו </w:t>
      </w:r>
      <w:r w:rsidR="003C1D49" w:rsidRPr="0065464F">
        <w:rPr>
          <w:rFonts w:hint="cs"/>
          <w:rtl/>
        </w:rPr>
        <w:t xml:space="preserve">על בסיס יתר הראיות </w:t>
      </w:r>
      <w:r w:rsidR="003A3A2C" w:rsidRPr="0065464F">
        <w:rPr>
          <w:rtl/>
        </w:rPr>
        <w:t>–</w:t>
      </w:r>
      <w:r w:rsidR="003A3A2C" w:rsidRPr="0065464F">
        <w:rPr>
          <w:rFonts w:hint="cs"/>
          <w:rtl/>
        </w:rPr>
        <w:t xml:space="preserve"> </w:t>
      </w:r>
      <w:r w:rsidR="008F7F3C" w:rsidRPr="0065464F">
        <w:rPr>
          <w:rFonts w:hint="cs"/>
          <w:rtl/>
        </w:rPr>
        <w:t>הסיכוי שקבלת</w:t>
      </w:r>
      <w:r w:rsidR="003A3A2C" w:rsidRPr="0065464F">
        <w:rPr>
          <w:rFonts w:hint="cs"/>
          <w:rtl/>
        </w:rPr>
        <w:t xml:space="preserve"> חוות הדעת </w:t>
      </w:r>
      <w:r w:rsidR="003C1D49" w:rsidRPr="0065464F">
        <w:rPr>
          <w:rFonts w:hint="cs"/>
          <w:rtl/>
        </w:rPr>
        <w:t>כראיה</w:t>
      </w:r>
      <w:r w:rsidR="003A3A2C" w:rsidRPr="0065464F">
        <w:rPr>
          <w:rFonts w:hint="cs"/>
          <w:rtl/>
        </w:rPr>
        <w:t xml:space="preserve"> תוביל </w:t>
      </w:r>
      <w:r w:rsidR="003A3A2C" w:rsidRPr="0065464F">
        <w:rPr>
          <w:rtl/>
        </w:rPr>
        <w:t>לשינוי בתוצאה שנקבעה על ידי הערכאה הדיונית</w:t>
      </w:r>
      <w:r w:rsidR="008F7F3C" w:rsidRPr="0065464F">
        <w:rPr>
          <w:rFonts w:hint="cs"/>
          <w:rtl/>
        </w:rPr>
        <w:t xml:space="preserve"> אינו קיים לטעמי</w:t>
      </w:r>
      <w:r w:rsidR="003A3A2C" w:rsidRPr="0065464F">
        <w:rPr>
          <w:rFonts w:hint="cs"/>
          <w:rtl/>
        </w:rPr>
        <w:t xml:space="preserve">. </w:t>
      </w:r>
    </w:p>
    <w:p w:rsidR="003C1D49" w:rsidRPr="0065464F" w:rsidRDefault="003C1D49" w:rsidP="003C1D49">
      <w:pPr>
        <w:pStyle w:val="Ruller40"/>
        <w:rPr>
          <w:rtl/>
        </w:rPr>
      </w:pPr>
    </w:p>
    <w:p w:rsidR="003C1D49" w:rsidRPr="0065464F" w:rsidRDefault="00DA2B7F" w:rsidP="00DA2B7F">
      <w:pPr>
        <w:pStyle w:val="Ruller4"/>
        <w:numPr>
          <w:ilvl w:val="0"/>
          <w:numId w:val="0"/>
        </w:numPr>
        <w:rPr>
          <w:rtl/>
        </w:rPr>
      </w:pPr>
      <w:r w:rsidRPr="0065464F">
        <w:rPr>
          <w:rtl/>
        </w:rPr>
        <w:tab/>
      </w:r>
      <w:r w:rsidR="003C1D49" w:rsidRPr="0065464F">
        <w:rPr>
          <w:rFonts w:hint="cs"/>
          <w:rtl/>
        </w:rPr>
        <w:t xml:space="preserve">מכלל טעמים אלו, הבקשה להוספת ראיה חדשה </w:t>
      </w:r>
      <w:r w:rsidR="003C1D49" w:rsidRPr="0065464F">
        <w:rPr>
          <w:rFonts w:ascii="Century" w:hAnsi="Century" w:cs="Miriam" w:hint="cs"/>
          <w:b/>
          <w:spacing w:val="0"/>
          <w:sz w:val="22"/>
          <w:szCs w:val="24"/>
          <w:rtl/>
        </w:rPr>
        <w:t>נדחית</w:t>
      </w:r>
      <w:r w:rsidR="008D4820" w:rsidRPr="0065464F">
        <w:rPr>
          <w:rFonts w:hint="cs"/>
          <w:rtl/>
        </w:rPr>
        <w:t xml:space="preserve"> בזאת</w:t>
      </w:r>
      <w:r w:rsidR="00223035" w:rsidRPr="0065464F">
        <w:rPr>
          <w:rFonts w:hint="cs"/>
          <w:rtl/>
        </w:rPr>
        <w:t xml:space="preserve">. </w:t>
      </w:r>
    </w:p>
    <w:p w:rsidR="001D13EA" w:rsidRPr="0065464F" w:rsidRDefault="001D13EA" w:rsidP="001D13EA">
      <w:pPr>
        <w:pStyle w:val="Ruller40"/>
        <w:rPr>
          <w:rtl/>
        </w:rPr>
      </w:pPr>
    </w:p>
    <w:p w:rsidR="001D13EA" w:rsidRPr="0065464F" w:rsidRDefault="001D13EA" w:rsidP="001D13EA">
      <w:pPr>
        <w:pStyle w:val="Ruller4"/>
        <w:rPr>
          <w:rtl/>
        </w:rPr>
      </w:pPr>
      <w:r w:rsidRPr="0065464F">
        <w:rPr>
          <w:rFonts w:hint="cs"/>
          <w:rtl/>
        </w:rPr>
        <w:t xml:space="preserve">כמו כן, כוונתו של המערער להביא למותה של המתלוננת הוכחה כדבעי מעל ומעבר לכל ספק סביר. כוונה זו באה מדבריו של המערער, ובכלל זה "תמותי כבר", שליוו את מעשי האלימות הקשים בהם נקט כלפי המתלוננת </w:t>
      </w:r>
      <w:r w:rsidRPr="0065464F">
        <w:rPr>
          <w:rtl/>
        </w:rPr>
        <w:t>–</w:t>
      </w:r>
      <w:r w:rsidRPr="0065464F">
        <w:rPr>
          <w:rFonts w:hint="cs"/>
          <w:rtl/>
        </w:rPr>
        <w:t xml:space="preserve"> מעשים שכללו, כאמור, חבטות בראשה של המתלוננת ודקירות סכין שיכלו להביא למותה. כוונה כאמור אף עולה בבירור, ובאופן שאינו מותיר כל ספק, ממעשים אלו גופם. אביא בהקשר זה את דברי חברי, השופט </w:t>
      </w:r>
      <w:r w:rsidRPr="0065464F">
        <w:rPr>
          <w:rFonts w:ascii="Century" w:hAnsi="Century" w:cs="Miriam" w:hint="cs"/>
          <w:b/>
          <w:spacing w:val="0"/>
          <w:szCs w:val="24"/>
          <w:rtl/>
        </w:rPr>
        <w:t>א' שטיין</w:t>
      </w:r>
      <w:r w:rsidRPr="0065464F">
        <w:rPr>
          <w:rFonts w:hint="cs"/>
          <w:rtl/>
        </w:rPr>
        <w:t xml:space="preserve">, בע"פ </w:t>
      </w:r>
      <w:r w:rsidRPr="0065464F">
        <w:rPr>
          <w:rtl/>
        </w:rPr>
        <w:t xml:space="preserve">2418/17 </w:t>
      </w:r>
      <w:proofErr w:type="spellStart"/>
      <w:r w:rsidRPr="0065464F">
        <w:rPr>
          <w:rFonts w:ascii="Century" w:hAnsi="Century" w:cs="Miriam" w:hint="eastAsia"/>
          <w:b/>
          <w:spacing w:val="0"/>
          <w:szCs w:val="24"/>
          <w:rtl/>
        </w:rPr>
        <w:t>קוטינה</w:t>
      </w:r>
      <w:proofErr w:type="spellEnd"/>
      <w:r w:rsidRPr="0065464F">
        <w:rPr>
          <w:rFonts w:ascii="Century" w:hAnsi="Century" w:cs="Miriam"/>
          <w:b/>
          <w:spacing w:val="0"/>
          <w:szCs w:val="24"/>
          <w:rtl/>
        </w:rPr>
        <w:t xml:space="preserve"> </w:t>
      </w:r>
      <w:r w:rsidRPr="0065464F">
        <w:rPr>
          <w:rFonts w:ascii="Century" w:hAnsi="Century" w:cs="Miriam" w:hint="eastAsia"/>
          <w:b/>
          <w:spacing w:val="0"/>
          <w:szCs w:val="24"/>
          <w:rtl/>
        </w:rPr>
        <w:t>נ</w:t>
      </w:r>
      <w:r w:rsidRPr="0065464F">
        <w:rPr>
          <w:rFonts w:ascii="Century" w:hAnsi="Century" w:cs="Miriam"/>
          <w:b/>
          <w:spacing w:val="0"/>
          <w:szCs w:val="24"/>
          <w:rtl/>
        </w:rPr>
        <w:t xml:space="preserve">' </w:t>
      </w:r>
      <w:r w:rsidRPr="0065464F">
        <w:rPr>
          <w:rFonts w:ascii="Century" w:hAnsi="Century" w:cs="Miriam" w:hint="eastAsia"/>
          <w:b/>
          <w:spacing w:val="0"/>
          <w:szCs w:val="24"/>
          <w:rtl/>
        </w:rPr>
        <w:t>מדינת</w:t>
      </w:r>
      <w:r w:rsidRPr="0065464F">
        <w:rPr>
          <w:rFonts w:ascii="Century" w:hAnsi="Century" w:cs="Miriam"/>
          <w:b/>
          <w:spacing w:val="0"/>
          <w:szCs w:val="24"/>
          <w:rtl/>
        </w:rPr>
        <w:t xml:space="preserve"> </w:t>
      </w:r>
      <w:r w:rsidRPr="0065464F">
        <w:rPr>
          <w:rFonts w:ascii="Century" w:hAnsi="Century" w:cs="Miriam" w:hint="eastAsia"/>
          <w:b/>
          <w:spacing w:val="0"/>
          <w:szCs w:val="24"/>
          <w:rtl/>
        </w:rPr>
        <w:t>ישראל</w:t>
      </w:r>
      <w:r w:rsidRPr="0065464F">
        <w:rPr>
          <w:rtl/>
        </w:rPr>
        <w:t xml:space="preserve"> (25.10.2018)</w:t>
      </w:r>
      <w:r w:rsidRPr="0065464F">
        <w:rPr>
          <w:rFonts w:hint="cs"/>
          <w:rtl/>
        </w:rPr>
        <w:t>:</w:t>
      </w:r>
    </w:p>
    <w:p w:rsidR="001D13EA" w:rsidRPr="0065464F" w:rsidRDefault="001D13EA" w:rsidP="001D13EA">
      <w:pPr>
        <w:pStyle w:val="Ruller40"/>
        <w:rPr>
          <w:rtl/>
        </w:rPr>
      </w:pPr>
    </w:p>
    <w:p w:rsidR="00DA2B7F" w:rsidRPr="0065464F" w:rsidRDefault="001D13EA" w:rsidP="00DA2B7F">
      <w:pPr>
        <w:pStyle w:val="Ruller5"/>
        <w:rPr>
          <w:rtl/>
        </w:rPr>
      </w:pPr>
      <w:r w:rsidRPr="0065464F">
        <w:rPr>
          <w:rtl/>
        </w:rPr>
        <w:t>"</w:t>
      </w:r>
      <w:r w:rsidRPr="0065464F">
        <w:rPr>
          <w:rFonts w:hint="eastAsia"/>
          <w:rtl/>
        </w:rPr>
        <w:t>כוונה</w:t>
      </w:r>
      <w:r w:rsidRPr="0065464F">
        <w:rPr>
          <w:rtl/>
        </w:rPr>
        <w:t xml:space="preserve"> </w:t>
      </w:r>
      <w:r w:rsidRPr="0065464F">
        <w:rPr>
          <w:rFonts w:hint="eastAsia"/>
          <w:rtl/>
        </w:rPr>
        <w:t>להביא</w:t>
      </w:r>
      <w:r w:rsidRPr="0065464F">
        <w:rPr>
          <w:rtl/>
        </w:rPr>
        <w:t xml:space="preserve"> </w:t>
      </w:r>
      <w:r w:rsidRPr="0065464F">
        <w:rPr>
          <w:rFonts w:hint="eastAsia"/>
          <w:rtl/>
        </w:rPr>
        <w:t>לתוצאה</w:t>
      </w:r>
      <w:r w:rsidRPr="0065464F">
        <w:rPr>
          <w:rtl/>
        </w:rPr>
        <w:t xml:space="preserve"> </w:t>
      </w:r>
      <w:r w:rsidRPr="0065464F">
        <w:rPr>
          <w:rFonts w:hint="eastAsia"/>
          <w:rtl/>
        </w:rPr>
        <w:t>אסורה</w:t>
      </w:r>
      <w:r w:rsidRPr="0065464F">
        <w:rPr>
          <w:rtl/>
        </w:rPr>
        <w:t xml:space="preserve"> </w:t>
      </w:r>
      <w:r w:rsidRPr="0065464F">
        <w:rPr>
          <w:rFonts w:hint="eastAsia"/>
          <w:rtl/>
        </w:rPr>
        <w:t>איננה</w:t>
      </w:r>
      <w:r w:rsidRPr="0065464F">
        <w:rPr>
          <w:rtl/>
        </w:rPr>
        <w:t xml:space="preserve"> </w:t>
      </w:r>
      <w:r w:rsidRPr="0065464F">
        <w:rPr>
          <w:rFonts w:hint="eastAsia"/>
          <w:rtl/>
        </w:rPr>
        <w:t>מצויה</w:t>
      </w:r>
      <w:r w:rsidRPr="0065464F">
        <w:rPr>
          <w:rtl/>
        </w:rPr>
        <w:t xml:space="preserve"> </w:t>
      </w:r>
      <w:r w:rsidRPr="0065464F">
        <w:rPr>
          <w:rFonts w:hint="eastAsia"/>
          <w:rtl/>
        </w:rPr>
        <w:t>בתכניתו</w:t>
      </w:r>
      <w:r w:rsidRPr="0065464F">
        <w:rPr>
          <w:rtl/>
        </w:rPr>
        <w:t xml:space="preserve"> </w:t>
      </w:r>
      <w:r w:rsidRPr="0065464F">
        <w:rPr>
          <w:rFonts w:hint="eastAsia"/>
          <w:rtl/>
        </w:rPr>
        <w:t>המוקדמת</w:t>
      </w:r>
      <w:r w:rsidRPr="0065464F">
        <w:rPr>
          <w:rtl/>
        </w:rPr>
        <w:t xml:space="preserve"> </w:t>
      </w:r>
      <w:r w:rsidRPr="0065464F">
        <w:rPr>
          <w:rFonts w:hint="eastAsia"/>
          <w:rtl/>
        </w:rPr>
        <w:t>או</w:t>
      </w:r>
      <w:r w:rsidRPr="0065464F">
        <w:rPr>
          <w:rtl/>
        </w:rPr>
        <w:t xml:space="preserve"> </w:t>
      </w:r>
      <w:r w:rsidRPr="0065464F">
        <w:rPr>
          <w:rFonts w:hint="eastAsia"/>
          <w:rtl/>
        </w:rPr>
        <w:t>במניעיו</w:t>
      </w:r>
      <w:r w:rsidRPr="0065464F">
        <w:rPr>
          <w:rtl/>
        </w:rPr>
        <w:t xml:space="preserve"> </w:t>
      </w:r>
      <w:r w:rsidRPr="0065464F">
        <w:rPr>
          <w:rFonts w:hint="eastAsia"/>
          <w:rtl/>
        </w:rPr>
        <w:t>של</w:t>
      </w:r>
      <w:r w:rsidRPr="0065464F">
        <w:rPr>
          <w:rtl/>
        </w:rPr>
        <w:t xml:space="preserve"> </w:t>
      </w:r>
      <w:r w:rsidRPr="0065464F">
        <w:rPr>
          <w:rFonts w:hint="eastAsia"/>
          <w:rtl/>
        </w:rPr>
        <w:t>מבצע</w:t>
      </w:r>
      <w:r w:rsidRPr="0065464F">
        <w:rPr>
          <w:rtl/>
        </w:rPr>
        <w:t xml:space="preserve"> </w:t>
      </w:r>
      <w:r w:rsidRPr="0065464F">
        <w:rPr>
          <w:rFonts w:hint="eastAsia"/>
          <w:rtl/>
        </w:rPr>
        <w:t>העבירה</w:t>
      </w:r>
      <w:r w:rsidRPr="0065464F">
        <w:rPr>
          <w:rtl/>
        </w:rPr>
        <w:t xml:space="preserve">, </w:t>
      </w:r>
      <w:r w:rsidRPr="0065464F">
        <w:rPr>
          <w:rFonts w:hint="eastAsia"/>
          <w:rtl/>
        </w:rPr>
        <w:t>וגם</w:t>
      </w:r>
      <w:r w:rsidRPr="0065464F">
        <w:rPr>
          <w:rtl/>
        </w:rPr>
        <w:t xml:space="preserve"> </w:t>
      </w:r>
      <w:r w:rsidRPr="0065464F">
        <w:rPr>
          <w:rFonts w:hint="eastAsia"/>
          <w:rtl/>
        </w:rPr>
        <w:t>לא</w:t>
      </w:r>
      <w:r w:rsidRPr="0065464F">
        <w:rPr>
          <w:rtl/>
        </w:rPr>
        <w:t xml:space="preserve"> </w:t>
      </w:r>
      <w:r w:rsidRPr="0065464F">
        <w:rPr>
          <w:rFonts w:hint="eastAsia"/>
          <w:rtl/>
        </w:rPr>
        <w:t>במחשבותיו</w:t>
      </w:r>
      <w:r w:rsidRPr="0065464F">
        <w:rPr>
          <w:rtl/>
        </w:rPr>
        <w:t xml:space="preserve"> </w:t>
      </w:r>
      <w:r w:rsidRPr="0065464F">
        <w:rPr>
          <w:rFonts w:hint="eastAsia"/>
          <w:rtl/>
        </w:rPr>
        <w:t>לבדן</w:t>
      </w:r>
      <w:r w:rsidRPr="0065464F">
        <w:rPr>
          <w:rtl/>
        </w:rPr>
        <w:t xml:space="preserve">. </w:t>
      </w:r>
      <w:r w:rsidRPr="0065464F">
        <w:rPr>
          <w:rFonts w:hint="eastAsia"/>
          <w:rtl/>
        </w:rPr>
        <w:t>כל</w:t>
      </w:r>
      <w:r w:rsidRPr="0065464F">
        <w:rPr>
          <w:rtl/>
        </w:rPr>
        <w:t xml:space="preserve"> </w:t>
      </w:r>
      <w:r w:rsidRPr="0065464F">
        <w:rPr>
          <w:rFonts w:hint="eastAsia"/>
          <w:rtl/>
        </w:rPr>
        <w:t>אלו</w:t>
      </w:r>
      <w:r w:rsidRPr="0065464F">
        <w:rPr>
          <w:rtl/>
        </w:rPr>
        <w:t xml:space="preserve"> </w:t>
      </w:r>
      <w:r w:rsidRPr="0065464F">
        <w:rPr>
          <w:rFonts w:hint="eastAsia"/>
          <w:rtl/>
        </w:rPr>
        <w:t>משמשים</w:t>
      </w:r>
      <w:r w:rsidRPr="0065464F">
        <w:rPr>
          <w:rtl/>
        </w:rPr>
        <w:t xml:space="preserve"> </w:t>
      </w:r>
      <w:r w:rsidRPr="0065464F">
        <w:rPr>
          <w:rFonts w:hint="eastAsia"/>
          <w:rtl/>
        </w:rPr>
        <w:t>ראיות</w:t>
      </w:r>
      <w:r w:rsidRPr="0065464F">
        <w:rPr>
          <w:rtl/>
        </w:rPr>
        <w:t xml:space="preserve"> </w:t>
      </w:r>
      <w:r w:rsidRPr="0065464F">
        <w:rPr>
          <w:rFonts w:hint="eastAsia"/>
          <w:rtl/>
        </w:rPr>
        <w:t>על</w:t>
      </w:r>
      <w:r w:rsidRPr="0065464F">
        <w:rPr>
          <w:rtl/>
        </w:rPr>
        <w:t xml:space="preserve"> </w:t>
      </w:r>
      <w:r w:rsidRPr="0065464F">
        <w:rPr>
          <w:rFonts w:hint="eastAsia"/>
          <w:rtl/>
        </w:rPr>
        <w:t>כוונה</w:t>
      </w:r>
      <w:r w:rsidRPr="0065464F">
        <w:rPr>
          <w:rtl/>
        </w:rPr>
        <w:t xml:space="preserve">, </w:t>
      </w:r>
      <w:r w:rsidRPr="0065464F">
        <w:rPr>
          <w:rFonts w:hint="eastAsia"/>
          <w:rtl/>
        </w:rPr>
        <w:t>הא</w:t>
      </w:r>
      <w:r w:rsidRPr="0065464F">
        <w:rPr>
          <w:rtl/>
        </w:rPr>
        <w:t xml:space="preserve"> </w:t>
      </w:r>
      <w:r w:rsidRPr="0065464F">
        <w:rPr>
          <w:rFonts w:hint="eastAsia"/>
          <w:rtl/>
        </w:rPr>
        <w:t>ותו</w:t>
      </w:r>
      <w:r w:rsidRPr="0065464F">
        <w:rPr>
          <w:rtl/>
        </w:rPr>
        <w:t xml:space="preserve"> </w:t>
      </w:r>
      <w:r w:rsidRPr="0065464F">
        <w:rPr>
          <w:rFonts w:hint="eastAsia"/>
          <w:rtl/>
        </w:rPr>
        <w:t>לא</w:t>
      </w:r>
      <w:r w:rsidRPr="0065464F">
        <w:rPr>
          <w:rtl/>
        </w:rPr>
        <w:t xml:space="preserve">, </w:t>
      </w:r>
      <w:r w:rsidRPr="0065464F">
        <w:rPr>
          <w:rFonts w:hint="eastAsia"/>
          <w:rtl/>
        </w:rPr>
        <w:t>והם</w:t>
      </w:r>
      <w:r w:rsidRPr="0065464F">
        <w:rPr>
          <w:rtl/>
        </w:rPr>
        <w:t xml:space="preserve"> </w:t>
      </w:r>
      <w:r w:rsidRPr="0065464F">
        <w:rPr>
          <w:rFonts w:hint="eastAsia"/>
          <w:rtl/>
        </w:rPr>
        <w:t>אינם</w:t>
      </w:r>
      <w:r w:rsidRPr="0065464F">
        <w:rPr>
          <w:rtl/>
        </w:rPr>
        <w:t xml:space="preserve"> </w:t>
      </w:r>
      <w:r w:rsidRPr="0065464F">
        <w:rPr>
          <w:rFonts w:hint="eastAsia"/>
          <w:rtl/>
        </w:rPr>
        <w:t>בגדר</w:t>
      </w:r>
      <w:r w:rsidRPr="0065464F">
        <w:rPr>
          <w:rtl/>
        </w:rPr>
        <w:t xml:space="preserve"> </w:t>
      </w:r>
      <w:r w:rsidRPr="0065464F">
        <w:rPr>
          <w:rFonts w:hint="eastAsia"/>
          <w:rtl/>
        </w:rPr>
        <w:t>כוונה</w:t>
      </w:r>
      <w:r w:rsidRPr="0065464F">
        <w:rPr>
          <w:rtl/>
        </w:rPr>
        <w:t xml:space="preserve"> </w:t>
      </w:r>
      <w:r w:rsidRPr="0065464F">
        <w:rPr>
          <w:rFonts w:hint="eastAsia"/>
          <w:rtl/>
        </w:rPr>
        <w:t>עצמה</w:t>
      </w:r>
      <w:r w:rsidRPr="0065464F">
        <w:rPr>
          <w:rtl/>
        </w:rPr>
        <w:t xml:space="preserve">. </w:t>
      </w:r>
      <w:r w:rsidRPr="0065464F">
        <w:rPr>
          <w:rFonts w:hint="eastAsia"/>
          <w:rtl/>
        </w:rPr>
        <w:t>כוונה</w:t>
      </w:r>
      <w:r w:rsidRPr="0065464F">
        <w:rPr>
          <w:rtl/>
        </w:rPr>
        <w:t xml:space="preserve"> </w:t>
      </w:r>
      <w:r w:rsidRPr="0065464F">
        <w:rPr>
          <w:rFonts w:hint="eastAsia"/>
          <w:rtl/>
        </w:rPr>
        <w:t>עצמה</w:t>
      </w:r>
      <w:r w:rsidRPr="0065464F">
        <w:rPr>
          <w:rtl/>
        </w:rPr>
        <w:t xml:space="preserve"> </w:t>
      </w:r>
      <w:r w:rsidRPr="0065464F">
        <w:rPr>
          <w:rFonts w:hint="eastAsia"/>
          <w:rtl/>
        </w:rPr>
        <w:t>מצויה</w:t>
      </w:r>
      <w:r w:rsidRPr="0065464F">
        <w:rPr>
          <w:rtl/>
        </w:rPr>
        <w:t xml:space="preserve"> </w:t>
      </w:r>
      <w:r w:rsidRPr="0065464F">
        <w:rPr>
          <w:rFonts w:hint="eastAsia"/>
          <w:rtl/>
        </w:rPr>
        <w:t>בסינרגיה</w:t>
      </w:r>
      <w:r w:rsidRPr="0065464F">
        <w:rPr>
          <w:rtl/>
        </w:rPr>
        <w:t xml:space="preserve"> </w:t>
      </w:r>
      <w:r w:rsidRPr="0065464F">
        <w:rPr>
          <w:rFonts w:hint="eastAsia"/>
          <w:rtl/>
        </w:rPr>
        <w:t>בין</w:t>
      </w:r>
      <w:r w:rsidRPr="0065464F">
        <w:rPr>
          <w:rtl/>
        </w:rPr>
        <w:t xml:space="preserve"> </w:t>
      </w:r>
      <w:r w:rsidRPr="0065464F">
        <w:rPr>
          <w:rFonts w:hint="eastAsia"/>
          <w:rtl/>
        </w:rPr>
        <w:t>מוחו</w:t>
      </w:r>
      <w:r w:rsidRPr="0065464F">
        <w:rPr>
          <w:rtl/>
        </w:rPr>
        <w:t xml:space="preserve">, </w:t>
      </w:r>
      <w:r w:rsidRPr="0065464F">
        <w:rPr>
          <w:rFonts w:hint="eastAsia"/>
          <w:rtl/>
        </w:rPr>
        <w:t>גפיו</w:t>
      </w:r>
      <w:r w:rsidRPr="0065464F">
        <w:rPr>
          <w:rtl/>
        </w:rPr>
        <w:t xml:space="preserve"> </w:t>
      </w:r>
      <w:r w:rsidRPr="0065464F">
        <w:rPr>
          <w:rFonts w:hint="eastAsia"/>
          <w:rtl/>
        </w:rPr>
        <w:t>ושאר</w:t>
      </w:r>
      <w:r w:rsidRPr="0065464F">
        <w:rPr>
          <w:rtl/>
        </w:rPr>
        <w:t xml:space="preserve"> </w:t>
      </w:r>
      <w:r w:rsidRPr="0065464F">
        <w:rPr>
          <w:rFonts w:hint="eastAsia"/>
          <w:rtl/>
        </w:rPr>
        <w:t>חלקי</w:t>
      </w:r>
      <w:r w:rsidRPr="0065464F">
        <w:rPr>
          <w:rtl/>
        </w:rPr>
        <w:t xml:space="preserve"> </w:t>
      </w:r>
      <w:r w:rsidRPr="0065464F">
        <w:rPr>
          <w:rFonts w:hint="eastAsia"/>
          <w:rtl/>
        </w:rPr>
        <w:t>גופו</w:t>
      </w:r>
      <w:r w:rsidRPr="0065464F">
        <w:rPr>
          <w:rtl/>
        </w:rPr>
        <w:t xml:space="preserve"> </w:t>
      </w:r>
      <w:r w:rsidRPr="0065464F">
        <w:rPr>
          <w:rFonts w:hint="eastAsia"/>
          <w:rtl/>
        </w:rPr>
        <w:t>של</w:t>
      </w:r>
      <w:r w:rsidRPr="0065464F">
        <w:rPr>
          <w:rtl/>
        </w:rPr>
        <w:t xml:space="preserve"> </w:t>
      </w:r>
      <w:r w:rsidRPr="0065464F">
        <w:rPr>
          <w:rFonts w:hint="eastAsia"/>
          <w:rtl/>
        </w:rPr>
        <w:t>מבצע</w:t>
      </w:r>
      <w:r w:rsidRPr="0065464F">
        <w:rPr>
          <w:rtl/>
        </w:rPr>
        <w:t xml:space="preserve"> </w:t>
      </w:r>
      <w:r w:rsidRPr="0065464F">
        <w:rPr>
          <w:rFonts w:hint="eastAsia"/>
          <w:rtl/>
        </w:rPr>
        <w:t>העבירה</w:t>
      </w:r>
      <w:r w:rsidRPr="0065464F">
        <w:rPr>
          <w:rtl/>
        </w:rPr>
        <w:t xml:space="preserve">. </w:t>
      </w:r>
      <w:r w:rsidRPr="0065464F">
        <w:rPr>
          <w:rFonts w:hint="cs"/>
          <w:rtl/>
        </w:rPr>
        <w:t>[...]</w:t>
      </w:r>
    </w:p>
    <w:p w:rsidR="001D13EA" w:rsidRPr="0065464F" w:rsidRDefault="001D13EA" w:rsidP="00457F5D">
      <w:pPr>
        <w:pStyle w:val="Ruller5"/>
      </w:pPr>
      <w:r w:rsidRPr="0065464F">
        <w:rPr>
          <w:rFonts w:ascii="Calibri" w:hAnsi="Calibri" w:hint="eastAsia"/>
          <w:rtl/>
        </w:rPr>
        <w:t>מסקנה</w:t>
      </w:r>
      <w:r w:rsidRPr="0065464F">
        <w:rPr>
          <w:rFonts w:ascii="Calibri" w:hAnsi="Calibri"/>
          <w:rtl/>
        </w:rPr>
        <w:t xml:space="preserve"> </w:t>
      </w:r>
      <w:r w:rsidRPr="0065464F">
        <w:rPr>
          <w:rFonts w:ascii="Calibri" w:hAnsi="Calibri" w:hint="eastAsia"/>
          <w:rtl/>
        </w:rPr>
        <w:t>זו</w:t>
      </w:r>
      <w:r w:rsidRPr="0065464F">
        <w:rPr>
          <w:rFonts w:ascii="Calibri" w:hAnsi="Calibri"/>
          <w:rtl/>
        </w:rPr>
        <w:t xml:space="preserve"> </w:t>
      </w:r>
      <w:r w:rsidRPr="0065464F">
        <w:rPr>
          <w:rFonts w:ascii="Calibri" w:hAnsi="Calibri" w:hint="eastAsia"/>
          <w:rtl/>
        </w:rPr>
        <w:t>עומדת</w:t>
      </w:r>
      <w:r w:rsidRPr="0065464F">
        <w:rPr>
          <w:rFonts w:ascii="Calibri" w:hAnsi="Calibri"/>
          <w:rtl/>
        </w:rPr>
        <w:t xml:space="preserve"> </w:t>
      </w:r>
      <w:r w:rsidRPr="0065464F">
        <w:rPr>
          <w:rFonts w:ascii="Calibri" w:hAnsi="Calibri" w:hint="eastAsia"/>
          <w:rtl/>
        </w:rPr>
        <w:t>על</w:t>
      </w:r>
      <w:r w:rsidRPr="0065464F">
        <w:rPr>
          <w:rFonts w:ascii="Calibri" w:hAnsi="Calibri"/>
          <w:rtl/>
        </w:rPr>
        <w:t xml:space="preserve"> </w:t>
      </w:r>
      <w:r w:rsidRPr="0065464F">
        <w:rPr>
          <w:rFonts w:ascii="Calibri" w:hAnsi="Calibri" w:hint="eastAsia"/>
          <w:rtl/>
        </w:rPr>
        <w:t>שני</w:t>
      </w:r>
      <w:r w:rsidRPr="0065464F">
        <w:rPr>
          <w:rFonts w:ascii="Calibri" w:hAnsi="Calibri"/>
          <w:rtl/>
        </w:rPr>
        <w:t xml:space="preserve"> </w:t>
      </w:r>
      <w:r w:rsidRPr="0065464F">
        <w:rPr>
          <w:rFonts w:ascii="Calibri" w:hAnsi="Calibri" w:hint="eastAsia"/>
          <w:rtl/>
        </w:rPr>
        <w:t>נדבכים</w:t>
      </w:r>
      <w:r w:rsidRPr="0065464F">
        <w:rPr>
          <w:rFonts w:ascii="Calibri" w:hAnsi="Calibri"/>
          <w:rtl/>
        </w:rPr>
        <w:t xml:space="preserve">. </w:t>
      </w:r>
      <w:r w:rsidRPr="0065464F">
        <w:rPr>
          <w:rFonts w:ascii="Calibri" w:hAnsi="Calibri" w:hint="eastAsia"/>
          <w:rtl/>
        </w:rPr>
        <w:t>הראשון</w:t>
      </w:r>
      <w:r w:rsidRPr="0065464F">
        <w:rPr>
          <w:rFonts w:ascii="Calibri" w:hAnsi="Calibri"/>
          <w:rtl/>
        </w:rPr>
        <w:t xml:space="preserve"> </w:t>
      </w:r>
      <w:proofErr w:type="spellStart"/>
      <w:r w:rsidRPr="0065464F">
        <w:rPr>
          <w:rFonts w:ascii="Calibri" w:hAnsi="Calibri" w:hint="eastAsia"/>
          <w:rtl/>
        </w:rPr>
        <w:t>מביניהם</w:t>
      </w:r>
      <w:proofErr w:type="spellEnd"/>
      <w:r w:rsidRPr="0065464F">
        <w:rPr>
          <w:rFonts w:ascii="Calibri" w:hAnsi="Calibri"/>
          <w:rtl/>
        </w:rPr>
        <w:t xml:space="preserve"> </w:t>
      </w:r>
      <w:r w:rsidRPr="0065464F">
        <w:rPr>
          <w:rFonts w:ascii="Calibri" w:hAnsi="Calibri" w:hint="eastAsia"/>
          <w:rtl/>
        </w:rPr>
        <w:t>הוא</w:t>
      </w:r>
      <w:r w:rsidRPr="0065464F">
        <w:rPr>
          <w:rFonts w:ascii="Calibri" w:hAnsi="Calibri"/>
          <w:rtl/>
        </w:rPr>
        <w:t xml:space="preserve"> </w:t>
      </w:r>
      <w:r w:rsidRPr="0065464F">
        <w:rPr>
          <w:rFonts w:ascii="Calibri" w:hAnsi="Calibri" w:hint="eastAsia"/>
          <w:rtl/>
        </w:rPr>
        <w:t>הגדרה</w:t>
      </w:r>
      <w:r w:rsidRPr="0065464F">
        <w:rPr>
          <w:rFonts w:ascii="Calibri" w:hAnsi="Calibri"/>
          <w:rtl/>
        </w:rPr>
        <w:t xml:space="preserve"> </w:t>
      </w:r>
      <w:r w:rsidRPr="0065464F">
        <w:rPr>
          <w:rFonts w:ascii="Calibri" w:hAnsi="Calibri" w:hint="eastAsia"/>
          <w:rtl/>
        </w:rPr>
        <w:t>רחבה</w:t>
      </w:r>
      <w:r w:rsidRPr="0065464F">
        <w:rPr>
          <w:rFonts w:ascii="Calibri" w:hAnsi="Calibri"/>
          <w:rtl/>
        </w:rPr>
        <w:t xml:space="preserve"> </w:t>
      </w:r>
      <w:r w:rsidRPr="0065464F">
        <w:rPr>
          <w:rFonts w:ascii="Calibri" w:hAnsi="Calibri" w:hint="eastAsia"/>
          <w:rtl/>
        </w:rPr>
        <w:t>של</w:t>
      </w:r>
      <w:r w:rsidRPr="0065464F">
        <w:rPr>
          <w:rFonts w:ascii="Calibri" w:hAnsi="Calibri"/>
          <w:rtl/>
        </w:rPr>
        <w:t xml:space="preserve"> </w:t>
      </w:r>
      <w:r w:rsidRPr="0065464F">
        <w:rPr>
          <w:rFonts w:ascii="Calibri" w:hAnsi="Calibri" w:hint="eastAsia"/>
          <w:rtl/>
        </w:rPr>
        <w:t>״כוונה</w:t>
      </w:r>
      <w:r w:rsidRPr="0065464F">
        <w:rPr>
          <w:rFonts w:ascii="Calibri" w:hAnsi="Calibri"/>
          <w:rtl/>
        </w:rPr>
        <w:t xml:space="preserve"> </w:t>
      </w:r>
      <w:r w:rsidRPr="0065464F">
        <w:rPr>
          <w:rFonts w:ascii="Calibri" w:hAnsi="Calibri" w:hint="eastAsia"/>
          <w:rtl/>
        </w:rPr>
        <w:t>פלילית״</w:t>
      </w:r>
      <w:r w:rsidRPr="0065464F">
        <w:rPr>
          <w:rFonts w:ascii="Calibri" w:hAnsi="Calibri"/>
          <w:rtl/>
        </w:rPr>
        <w:t xml:space="preserve"> </w:t>
      </w:r>
      <w:r w:rsidRPr="0065464F">
        <w:rPr>
          <w:rFonts w:ascii="Calibri" w:hAnsi="Calibri" w:hint="eastAsia"/>
          <w:rtl/>
        </w:rPr>
        <w:t>שלעניינה</w:t>
      </w:r>
      <w:r w:rsidRPr="0065464F">
        <w:rPr>
          <w:rFonts w:ascii="Calibri" w:hAnsi="Calibri"/>
          <w:rtl/>
        </w:rPr>
        <w:t xml:space="preserve">, </w:t>
      </w:r>
      <w:r w:rsidRPr="0065464F">
        <w:rPr>
          <w:rFonts w:ascii="Calibri" w:hAnsi="Calibri" w:hint="eastAsia"/>
          <w:rtl/>
        </w:rPr>
        <w:t>״ראייה</w:t>
      </w:r>
      <w:r w:rsidRPr="0065464F">
        <w:rPr>
          <w:rFonts w:ascii="Calibri" w:hAnsi="Calibri"/>
          <w:rtl/>
        </w:rPr>
        <w:t xml:space="preserve"> </w:t>
      </w:r>
      <w:r w:rsidRPr="0065464F">
        <w:rPr>
          <w:rFonts w:ascii="Calibri" w:hAnsi="Calibri" w:hint="eastAsia"/>
          <w:rtl/>
        </w:rPr>
        <w:t>מראש</w:t>
      </w:r>
      <w:r w:rsidRPr="0065464F">
        <w:rPr>
          <w:rFonts w:ascii="Calibri" w:hAnsi="Calibri"/>
          <w:rtl/>
        </w:rPr>
        <w:t xml:space="preserve"> </w:t>
      </w:r>
      <w:r w:rsidRPr="0065464F">
        <w:rPr>
          <w:rFonts w:ascii="Calibri" w:hAnsi="Calibri" w:hint="eastAsia"/>
          <w:rtl/>
        </w:rPr>
        <w:t>את</w:t>
      </w:r>
      <w:r w:rsidRPr="0065464F">
        <w:rPr>
          <w:rFonts w:ascii="Calibri" w:hAnsi="Calibri"/>
          <w:rtl/>
        </w:rPr>
        <w:t xml:space="preserve"> </w:t>
      </w:r>
      <w:r w:rsidRPr="0065464F">
        <w:rPr>
          <w:rFonts w:ascii="Calibri" w:hAnsi="Calibri" w:hint="eastAsia"/>
          <w:rtl/>
        </w:rPr>
        <w:t>התרחשות</w:t>
      </w:r>
      <w:r w:rsidRPr="0065464F">
        <w:rPr>
          <w:rFonts w:ascii="Calibri" w:hAnsi="Calibri"/>
          <w:rtl/>
        </w:rPr>
        <w:t xml:space="preserve"> </w:t>
      </w:r>
      <w:r w:rsidRPr="0065464F">
        <w:rPr>
          <w:rFonts w:ascii="Calibri" w:hAnsi="Calibri" w:hint="eastAsia"/>
          <w:rtl/>
        </w:rPr>
        <w:t>התוצאות</w:t>
      </w:r>
      <w:r w:rsidRPr="0065464F">
        <w:rPr>
          <w:rFonts w:ascii="Calibri" w:hAnsi="Calibri"/>
          <w:rtl/>
        </w:rPr>
        <w:t xml:space="preserve">, </w:t>
      </w:r>
      <w:r w:rsidRPr="0065464F">
        <w:rPr>
          <w:rFonts w:ascii="Calibri" w:hAnsi="Calibri" w:hint="eastAsia"/>
          <w:rtl/>
        </w:rPr>
        <w:t>כאפשרות</w:t>
      </w:r>
      <w:r w:rsidRPr="0065464F">
        <w:rPr>
          <w:rFonts w:ascii="Calibri" w:hAnsi="Calibri"/>
          <w:rtl/>
        </w:rPr>
        <w:t xml:space="preserve"> </w:t>
      </w:r>
      <w:r w:rsidRPr="0065464F">
        <w:rPr>
          <w:rFonts w:ascii="Calibri" w:hAnsi="Calibri" w:hint="eastAsia"/>
          <w:rtl/>
        </w:rPr>
        <w:t>קרובה</w:t>
      </w:r>
      <w:r w:rsidRPr="0065464F">
        <w:rPr>
          <w:rFonts w:ascii="Calibri" w:hAnsi="Calibri"/>
          <w:rtl/>
        </w:rPr>
        <w:t xml:space="preserve"> </w:t>
      </w:r>
      <w:r w:rsidRPr="0065464F">
        <w:rPr>
          <w:rFonts w:ascii="Calibri" w:hAnsi="Calibri" w:hint="eastAsia"/>
          <w:rtl/>
        </w:rPr>
        <w:t>לוודאי</w:t>
      </w:r>
      <w:r w:rsidRPr="0065464F">
        <w:rPr>
          <w:rFonts w:ascii="Calibri" w:hAnsi="Calibri"/>
          <w:rtl/>
        </w:rPr>
        <w:t xml:space="preserve">, </w:t>
      </w:r>
      <w:r w:rsidRPr="0065464F">
        <w:rPr>
          <w:rFonts w:ascii="Calibri" w:hAnsi="Calibri" w:hint="eastAsia"/>
          <w:rtl/>
        </w:rPr>
        <w:t>כמוה</w:t>
      </w:r>
      <w:r w:rsidRPr="0065464F">
        <w:rPr>
          <w:rFonts w:ascii="Calibri" w:hAnsi="Calibri"/>
          <w:rtl/>
        </w:rPr>
        <w:t xml:space="preserve"> </w:t>
      </w:r>
      <w:r w:rsidRPr="0065464F">
        <w:rPr>
          <w:rFonts w:ascii="Calibri" w:hAnsi="Calibri" w:hint="eastAsia"/>
          <w:rtl/>
        </w:rPr>
        <w:t>כמטרה</w:t>
      </w:r>
      <w:r w:rsidRPr="0065464F">
        <w:rPr>
          <w:rFonts w:ascii="Calibri" w:hAnsi="Calibri"/>
          <w:rtl/>
        </w:rPr>
        <w:t xml:space="preserve"> </w:t>
      </w:r>
      <w:r w:rsidRPr="0065464F">
        <w:rPr>
          <w:rFonts w:ascii="Calibri" w:hAnsi="Calibri" w:hint="eastAsia"/>
          <w:rtl/>
        </w:rPr>
        <w:t>לגרמן״</w:t>
      </w:r>
      <w:r w:rsidRPr="0065464F">
        <w:rPr>
          <w:rFonts w:ascii="Calibri" w:hAnsi="Calibri"/>
          <w:rtl/>
        </w:rPr>
        <w:t xml:space="preserve"> (</w:t>
      </w:r>
      <w:r w:rsidRPr="0065464F">
        <w:rPr>
          <w:rFonts w:ascii="Calibri" w:hAnsi="Calibri" w:hint="eastAsia"/>
          <w:rtl/>
        </w:rPr>
        <w:t>סעיף</w:t>
      </w:r>
      <w:r w:rsidRPr="0065464F">
        <w:rPr>
          <w:rFonts w:ascii="Calibri" w:hAnsi="Calibri"/>
          <w:rtl/>
        </w:rPr>
        <w:t xml:space="preserve"> 20(</w:t>
      </w:r>
      <w:r w:rsidRPr="0065464F">
        <w:rPr>
          <w:rFonts w:ascii="Calibri" w:hAnsi="Calibri" w:hint="eastAsia"/>
          <w:rtl/>
        </w:rPr>
        <w:t>ב</w:t>
      </w:r>
      <w:r w:rsidRPr="0065464F">
        <w:rPr>
          <w:rFonts w:ascii="Calibri" w:hAnsi="Calibri"/>
          <w:rtl/>
        </w:rPr>
        <w:t xml:space="preserve">) </w:t>
      </w:r>
      <w:r w:rsidRPr="0065464F">
        <w:rPr>
          <w:rFonts w:ascii="Calibri" w:hAnsi="Calibri" w:hint="eastAsia"/>
          <w:rtl/>
        </w:rPr>
        <w:t>לחוק</w:t>
      </w:r>
      <w:r w:rsidRPr="0065464F">
        <w:rPr>
          <w:rFonts w:ascii="Calibri" w:hAnsi="Calibri"/>
          <w:rtl/>
        </w:rPr>
        <w:t xml:space="preserve"> </w:t>
      </w:r>
      <w:r w:rsidRPr="0065464F">
        <w:rPr>
          <w:rFonts w:ascii="Calibri" w:hAnsi="Calibri" w:hint="eastAsia"/>
          <w:rtl/>
        </w:rPr>
        <w:t>העונשין</w:t>
      </w:r>
      <w:r w:rsidRPr="0065464F">
        <w:rPr>
          <w:rFonts w:ascii="Calibri" w:hAnsi="Calibri"/>
          <w:rtl/>
        </w:rPr>
        <w:t xml:space="preserve">). </w:t>
      </w:r>
      <w:r w:rsidRPr="0065464F">
        <w:rPr>
          <w:rFonts w:ascii="Calibri" w:hAnsi="Calibri" w:hint="eastAsia"/>
          <w:rtl/>
        </w:rPr>
        <w:t>הגדרה</w:t>
      </w:r>
      <w:r w:rsidRPr="0065464F">
        <w:rPr>
          <w:rFonts w:ascii="Calibri" w:hAnsi="Calibri"/>
          <w:rtl/>
        </w:rPr>
        <w:t xml:space="preserve"> </w:t>
      </w:r>
      <w:r w:rsidRPr="0065464F">
        <w:rPr>
          <w:rFonts w:ascii="Calibri" w:hAnsi="Calibri" w:hint="eastAsia"/>
          <w:rtl/>
        </w:rPr>
        <w:t>זו</w:t>
      </w:r>
      <w:r w:rsidRPr="0065464F">
        <w:rPr>
          <w:rFonts w:ascii="Calibri" w:hAnsi="Calibri"/>
          <w:rtl/>
        </w:rPr>
        <w:t xml:space="preserve"> </w:t>
      </w:r>
      <w:r w:rsidRPr="0065464F">
        <w:rPr>
          <w:rFonts w:ascii="Calibri" w:hAnsi="Calibri" w:hint="eastAsia"/>
          <w:rtl/>
        </w:rPr>
        <w:t>מבהירה</w:t>
      </w:r>
      <w:r w:rsidRPr="0065464F">
        <w:rPr>
          <w:rFonts w:ascii="Calibri" w:hAnsi="Calibri"/>
          <w:rtl/>
        </w:rPr>
        <w:t xml:space="preserve">, </w:t>
      </w:r>
      <w:r w:rsidRPr="0065464F">
        <w:rPr>
          <w:rFonts w:ascii="Calibri" w:hAnsi="Calibri" w:hint="eastAsia"/>
          <w:rtl/>
        </w:rPr>
        <w:t>כי</w:t>
      </w:r>
      <w:r w:rsidRPr="0065464F">
        <w:rPr>
          <w:rFonts w:ascii="Calibri" w:hAnsi="Calibri"/>
          <w:rtl/>
        </w:rPr>
        <w:t xml:space="preserve"> </w:t>
      </w:r>
      <w:r w:rsidRPr="0065464F">
        <w:rPr>
          <w:rFonts w:ascii="Calibri" w:hAnsi="Calibri" w:hint="eastAsia"/>
          <w:rtl/>
        </w:rPr>
        <w:t>רצונו</w:t>
      </w:r>
      <w:r w:rsidRPr="0065464F">
        <w:rPr>
          <w:rFonts w:ascii="Calibri" w:hAnsi="Calibri"/>
          <w:rtl/>
        </w:rPr>
        <w:t xml:space="preserve"> </w:t>
      </w:r>
      <w:r w:rsidRPr="0065464F">
        <w:rPr>
          <w:rFonts w:ascii="Calibri" w:hAnsi="Calibri" w:hint="eastAsia"/>
          <w:rtl/>
        </w:rPr>
        <w:t>של</w:t>
      </w:r>
      <w:r w:rsidRPr="0065464F">
        <w:rPr>
          <w:rFonts w:ascii="Calibri" w:hAnsi="Calibri"/>
          <w:rtl/>
        </w:rPr>
        <w:t xml:space="preserve"> </w:t>
      </w:r>
      <w:r w:rsidRPr="0065464F">
        <w:rPr>
          <w:rFonts w:ascii="Calibri" w:hAnsi="Calibri" w:hint="eastAsia"/>
          <w:rtl/>
        </w:rPr>
        <w:t>מבצע</w:t>
      </w:r>
      <w:r w:rsidRPr="0065464F">
        <w:rPr>
          <w:rFonts w:ascii="Calibri" w:hAnsi="Calibri"/>
          <w:rtl/>
        </w:rPr>
        <w:t xml:space="preserve"> </w:t>
      </w:r>
      <w:r w:rsidRPr="0065464F">
        <w:rPr>
          <w:rFonts w:ascii="Calibri" w:hAnsi="Calibri" w:hint="eastAsia"/>
          <w:rtl/>
        </w:rPr>
        <w:t>עבירה</w:t>
      </w:r>
      <w:r w:rsidRPr="0065464F">
        <w:rPr>
          <w:rFonts w:ascii="Calibri" w:hAnsi="Calibri"/>
          <w:rtl/>
        </w:rPr>
        <w:t xml:space="preserve"> </w:t>
      </w:r>
      <w:r w:rsidRPr="0065464F">
        <w:rPr>
          <w:rFonts w:ascii="Calibri" w:hAnsi="Calibri" w:hint="eastAsia"/>
          <w:rtl/>
        </w:rPr>
        <w:t>להשיג</w:t>
      </w:r>
      <w:r w:rsidRPr="0065464F">
        <w:rPr>
          <w:rFonts w:ascii="Calibri" w:hAnsi="Calibri"/>
          <w:rtl/>
        </w:rPr>
        <w:t xml:space="preserve"> </w:t>
      </w:r>
      <w:r w:rsidRPr="0065464F">
        <w:rPr>
          <w:rFonts w:ascii="Calibri" w:hAnsi="Calibri" w:hint="eastAsia"/>
          <w:rtl/>
        </w:rPr>
        <w:t>את</w:t>
      </w:r>
      <w:r w:rsidRPr="0065464F">
        <w:rPr>
          <w:rFonts w:ascii="Calibri" w:hAnsi="Calibri"/>
          <w:rtl/>
        </w:rPr>
        <w:t xml:space="preserve"> </w:t>
      </w:r>
      <w:r w:rsidRPr="0065464F">
        <w:rPr>
          <w:rFonts w:ascii="Calibri" w:hAnsi="Calibri" w:hint="eastAsia"/>
          <w:rtl/>
        </w:rPr>
        <w:t>התוצאה</w:t>
      </w:r>
      <w:r w:rsidRPr="0065464F">
        <w:rPr>
          <w:rFonts w:ascii="Calibri" w:hAnsi="Calibri"/>
          <w:rtl/>
        </w:rPr>
        <w:t xml:space="preserve"> </w:t>
      </w:r>
      <w:r w:rsidRPr="0065464F">
        <w:rPr>
          <w:rFonts w:ascii="Calibri" w:hAnsi="Calibri" w:hint="eastAsia"/>
          <w:rtl/>
        </w:rPr>
        <w:t>האסורה</w:t>
      </w:r>
      <w:r w:rsidRPr="0065464F">
        <w:rPr>
          <w:rFonts w:ascii="Calibri" w:hAnsi="Calibri"/>
          <w:rtl/>
        </w:rPr>
        <w:t xml:space="preserve"> </w:t>
      </w:r>
      <w:r w:rsidRPr="0065464F">
        <w:rPr>
          <w:rFonts w:ascii="Calibri" w:hAnsi="Calibri" w:hint="eastAsia"/>
          <w:rtl/>
        </w:rPr>
        <w:t>אינו</w:t>
      </w:r>
      <w:r w:rsidRPr="0065464F">
        <w:rPr>
          <w:rFonts w:ascii="Calibri" w:hAnsi="Calibri"/>
          <w:rtl/>
        </w:rPr>
        <w:t xml:space="preserve"> </w:t>
      </w:r>
      <w:r w:rsidRPr="0065464F">
        <w:rPr>
          <w:rFonts w:ascii="Calibri" w:hAnsi="Calibri" w:hint="eastAsia"/>
          <w:rtl/>
        </w:rPr>
        <w:t>מהווה</w:t>
      </w:r>
      <w:r w:rsidRPr="0065464F">
        <w:rPr>
          <w:rFonts w:ascii="Calibri" w:hAnsi="Calibri"/>
          <w:rtl/>
        </w:rPr>
        <w:t xml:space="preserve"> </w:t>
      </w:r>
      <w:r w:rsidRPr="0065464F">
        <w:rPr>
          <w:rFonts w:ascii="Calibri" w:hAnsi="Calibri" w:hint="eastAsia"/>
          <w:rtl/>
        </w:rPr>
        <w:t>תנאי</w:t>
      </w:r>
      <w:r w:rsidRPr="0065464F">
        <w:rPr>
          <w:rFonts w:ascii="Calibri" w:hAnsi="Calibri"/>
          <w:rtl/>
        </w:rPr>
        <w:t xml:space="preserve"> </w:t>
      </w:r>
      <w:r w:rsidRPr="0065464F">
        <w:rPr>
          <w:rFonts w:ascii="Calibri" w:hAnsi="Calibri" w:hint="eastAsia"/>
          <w:rtl/>
        </w:rPr>
        <w:t>הכרחי</w:t>
      </w:r>
      <w:r w:rsidRPr="0065464F">
        <w:rPr>
          <w:rFonts w:ascii="Calibri" w:hAnsi="Calibri"/>
          <w:rtl/>
        </w:rPr>
        <w:t xml:space="preserve"> </w:t>
      </w:r>
      <w:r w:rsidRPr="0065464F">
        <w:rPr>
          <w:rFonts w:ascii="Calibri" w:hAnsi="Calibri" w:hint="eastAsia"/>
          <w:rtl/>
        </w:rPr>
        <w:t>להתגבשות</w:t>
      </w:r>
      <w:r w:rsidRPr="0065464F">
        <w:rPr>
          <w:rFonts w:ascii="Calibri" w:hAnsi="Calibri"/>
          <w:rtl/>
        </w:rPr>
        <w:t xml:space="preserve"> </w:t>
      </w:r>
      <w:r w:rsidRPr="0065464F">
        <w:rPr>
          <w:rFonts w:ascii="Calibri" w:hAnsi="Calibri" w:hint="eastAsia"/>
          <w:rtl/>
        </w:rPr>
        <w:t>הכוונה</w:t>
      </w:r>
      <w:r w:rsidRPr="0065464F">
        <w:rPr>
          <w:rFonts w:ascii="Calibri" w:hAnsi="Calibri"/>
          <w:rtl/>
        </w:rPr>
        <w:t xml:space="preserve">, </w:t>
      </w:r>
      <w:r w:rsidRPr="0065464F">
        <w:rPr>
          <w:rFonts w:ascii="Calibri" w:hAnsi="Calibri" w:hint="eastAsia"/>
          <w:rtl/>
        </w:rPr>
        <w:t>אלא</w:t>
      </w:r>
      <w:r w:rsidRPr="0065464F">
        <w:rPr>
          <w:rFonts w:ascii="Calibri" w:hAnsi="Calibri"/>
          <w:rtl/>
        </w:rPr>
        <w:t xml:space="preserve"> </w:t>
      </w:r>
      <w:r w:rsidRPr="0065464F">
        <w:rPr>
          <w:rFonts w:ascii="Calibri" w:hAnsi="Calibri" w:hint="eastAsia"/>
          <w:rtl/>
        </w:rPr>
        <w:t>רק</w:t>
      </w:r>
      <w:r w:rsidRPr="0065464F">
        <w:rPr>
          <w:rFonts w:ascii="Calibri" w:hAnsi="Calibri"/>
          <w:rtl/>
        </w:rPr>
        <w:t xml:space="preserve"> </w:t>
      </w:r>
      <w:r w:rsidRPr="0065464F">
        <w:rPr>
          <w:rFonts w:ascii="Calibri" w:hAnsi="Calibri" w:hint="eastAsia"/>
          <w:rtl/>
        </w:rPr>
        <w:t>תנאי</w:t>
      </w:r>
      <w:r w:rsidRPr="0065464F">
        <w:rPr>
          <w:rFonts w:ascii="Calibri" w:hAnsi="Calibri"/>
          <w:rtl/>
        </w:rPr>
        <w:t xml:space="preserve"> </w:t>
      </w:r>
      <w:r w:rsidRPr="0065464F">
        <w:rPr>
          <w:rFonts w:ascii="Calibri" w:hAnsi="Calibri" w:hint="eastAsia"/>
          <w:rtl/>
        </w:rPr>
        <w:t>מספיק</w:t>
      </w:r>
      <w:r w:rsidRPr="0065464F">
        <w:rPr>
          <w:rFonts w:ascii="Calibri" w:hAnsi="Calibri"/>
          <w:rtl/>
        </w:rPr>
        <w:t xml:space="preserve"> (</w:t>
      </w:r>
      <w:r w:rsidRPr="0065464F">
        <w:rPr>
          <w:rFonts w:ascii="Calibri" w:hAnsi="Calibri" w:hint="eastAsia"/>
          <w:rtl/>
        </w:rPr>
        <w:t>כאמור</w:t>
      </w:r>
      <w:r w:rsidRPr="0065464F">
        <w:rPr>
          <w:rFonts w:ascii="Calibri" w:hAnsi="Calibri"/>
          <w:rtl/>
        </w:rPr>
        <w:t xml:space="preserve"> </w:t>
      </w:r>
      <w:r w:rsidRPr="0065464F">
        <w:rPr>
          <w:rFonts w:ascii="Calibri" w:hAnsi="Calibri" w:hint="eastAsia"/>
          <w:rtl/>
        </w:rPr>
        <w:t>בסעיף</w:t>
      </w:r>
      <w:r w:rsidRPr="0065464F">
        <w:rPr>
          <w:rFonts w:ascii="Calibri" w:hAnsi="Calibri"/>
          <w:rtl/>
        </w:rPr>
        <w:t xml:space="preserve"> 20(</w:t>
      </w:r>
      <w:r w:rsidRPr="0065464F">
        <w:rPr>
          <w:rFonts w:ascii="Calibri" w:hAnsi="Calibri" w:hint="eastAsia"/>
          <w:rtl/>
        </w:rPr>
        <w:t>א</w:t>
      </w:r>
      <w:r w:rsidRPr="0065464F">
        <w:rPr>
          <w:rFonts w:ascii="Calibri" w:hAnsi="Calibri"/>
          <w:rtl/>
        </w:rPr>
        <w:t xml:space="preserve">)(1) </w:t>
      </w:r>
      <w:r w:rsidRPr="0065464F">
        <w:rPr>
          <w:rFonts w:ascii="Calibri" w:hAnsi="Calibri" w:hint="eastAsia"/>
          <w:rtl/>
        </w:rPr>
        <w:t>לחוק</w:t>
      </w:r>
      <w:r w:rsidRPr="0065464F">
        <w:rPr>
          <w:rFonts w:ascii="Calibri" w:hAnsi="Calibri"/>
          <w:rtl/>
        </w:rPr>
        <w:t xml:space="preserve">). </w:t>
      </w:r>
      <w:r w:rsidRPr="0065464F">
        <w:rPr>
          <w:rFonts w:ascii="Calibri" w:hAnsi="Calibri" w:hint="cs"/>
          <w:rtl/>
        </w:rPr>
        <w:t xml:space="preserve">[...] </w:t>
      </w:r>
      <w:r w:rsidRPr="0065464F">
        <w:rPr>
          <w:rFonts w:ascii="Calibri" w:hAnsi="Calibri"/>
          <w:rtl/>
        </w:rPr>
        <w:t>הנדבך השני הוא חזקת הכוונה אשר קובעת כי אדם בר-דעת הפועל מרצון חופשי מתכוון להביא לתוצאות הטבעיות של מעשהו.</w:t>
      </w:r>
      <w:r w:rsidRPr="0065464F">
        <w:rPr>
          <w:rFonts w:ascii="Calibri" w:hAnsi="Calibri" w:hint="cs"/>
          <w:rtl/>
        </w:rPr>
        <w:t xml:space="preserve"> [...]</w:t>
      </w:r>
      <w:r w:rsidR="00457F5D" w:rsidRPr="0065464F">
        <w:rPr>
          <w:rFonts w:hint="cs"/>
          <w:rtl/>
        </w:rPr>
        <w:t xml:space="preserve"> </w:t>
      </w:r>
      <w:r w:rsidRPr="0065464F">
        <w:rPr>
          <w:rFonts w:hint="eastAsia"/>
          <w:rtl/>
        </w:rPr>
        <w:t>במישור</w:t>
      </w:r>
      <w:r w:rsidRPr="0065464F">
        <w:rPr>
          <w:rtl/>
        </w:rPr>
        <w:t xml:space="preserve"> </w:t>
      </w:r>
      <w:r w:rsidRPr="0065464F">
        <w:rPr>
          <w:rFonts w:hint="eastAsia"/>
          <w:rtl/>
        </w:rPr>
        <w:t>של</w:t>
      </w:r>
      <w:r w:rsidRPr="0065464F">
        <w:rPr>
          <w:rtl/>
        </w:rPr>
        <w:t xml:space="preserve"> </w:t>
      </w:r>
      <w:r w:rsidRPr="0065464F">
        <w:rPr>
          <w:rFonts w:hint="eastAsia"/>
          <w:rtl/>
        </w:rPr>
        <w:t>דיני</w:t>
      </w:r>
      <w:r w:rsidRPr="0065464F">
        <w:rPr>
          <w:rtl/>
        </w:rPr>
        <w:t xml:space="preserve"> </w:t>
      </w:r>
      <w:r w:rsidRPr="0065464F">
        <w:rPr>
          <w:rFonts w:hint="eastAsia"/>
          <w:rtl/>
        </w:rPr>
        <w:t>הראיות</w:t>
      </w:r>
      <w:r w:rsidRPr="0065464F">
        <w:rPr>
          <w:rtl/>
        </w:rPr>
        <w:t xml:space="preserve">, </w:t>
      </w:r>
      <w:r w:rsidRPr="0065464F">
        <w:rPr>
          <w:rFonts w:hint="eastAsia"/>
          <w:rtl/>
        </w:rPr>
        <w:t>החזקה</w:t>
      </w:r>
      <w:r w:rsidRPr="0065464F">
        <w:rPr>
          <w:rtl/>
        </w:rPr>
        <w:t xml:space="preserve"> </w:t>
      </w:r>
      <w:r w:rsidRPr="0065464F">
        <w:rPr>
          <w:rFonts w:hint="eastAsia"/>
          <w:rtl/>
        </w:rPr>
        <w:t>מעמידה</w:t>
      </w:r>
      <w:r w:rsidRPr="0065464F">
        <w:rPr>
          <w:rtl/>
        </w:rPr>
        <w:t xml:space="preserve"> </w:t>
      </w:r>
      <w:r w:rsidRPr="0065464F">
        <w:rPr>
          <w:rFonts w:hint="eastAsia"/>
          <w:rtl/>
        </w:rPr>
        <w:t>לרשות</w:t>
      </w:r>
      <w:r w:rsidRPr="0065464F">
        <w:rPr>
          <w:rtl/>
        </w:rPr>
        <w:t xml:space="preserve"> </w:t>
      </w:r>
      <w:r w:rsidRPr="0065464F">
        <w:rPr>
          <w:rFonts w:hint="eastAsia"/>
          <w:rtl/>
        </w:rPr>
        <w:t>בתי</w:t>
      </w:r>
      <w:r w:rsidRPr="0065464F">
        <w:rPr>
          <w:rtl/>
        </w:rPr>
        <w:t xml:space="preserve"> </w:t>
      </w:r>
      <w:r w:rsidRPr="0065464F">
        <w:rPr>
          <w:rFonts w:hint="eastAsia"/>
          <w:rtl/>
        </w:rPr>
        <w:t>המשפט</w:t>
      </w:r>
      <w:r w:rsidRPr="0065464F">
        <w:rPr>
          <w:rtl/>
        </w:rPr>
        <w:t xml:space="preserve"> </w:t>
      </w:r>
      <w:r w:rsidRPr="0065464F">
        <w:rPr>
          <w:rFonts w:hint="eastAsia"/>
          <w:rtl/>
        </w:rPr>
        <w:t>קיצור</w:t>
      </w:r>
      <w:r w:rsidRPr="0065464F">
        <w:rPr>
          <w:rtl/>
        </w:rPr>
        <w:t xml:space="preserve"> </w:t>
      </w:r>
      <w:r w:rsidRPr="0065464F">
        <w:rPr>
          <w:rFonts w:hint="eastAsia"/>
          <w:rtl/>
        </w:rPr>
        <w:t>דרך</w:t>
      </w:r>
      <w:r w:rsidRPr="0065464F">
        <w:rPr>
          <w:rtl/>
        </w:rPr>
        <w:t xml:space="preserve"> </w:t>
      </w:r>
      <w:r w:rsidRPr="0065464F">
        <w:rPr>
          <w:rFonts w:hint="eastAsia"/>
          <w:rtl/>
        </w:rPr>
        <w:t>למסקנה</w:t>
      </w:r>
      <w:r w:rsidRPr="0065464F">
        <w:rPr>
          <w:rtl/>
        </w:rPr>
        <w:t xml:space="preserve"> </w:t>
      </w:r>
      <w:r w:rsidRPr="0065464F">
        <w:rPr>
          <w:rFonts w:hint="eastAsia"/>
          <w:rtl/>
        </w:rPr>
        <w:t>העובדתית</w:t>
      </w:r>
      <w:r w:rsidRPr="0065464F">
        <w:rPr>
          <w:rtl/>
        </w:rPr>
        <w:t xml:space="preserve"> </w:t>
      </w:r>
      <w:r w:rsidRPr="0065464F">
        <w:rPr>
          <w:rFonts w:hint="eastAsia"/>
          <w:rtl/>
        </w:rPr>
        <w:t>כי</w:t>
      </w:r>
      <w:r w:rsidRPr="0065464F">
        <w:rPr>
          <w:rtl/>
        </w:rPr>
        <w:t xml:space="preserve"> </w:t>
      </w:r>
      <w:r w:rsidRPr="0065464F">
        <w:rPr>
          <w:rFonts w:hint="eastAsia"/>
          <w:rtl/>
        </w:rPr>
        <w:t>הנאשם</w:t>
      </w:r>
      <w:r w:rsidRPr="0065464F">
        <w:rPr>
          <w:rtl/>
        </w:rPr>
        <w:t xml:space="preserve"> </w:t>
      </w:r>
      <w:r w:rsidRPr="0065464F">
        <w:rPr>
          <w:rFonts w:hint="eastAsia"/>
          <w:rtl/>
        </w:rPr>
        <w:t>התכוון</w:t>
      </w:r>
      <w:r w:rsidRPr="0065464F">
        <w:rPr>
          <w:rtl/>
        </w:rPr>
        <w:t xml:space="preserve"> </w:t>
      </w:r>
      <w:r w:rsidRPr="0065464F">
        <w:rPr>
          <w:rFonts w:hint="eastAsia"/>
          <w:rtl/>
        </w:rPr>
        <w:t>לגרום</w:t>
      </w:r>
      <w:r w:rsidRPr="0065464F">
        <w:rPr>
          <w:rtl/>
        </w:rPr>
        <w:t xml:space="preserve"> </w:t>
      </w:r>
      <w:r w:rsidRPr="0065464F">
        <w:rPr>
          <w:rFonts w:hint="eastAsia"/>
          <w:rtl/>
        </w:rPr>
        <w:t>לתוצאה</w:t>
      </w:r>
      <w:r w:rsidRPr="0065464F">
        <w:rPr>
          <w:rtl/>
        </w:rPr>
        <w:t xml:space="preserve"> </w:t>
      </w:r>
      <w:r w:rsidRPr="0065464F">
        <w:rPr>
          <w:rFonts w:hint="eastAsia"/>
          <w:rtl/>
        </w:rPr>
        <w:t>האסורה</w:t>
      </w:r>
      <w:r w:rsidRPr="0065464F">
        <w:rPr>
          <w:rtl/>
        </w:rPr>
        <w:t xml:space="preserve">. </w:t>
      </w:r>
      <w:r w:rsidRPr="0065464F">
        <w:rPr>
          <w:rFonts w:hint="eastAsia"/>
          <w:rtl/>
        </w:rPr>
        <w:t>באין</w:t>
      </w:r>
      <w:r w:rsidRPr="0065464F">
        <w:rPr>
          <w:rtl/>
        </w:rPr>
        <w:t xml:space="preserve"> </w:t>
      </w:r>
      <w:r w:rsidRPr="0065464F">
        <w:rPr>
          <w:rFonts w:hint="eastAsia"/>
          <w:rtl/>
        </w:rPr>
        <w:t>ראיות</w:t>
      </w:r>
      <w:r w:rsidRPr="0065464F">
        <w:rPr>
          <w:rtl/>
        </w:rPr>
        <w:t xml:space="preserve"> </w:t>
      </w:r>
      <w:r w:rsidRPr="0065464F">
        <w:rPr>
          <w:rFonts w:hint="eastAsia"/>
          <w:rtl/>
        </w:rPr>
        <w:t>לסתור</w:t>
      </w:r>
      <w:r w:rsidRPr="0065464F">
        <w:rPr>
          <w:rtl/>
        </w:rPr>
        <w:t xml:space="preserve">, </w:t>
      </w:r>
      <w:r w:rsidRPr="0065464F">
        <w:rPr>
          <w:rFonts w:hint="eastAsia"/>
          <w:rtl/>
        </w:rPr>
        <w:t>מסקנה</w:t>
      </w:r>
      <w:r w:rsidRPr="0065464F">
        <w:rPr>
          <w:rtl/>
        </w:rPr>
        <w:t xml:space="preserve"> </w:t>
      </w:r>
      <w:r w:rsidRPr="0065464F">
        <w:rPr>
          <w:rFonts w:hint="eastAsia"/>
          <w:rtl/>
        </w:rPr>
        <w:t>זו</w:t>
      </w:r>
      <w:r w:rsidRPr="0065464F">
        <w:rPr>
          <w:rtl/>
        </w:rPr>
        <w:t xml:space="preserve"> </w:t>
      </w:r>
      <w:r w:rsidRPr="0065464F">
        <w:rPr>
          <w:rFonts w:hint="eastAsia"/>
          <w:rtl/>
        </w:rPr>
        <w:t>עולה</w:t>
      </w:r>
      <w:r w:rsidRPr="0065464F">
        <w:rPr>
          <w:rtl/>
        </w:rPr>
        <w:t xml:space="preserve"> </w:t>
      </w:r>
      <w:r w:rsidRPr="0065464F">
        <w:rPr>
          <w:rFonts w:hint="eastAsia"/>
          <w:rtl/>
        </w:rPr>
        <w:t>בקנה</w:t>
      </w:r>
      <w:r w:rsidRPr="0065464F">
        <w:rPr>
          <w:rtl/>
        </w:rPr>
        <w:t xml:space="preserve"> </w:t>
      </w:r>
      <w:r w:rsidRPr="0065464F">
        <w:rPr>
          <w:rFonts w:hint="eastAsia"/>
          <w:rtl/>
        </w:rPr>
        <w:t>אחד</w:t>
      </w:r>
      <w:r w:rsidRPr="0065464F">
        <w:rPr>
          <w:rtl/>
        </w:rPr>
        <w:t xml:space="preserve"> </w:t>
      </w:r>
      <w:r w:rsidRPr="0065464F">
        <w:rPr>
          <w:rFonts w:hint="eastAsia"/>
          <w:rtl/>
        </w:rPr>
        <w:t>עם</w:t>
      </w:r>
      <w:r w:rsidRPr="0065464F">
        <w:rPr>
          <w:rtl/>
        </w:rPr>
        <w:t xml:space="preserve"> </w:t>
      </w:r>
      <w:r w:rsidRPr="0065464F">
        <w:rPr>
          <w:rFonts w:hint="eastAsia"/>
          <w:rtl/>
        </w:rPr>
        <w:t>העובדות</w:t>
      </w:r>
      <w:r w:rsidRPr="0065464F">
        <w:rPr>
          <w:rtl/>
        </w:rPr>
        <w:t xml:space="preserve"> </w:t>
      </w:r>
      <w:r w:rsidRPr="0065464F">
        <w:rPr>
          <w:rFonts w:hint="eastAsia"/>
          <w:rtl/>
        </w:rPr>
        <w:t>כהווייתן</w:t>
      </w:r>
      <w:r w:rsidRPr="0065464F">
        <w:rPr>
          <w:rtl/>
        </w:rPr>
        <w:t xml:space="preserve"> </w:t>
      </w:r>
      <w:r w:rsidRPr="0065464F">
        <w:rPr>
          <w:rFonts w:hint="eastAsia"/>
          <w:rtl/>
        </w:rPr>
        <w:t>ברוב</w:t>
      </w:r>
      <w:r w:rsidRPr="0065464F">
        <w:rPr>
          <w:rtl/>
        </w:rPr>
        <w:t xml:space="preserve"> </w:t>
      </w:r>
      <w:r w:rsidRPr="0065464F">
        <w:rPr>
          <w:rFonts w:hint="eastAsia"/>
          <w:rtl/>
        </w:rPr>
        <w:t>רובם</w:t>
      </w:r>
      <w:r w:rsidRPr="0065464F">
        <w:rPr>
          <w:rtl/>
        </w:rPr>
        <w:t xml:space="preserve"> </w:t>
      </w:r>
      <w:r w:rsidRPr="0065464F">
        <w:rPr>
          <w:rFonts w:hint="eastAsia"/>
          <w:rtl/>
        </w:rPr>
        <w:t>של</w:t>
      </w:r>
      <w:r w:rsidRPr="0065464F">
        <w:rPr>
          <w:rtl/>
        </w:rPr>
        <w:t xml:space="preserve"> </w:t>
      </w:r>
      <w:r w:rsidRPr="0065464F">
        <w:rPr>
          <w:rFonts w:hint="eastAsia"/>
          <w:rtl/>
        </w:rPr>
        <w:t>המקרים</w:t>
      </w:r>
      <w:r w:rsidRPr="0065464F">
        <w:rPr>
          <w:rtl/>
        </w:rPr>
        <w:t xml:space="preserve">, </w:t>
      </w:r>
      <w:r w:rsidRPr="0065464F">
        <w:rPr>
          <w:rFonts w:hint="eastAsia"/>
          <w:rtl/>
        </w:rPr>
        <w:t>למעט</w:t>
      </w:r>
      <w:r w:rsidRPr="0065464F">
        <w:rPr>
          <w:rtl/>
        </w:rPr>
        <w:t xml:space="preserve"> </w:t>
      </w:r>
      <w:r w:rsidRPr="0065464F">
        <w:rPr>
          <w:rFonts w:hint="eastAsia"/>
          <w:rtl/>
        </w:rPr>
        <w:t>מקרים</w:t>
      </w:r>
      <w:r w:rsidRPr="0065464F">
        <w:rPr>
          <w:rtl/>
        </w:rPr>
        <w:t xml:space="preserve"> </w:t>
      </w:r>
      <w:r w:rsidRPr="0065464F">
        <w:rPr>
          <w:rFonts w:hint="eastAsia"/>
          <w:rtl/>
        </w:rPr>
        <w:t>חריגים</w:t>
      </w:r>
      <w:r w:rsidRPr="0065464F">
        <w:rPr>
          <w:rtl/>
        </w:rPr>
        <w:t xml:space="preserve"> </w:t>
      </w:r>
      <w:r w:rsidRPr="0065464F">
        <w:rPr>
          <w:rFonts w:hint="eastAsia"/>
          <w:rtl/>
        </w:rPr>
        <w:t>ביותר</w:t>
      </w:r>
      <w:r w:rsidRPr="0065464F">
        <w:rPr>
          <w:rtl/>
        </w:rPr>
        <w:t xml:space="preserve">; </w:t>
      </w:r>
      <w:r w:rsidRPr="0065464F">
        <w:rPr>
          <w:rFonts w:hint="eastAsia"/>
          <w:rtl/>
        </w:rPr>
        <w:t>ומשכך</w:t>
      </w:r>
      <w:r w:rsidRPr="0065464F">
        <w:rPr>
          <w:rtl/>
        </w:rPr>
        <w:t xml:space="preserve">, </w:t>
      </w:r>
      <w:r w:rsidRPr="0065464F">
        <w:rPr>
          <w:rFonts w:hint="eastAsia"/>
          <w:rtl/>
        </w:rPr>
        <w:t>ניתן</w:t>
      </w:r>
      <w:r w:rsidRPr="0065464F">
        <w:rPr>
          <w:rtl/>
        </w:rPr>
        <w:t xml:space="preserve"> </w:t>
      </w:r>
      <w:r w:rsidRPr="0065464F">
        <w:rPr>
          <w:rFonts w:hint="eastAsia"/>
          <w:rtl/>
        </w:rPr>
        <w:t>וראוי</w:t>
      </w:r>
      <w:r w:rsidRPr="0065464F">
        <w:rPr>
          <w:rtl/>
        </w:rPr>
        <w:t xml:space="preserve"> </w:t>
      </w:r>
      <w:r w:rsidRPr="0065464F">
        <w:rPr>
          <w:rFonts w:hint="eastAsia"/>
          <w:rtl/>
        </w:rPr>
        <w:t>להסתמך</w:t>
      </w:r>
      <w:r w:rsidRPr="0065464F">
        <w:rPr>
          <w:rtl/>
        </w:rPr>
        <w:t xml:space="preserve"> </w:t>
      </w:r>
      <w:r w:rsidRPr="0065464F">
        <w:rPr>
          <w:rFonts w:hint="eastAsia"/>
          <w:rtl/>
        </w:rPr>
        <w:t>עליה</w:t>
      </w:r>
      <w:r w:rsidRPr="0065464F">
        <w:rPr>
          <w:rtl/>
        </w:rPr>
        <w:t xml:space="preserve"> </w:t>
      </w:r>
      <w:r w:rsidRPr="0065464F">
        <w:rPr>
          <w:rFonts w:hint="eastAsia"/>
          <w:rtl/>
        </w:rPr>
        <w:t>כאל</w:t>
      </w:r>
      <w:r w:rsidRPr="0065464F">
        <w:rPr>
          <w:rtl/>
        </w:rPr>
        <w:t xml:space="preserve"> </w:t>
      </w:r>
      <w:r w:rsidRPr="0065464F">
        <w:rPr>
          <w:rFonts w:hint="eastAsia"/>
          <w:rtl/>
        </w:rPr>
        <w:t>ממצא</w:t>
      </w:r>
      <w:r w:rsidRPr="0065464F">
        <w:rPr>
          <w:rtl/>
        </w:rPr>
        <w:t xml:space="preserve"> </w:t>
      </w:r>
      <w:r w:rsidRPr="0065464F">
        <w:rPr>
          <w:rFonts w:hint="eastAsia"/>
          <w:rtl/>
        </w:rPr>
        <w:t>עובדתי</w:t>
      </w:r>
      <w:r w:rsidRPr="0065464F">
        <w:rPr>
          <w:rtl/>
        </w:rPr>
        <w:t xml:space="preserve"> </w:t>
      </w:r>
      <w:r w:rsidRPr="0065464F">
        <w:rPr>
          <w:rFonts w:hint="eastAsia"/>
          <w:rtl/>
        </w:rPr>
        <w:t>בגדרו</w:t>
      </w:r>
      <w:r w:rsidRPr="0065464F">
        <w:rPr>
          <w:rtl/>
        </w:rPr>
        <w:t xml:space="preserve"> </w:t>
      </w:r>
      <w:r w:rsidRPr="0065464F">
        <w:rPr>
          <w:rFonts w:hint="eastAsia"/>
          <w:rtl/>
        </w:rPr>
        <w:t>של</w:t>
      </w:r>
      <w:r w:rsidRPr="0065464F">
        <w:rPr>
          <w:rtl/>
        </w:rPr>
        <w:t xml:space="preserve"> </w:t>
      </w:r>
      <w:r w:rsidRPr="0065464F">
        <w:rPr>
          <w:rFonts w:hint="eastAsia"/>
          <w:rtl/>
        </w:rPr>
        <w:t>משפט</w:t>
      </w:r>
      <w:r w:rsidRPr="0065464F">
        <w:rPr>
          <w:rtl/>
        </w:rPr>
        <w:t xml:space="preserve"> </w:t>
      </w:r>
      <w:r w:rsidRPr="0065464F">
        <w:rPr>
          <w:rFonts w:hint="eastAsia"/>
          <w:rtl/>
        </w:rPr>
        <w:t>פלילי</w:t>
      </w:r>
      <w:r w:rsidRPr="0065464F">
        <w:rPr>
          <w:rtl/>
        </w:rPr>
        <w:t xml:space="preserve">. </w:t>
      </w:r>
      <w:r w:rsidRPr="0065464F">
        <w:rPr>
          <w:rFonts w:hint="eastAsia"/>
          <w:rtl/>
        </w:rPr>
        <w:t>במישור</w:t>
      </w:r>
      <w:r w:rsidRPr="0065464F">
        <w:rPr>
          <w:rtl/>
        </w:rPr>
        <w:t xml:space="preserve"> </w:t>
      </w:r>
      <w:r w:rsidRPr="0065464F">
        <w:rPr>
          <w:rFonts w:hint="eastAsia"/>
          <w:rtl/>
        </w:rPr>
        <w:t>של</w:t>
      </w:r>
      <w:r w:rsidRPr="0065464F">
        <w:rPr>
          <w:rtl/>
        </w:rPr>
        <w:t xml:space="preserve"> </w:t>
      </w:r>
      <w:r w:rsidRPr="0065464F">
        <w:rPr>
          <w:rFonts w:hint="eastAsia"/>
          <w:rtl/>
        </w:rPr>
        <w:lastRenderedPageBreak/>
        <w:t>דיני</w:t>
      </w:r>
      <w:r w:rsidRPr="0065464F">
        <w:rPr>
          <w:rtl/>
        </w:rPr>
        <w:t xml:space="preserve"> </w:t>
      </w:r>
      <w:r w:rsidRPr="0065464F">
        <w:rPr>
          <w:rFonts w:hint="eastAsia"/>
          <w:rtl/>
        </w:rPr>
        <w:t>העונשין</w:t>
      </w:r>
      <w:r w:rsidRPr="0065464F">
        <w:rPr>
          <w:rtl/>
        </w:rPr>
        <w:t xml:space="preserve">, </w:t>
      </w:r>
      <w:r w:rsidRPr="0065464F">
        <w:rPr>
          <w:rFonts w:hint="eastAsia"/>
          <w:rtl/>
        </w:rPr>
        <w:t>חזקת</w:t>
      </w:r>
      <w:r w:rsidRPr="0065464F">
        <w:rPr>
          <w:rtl/>
        </w:rPr>
        <w:t xml:space="preserve"> </w:t>
      </w:r>
      <w:r w:rsidRPr="0065464F">
        <w:rPr>
          <w:rFonts w:hint="eastAsia"/>
          <w:rtl/>
        </w:rPr>
        <w:t>הכוונה</w:t>
      </w:r>
      <w:r w:rsidRPr="0065464F">
        <w:rPr>
          <w:rtl/>
        </w:rPr>
        <w:t xml:space="preserve"> </w:t>
      </w:r>
      <w:r w:rsidRPr="0065464F">
        <w:rPr>
          <w:rFonts w:hint="eastAsia"/>
          <w:rtl/>
        </w:rPr>
        <w:t>מקבעת</w:t>
      </w:r>
      <w:r w:rsidRPr="0065464F">
        <w:rPr>
          <w:rtl/>
        </w:rPr>
        <w:t xml:space="preserve"> </w:t>
      </w:r>
      <w:r w:rsidRPr="0065464F">
        <w:rPr>
          <w:rFonts w:hint="eastAsia"/>
          <w:rtl/>
        </w:rPr>
        <w:t>את</w:t>
      </w:r>
      <w:r w:rsidRPr="0065464F">
        <w:rPr>
          <w:rtl/>
        </w:rPr>
        <w:t xml:space="preserve"> </w:t>
      </w:r>
      <w:r w:rsidRPr="0065464F">
        <w:rPr>
          <w:rFonts w:hint="eastAsia"/>
          <w:rtl/>
        </w:rPr>
        <w:t>התובנה</w:t>
      </w:r>
      <w:r w:rsidRPr="0065464F">
        <w:rPr>
          <w:rtl/>
        </w:rPr>
        <w:t xml:space="preserve"> </w:t>
      </w:r>
      <w:r w:rsidRPr="0065464F">
        <w:rPr>
          <w:rFonts w:hint="eastAsia"/>
          <w:rtl/>
        </w:rPr>
        <w:t>הבסיסית</w:t>
      </w:r>
      <w:r w:rsidRPr="0065464F">
        <w:rPr>
          <w:rtl/>
        </w:rPr>
        <w:t xml:space="preserve"> </w:t>
      </w:r>
      <w:r w:rsidRPr="0065464F">
        <w:rPr>
          <w:rFonts w:hint="eastAsia"/>
          <w:rtl/>
        </w:rPr>
        <w:t>כי</w:t>
      </w:r>
      <w:r w:rsidRPr="0065464F">
        <w:rPr>
          <w:rtl/>
        </w:rPr>
        <w:t xml:space="preserve"> </w:t>
      </w:r>
      <w:r w:rsidRPr="0065464F">
        <w:rPr>
          <w:rFonts w:hint="eastAsia"/>
          <w:rtl/>
        </w:rPr>
        <w:t>כוונה</w:t>
      </w:r>
      <w:r w:rsidRPr="0065464F">
        <w:rPr>
          <w:rtl/>
        </w:rPr>
        <w:t xml:space="preserve"> </w:t>
      </w:r>
      <w:r w:rsidRPr="0065464F">
        <w:rPr>
          <w:rFonts w:hint="eastAsia"/>
          <w:rtl/>
        </w:rPr>
        <w:t>מצויה</w:t>
      </w:r>
      <w:r w:rsidRPr="0065464F">
        <w:rPr>
          <w:rtl/>
        </w:rPr>
        <w:t xml:space="preserve"> </w:t>
      </w:r>
      <w:r w:rsidRPr="0065464F">
        <w:rPr>
          <w:rFonts w:hint="eastAsia"/>
          <w:rtl/>
        </w:rPr>
        <w:t>בפעילות</w:t>
      </w:r>
      <w:r w:rsidRPr="0065464F">
        <w:rPr>
          <w:rtl/>
        </w:rPr>
        <w:t xml:space="preserve"> </w:t>
      </w:r>
      <w:r w:rsidRPr="0065464F">
        <w:rPr>
          <w:rFonts w:hint="eastAsia"/>
          <w:rtl/>
        </w:rPr>
        <w:t>סינרגטית</w:t>
      </w:r>
      <w:r w:rsidRPr="0065464F">
        <w:rPr>
          <w:rtl/>
        </w:rPr>
        <w:t xml:space="preserve"> </w:t>
      </w:r>
      <w:r w:rsidRPr="0065464F">
        <w:rPr>
          <w:rFonts w:hint="eastAsia"/>
          <w:rtl/>
        </w:rPr>
        <w:t>ומתואמת</w:t>
      </w:r>
      <w:r w:rsidRPr="0065464F">
        <w:rPr>
          <w:rtl/>
        </w:rPr>
        <w:t xml:space="preserve"> </w:t>
      </w:r>
      <w:r w:rsidRPr="0065464F">
        <w:rPr>
          <w:rFonts w:hint="eastAsia"/>
          <w:rtl/>
        </w:rPr>
        <w:t>של</w:t>
      </w:r>
      <w:r w:rsidRPr="0065464F">
        <w:rPr>
          <w:rtl/>
        </w:rPr>
        <w:t xml:space="preserve"> </w:t>
      </w:r>
      <w:r w:rsidRPr="0065464F">
        <w:rPr>
          <w:rFonts w:hint="eastAsia"/>
          <w:rtl/>
        </w:rPr>
        <w:t>המוח</w:t>
      </w:r>
      <w:r w:rsidRPr="0065464F">
        <w:rPr>
          <w:rtl/>
        </w:rPr>
        <w:t xml:space="preserve"> </w:t>
      </w:r>
      <w:r w:rsidRPr="0065464F">
        <w:rPr>
          <w:rFonts w:hint="eastAsia"/>
          <w:rtl/>
        </w:rPr>
        <w:t>ושאר</w:t>
      </w:r>
      <w:r w:rsidRPr="0065464F">
        <w:rPr>
          <w:rtl/>
        </w:rPr>
        <w:t xml:space="preserve"> </w:t>
      </w:r>
      <w:r w:rsidRPr="0065464F">
        <w:rPr>
          <w:rFonts w:hint="eastAsia"/>
          <w:rtl/>
        </w:rPr>
        <w:t>חלקי</w:t>
      </w:r>
      <w:r w:rsidRPr="0065464F">
        <w:rPr>
          <w:rtl/>
        </w:rPr>
        <w:t xml:space="preserve"> </w:t>
      </w:r>
      <w:r w:rsidRPr="0065464F">
        <w:rPr>
          <w:rFonts w:hint="eastAsia"/>
          <w:rtl/>
        </w:rPr>
        <w:t>גופו</w:t>
      </w:r>
      <w:r w:rsidRPr="0065464F">
        <w:rPr>
          <w:rtl/>
        </w:rPr>
        <w:t xml:space="preserve"> </w:t>
      </w:r>
      <w:r w:rsidRPr="0065464F">
        <w:rPr>
          <w:rFonts w:hint="eastAsia"/>
          <w:rtl/>
        </w:rPr>
        <w:t>של</w:t>
      </w:r>
      <w:r w:rsidRPr="0065464F">
        <w:rPr>
          <w:rtl/>
        </w:rPr>
        <w:t xml:space="preserve"> </w:t>
      </w:r>
      <w:r w:rsidRPr="0065464F">
        <w:rPr>
          <w:rFonts w:hint="eastAsia"/>
          <w:rtl/>
        </w:rPr>
        <w:t>מבצע</w:t>
      </w:r>
      <w:r w:rsidRPr="0065464F">
        <w:rPr>
          <w:rtl/>
        </w:rPr>
        <w:t xml:space="preserve"> </w:t>
      </w:r>
      <w:r w:rsidRPr="0065464F">
        <w:rPr>
          <w:rFonts w:hint="eastAsia"/>
          <w:rtl/>
        </w:rPr>
        <w:t>העבירה</w:t>
      </w:r>
      <w:r w:rsidRPr="0065464F">
        <w:rPr>
          <w:rtl/>
        </w:rPr>
        <w:t xml:space="preserve">, </w:t>
      </w:r>
      <w:r w:rsidRPr="0065464F">
        <w:rPr>
          <w:rFonts w:hint="eastAsia"/>
          <w:rtl/>
        </w:rPr>
        <w:t>ולא</w:t>
      </w:r>
      <w:r w:rsidRPr="0065464F">
        <w:rPr>
          <w:rtl/>
        </w:rPr>
        <w:t xml:space="preserve"> </w:t>
      </w:r>
      <w:r w:rsidRPr="0065464F">
        <w:rPr>
          <w:rFonts w:hint="eastAsia"/>
          <w:rtl/>
        </w:rPr>
        <w:t>מחוצה</w:t>
      </w:r>
      <w:r w:rsidRPr="0065464F">
        <w:rPr>
          <w:rtl/>
        </w:rPr>
        <w:t xml:space="preserve"> </w:t>
      </w:r>
      <w:r w:rsidRPr="0065464F">
        <w:rPr>
          <w:rFonts w:hint="eastAsia"/>
          <w:rtl/>
        </w:rPr>
        <w:t>לה</w:t>
      </w:r>
      <w:r w:rsidRPr="0065464F">
        <w:rPr>
          <w:rtl/>
        </w:rPr>
        <w:t>.</w:t>
      </w:r>
      <w:r w:rsidRPr="0065464F">
        <w:rPr>
          <w:rFonts w:hint="cs"/>
          <w:rtl/>
        </w:rPr>
        <w:t xml:space="preserve">" (שם, </w:t>
      </w:r>
      <w:r w:rsidR="00DA2B7F" w:rsidRPr="0065464F">
        <w:rPr>
          <w:rFonts w:hint="cs"/>
          <w:rtl/>
        </w:rPr>
        <w:t>ב</w:t>
      </w:r>
      <w:r w:rsidRPr="0065464F">
        <w:rPr>
          <w:rFonts w:hint="cs"/>
          <w:rtl/>
        </w:rPr>
        <w:t>פסקאות 16-14).</w:t>
      </w:r>
    </w:p>
    <w:p w:rsidR="001D13EA" w:rsidRPr="0065464F" w:rsidRDefault="001D13EA" w:rsidP="001D13EA">
      <w:pPr>
        <w:pStyle w:val="Ruller40"/>
        <w:rPr>
          <w:rtl/>
        </w:rPr>
      </w:pPr>
    </w:p>
    <w:p w:rsidR="003C1D49" w:rsidRPr="0065464F" w:rsidRDefault="00DA2B7F" w:rsidP="00457F5D">
      <w:pPr>
        <w:pStyle w:val="Ruller4"/>
        <w:numPr>
          <w:ilvl w:val="0"/>
          <w:numId w:val="0"/>
        </w:numPr>
        <w:rPr>
          <w:rtl/>
        </w:rPr>
      </w:pPr>
      <w:r w:rsidRPr="0065464F">
        <w:rPr>
          <w:rtl/>
        </w:rPr>
        <w:tab/>
      </w:r>
      <w:r w:rsidRPr="0065464F">
        <w:rPr>
          <w:rFonts w:hint="cs"/>
          <w:rtl/>
        </w:rPr>
        <w:t>ראו גם</w:t>
      </w:r>
      <w:r w:rsidR="00457F5D" w:rsidRPr="0065464F">
        <w:rPr>
          <w:rFonts w:hint="cs"/>
          <w:rtl/>
        </w:rPr>
        <w:t>:</w:t>
      </w:r>
      <w:r w:rsidRPr="0065464F">
        <w:rPr>
          <w:rFonts w:hint="cs"/>
          <w:rtl/>
        </w:rPr>
        <w:t xml:space="preserve"> פסקי דיני</w:t>
      </w:r>
      <w:r w:rsidR="00457F5D" w:rsidRPr="0065464F">
        <w:rPr>
          <w:rFonts w:hint="cs"/>
          <w:rtl/>
        </w:rPr>
        <w:t xml:space="preserve"> ב</w:t>
      </w:r>
      <w:r w:rsidRPr="0065464F">
        <w:rPr>
          <w:rtl/>
        </w:rPr>
        <w:t>ע"פ 1213/21</w:t>
      </w:r>
      <w:r w:rsidRPr="0065464F">
        <w:rPr>
          <w:rFonts w:hint="cs"/>
          <w:rtl/>
        </w:rPr>
        <w:t xml:space="preserve"> </w:t>
      </w:r>
      <w:proofErr w:type="spellStart"/>
      <w:r w:rsidRPr="0065464F">
        <w:rPr>
          <w:rFonts w:ascii="Century" w:hAnsi="Century" w:cs="Miriam"/>
          <w:b/>
          <w:spacing w:val="0"/>
          <w:sz w:val="22"/>
          <w:szCs w:val="24"/>
          <w:rtl/>
        </w:rPr>
        <w:t>וואסה</w:t>
      </w:r>
      <w:proofErr w:type="spellEnd"/>
      <w:r w:rsidRPr="0065464F">
        <w:rPr>
          <w:rFonts w:ascii="Century" w:hAnsi="Century" w:cs="Miriam"/>
          <w:b/>
          <w:spacing w:val="0"/>
          <w:sz w:val="22"/>
          <w:szCs w:val="24"/>
          <w:rtl/>
        </w:rPr>
        <w:t xml:space="preserve"> נ' מדינת ישראל</w:t>
      </w:r>
      <w:r w:rsidRPr="0065464F">
        <w:rPr>
          <w:rFonts w:hint="cs"/>
          <w:rtl/>
        </w:rPr>
        <w:t xml:space="preserve">, פסקאות 14-12 </w:t>
      </w:r>
      <w:r w:rsidRPr="0065464F">
        <w:rPr>
          <w:rtl/>
        </w:rPr>
        <w:t>(</w:t>
      </w:r>
      <w:r w:rsidRPr="0065464F">
        <w:rPr>
          <w:rFonts w:hint="cs"/>
          <w:rtl/>
        </w:rPr>
        <w:t>11.8.2022</w:t>
      </w:r>
      <w:r w:rsidRPr="0065464F">
        <w:rPr>
          <w:rtl/>
        </w:rPr>
        <w:t>)</w:t>
      </w:r>
      <w:r w:rsidR="00140FB8" w:rsidRPr="0065464F">
        <w:rPr>
          <w:rFonts w:hint="cs"/>
          <w:rtl/>
        </w:rPr>
        <w:t xml:space="preserve"> (להלן: עניין </w:t>
      </w:r>
      <w:proofErr w:type="spellStart"/>
      <w:r w:rsidR="00140FB8" w:rsidRPr="0065464F">
        <w:rPr>
          <w:rFonts w:ascii="Century" w:hAnsi="Century" w:cs="Miriam" w:hint="cs"/>
          <w:b/>
          <w:spacing w:val="0"/>
          <w:sz w:val="22"/>
          <w:szCs w:val="24"/>
          <w:rtl/>
        </w:rPr>
        <w:t>וואסה</w:t>
      </w:r>
      <w:proofErr w:type="spellEnd"/>
      <w:r w:rsidR="00140FB8" w:rsidRPr="0065464F">
        <w:rPr>
          <w:rFonts w:hint="cs"/>
          <w:rtl/>
        </w:rPr>
        <w:t>)</w:t>
      </w:r>
      <w:r w:rsidRPr="0065464F">
        <w:rPr>
          <w:rFonts w:hint="cs"/>
          <w:rtl/>
        </w:rPr>
        <w:t xml:space="preserve">; </w:t>
      </w:r>
      <w:r w:rsidR="00140FB8" w:rsidRPr="0065464F">
        <w:rPr>
          <w:rtl/>
        </w:rPr>
        <w:t>תפ"ח (מחוזי חי</w:t>
      </w:r>
      <w:r w:rsidR="00457F5D" w:rsidRPr="0065464F">
        <w:rPr>
          <w:rFonts w:hint="cs"/>
          <w:rtl/>
        </w:rPr>
        <w:t>פה</w:t>
      </w:r>
      <w:r w:rsidR="00140FB8" w:rsidRPr="0065464F">
        <w:rPr>
          <w:rtl/>
        </w:rPr>
        <w:t xml:space="preserve">) 54624-10-12 </w:t>
      </w:r>
      <w:r w:rsidR="00140FB8" w:rsidRPr="0065464F">
        <w:rPr>
          <w:rFonts w:ascii="Century" w:hAnsi="Century" w:cs="Miriam"/>
          <w:b/>
          <w:spacing w:val="0"/>
          <w:sz w:val="22"/>
          <w:szCs w:val="24"/>
          <w:rtl/>
        </w:rPr>
        <w:t xml:space="preserve">מדינת ישראל נ' </w:t>
      </w:r>
      <w:proofErr w:type="spellStart"/>
      <w:r w:rsidR="00140FB8" w:rsidRPr="0065464F">
        <w:rPr>
          <w:rFonts w:ascii="Century" w:hAnsi="Century" w:cs="Miriam"/>
          <w:b/>
          <w:spacing w:val="0"/>
          <w:sz w:val="22"/>
          <w:szCs w:val="24"/>
          <w:rtl/>
        </w:rPr>
        <w:t>גייבדנוב</w:t>
      </w:r>
      <w:proofErr w:type="spellEnd"/>
      <w:r w:rsidR="00140FB8" w:rsidRPr="0065464F">
        <w:rPr>
          <w:rtl/>
        </w:rPr>
        <w:t xml:space="preserve"> (</w:t>
      </w:r>
      <w:r w:rsidR="00140FB8" w:rsidRPr="0065464F">
        <w:rPr>
          <w:rFonts w:hint="cs"/>
          <w:rtl/>
        </w:rPr>
        <w:t>17.2.2014</w:t>
      </w:r>
      <w:r w:rsidR="00140FB8" w:rsidRPr="0065464F">
        <w:rPr>
          <w:rtl/>
        </w:rPr>
        <w:t>)</w:t>
      </w:r>
      <w:r w:rsidR="00140FB8" w:rsidRPr="0065464F">
        <w:rPr>
          <w:rFonts w:hint="cs"/>
          <w:rtl/>
        </w:rPr>
        <w:t xml:space="preserve">; </w:t>
      </w:r>
      <w:proofErr w:type="spellStart"/>
      <w:r w:rsidR="006624B7" w:rsidRPr="0065464F">
        <w:rPr>
          <w:rFonts w:hint="cs"/>
          <w:rtl/>
        </w:rPr>
        <w:t>ו</w:t>
      </w:r>
      <w:r w:rsidR="00140FB8" w:rsidRPr="0065464F">
        <w:rPr>
          <w:rtl/>
        </w:rPr>
        <w:t>תפ"ח</w:t>
      </w:r>
      <w:proofErr w:type="spellEnd"/>
      <w:r w:rsidR="00140FB8" w:rsidRPr="0065464F">
        <w:rPr>
          <w:rtl/>
        </w:rPr>
        <w:t xml:space="preserve"> (מחוזי חיפה) 20636-12-11 </w:t>
      </w:r>
      <w:r w:rsidR="00140FB8" w:rsidRPr="0065464F">
        <w:rPr>
          <w:rFonts w:ascii="Century" w:hAnsi="Century" w:cs="Miriam"/>
          <w:b/>
          <w:spacing w:val="0"/>
          <w:sz w:val="22"/>
          <w:szCs w:val="24"/>
          <w:rtl/>
        </w:rPr>
        <w:t>מדינת ישראל נ' פלוני</w:t>
      </w:r>
      <w:r w:rsidR="00140FB8" w:rsidRPr="0065464F">
        <w:rPr>
          <w:rtl/>
        </w:rPr>
        <w:t xml:space="preserve"> (28.10.2013)</w:t>
      </w:r>
      <w:r w:rsidR="00457F5D" w:rsidRPr="0065464F">
        <w:rPr>
          <w:rFonts w:hint="cs"/>
          <w:rtl/>
        </w:rPr>
        <w:t xml:space="preserve">. </w:t>
      </w:r>
      <w:r w:rsidR="00140FB8" w:rsidRPr="0065464F">
        <w:rPr>
          <w:rFonts w:hint="cs"/>
          <w:rtl/>
        </w:rPr>
        <w:t xml:space="preserve"> </w:t>
      </w:r>
    </w:p>
    <w:p w:rsidR="00DA2B7F" w:rsidRPr="0065464F" w:rsidRDefault="00DA2B7F" w:rsidP="00DA2B7F">
      <w:pPr>
        <w:pStyle w:val="Ruller40"/>
        <w:rPr>
          <w:rtl/>
        </w:rPr>
      </w:pPr>
    </w:p>
    <w:p w:rsidR="00DA2B7F" w:rsidRPr="0065464F" w:rsidRDefault="00DA2B7F" w:rsidP="00DA2B7F">
      <w:pPr>
        <w:pStyle w:val="Ruller4"/>
        <w:rPr>
          <w:rtl/>
        </w:rPr>
      </w:pPr>
      <w:r w:rsidRPr="0065464F">
        <w:rPr>
          <w:rFonts w:hint="cs"/>
          <w:rtl/>
        </w:rPr>
        <w:t>אין אפוא כל עילה להתערב בקביעות בית המשפט המחוזי בדבר התקיימות היסוד הנפשי הנדרש לגיבוש עבירת ניסיון לרצח או חבלה חמורה בנסיבות מחמירות.</w:t>
      </w:r>
    </w:p>
    <w:p w:rsidR="00DA2B7F" w:rsidRPr="0065464F" w:rsidRDefault="00DA2B7F" w:rsidP="00DA2B7F">
      <w:pPr>
        <w:pStyle w:val="Ruller40"/>
        <w:rPr>
          <w:rtl/>
        </w:rPr>
      </w:pPr>
    </w:p>
    <w:p w:rsidR="00223035" w:rsidRPr="0065464F" w:rsidRDefault="00223035" w:rsidP="003C1D49">
      <w:pPr>
        <w:pStyle w:val="Ruller4"/>
        <w:numPr>
          <w:ilvl w:val="0"/>
          <w:numId w:val="0"/>
        </w:numPr>
        <w:rPr>
          <w:rFonts w:ascii="Century" w:hAnsi="Century" w:cs="Miriam"/>
          <w:b/>
          <w:spacing w:val="0"/>
          <w:sz w:val="22"/>
          <w:szCs w:val="24"/>
          <w:rtl/>
        </w:rPr>
      </w:pPr>
      <w:r w:rsidRPr="0065464F">
        <w:rPr>
          <w:rFonts w:ascii="Century" w:hAnsi="Century" w:cs="Miriam" w:hint="cs"/>
          <w:b/>
          <w:spacing w:val="0"/>
          <w:sz w:val="22"/>
          <w:szCs w:val="24"/>
          <w:rtl/>
        </w:rPr>
        <w:t>הרשעת המערער בעבירה של התעללות בקטין או בחסר ישע</w:t>
      </w:r>
    </w:p>
    <w:p w:rsidR="00223035" w:rsidRPr="0065464F" w:rsidRDefault="00223035" w:rsidP="00223035">
      <w:pPr>
        <w:pStyle w:val="Ruller40"/>
        <w:rPr>
          <w:rtl/>
        </w:rPr>
      </w:pPr>
    </w:p>
    <w:p w:rsidR="00C74E50" w:rsidRPr="0065464F" w:rsidRDefault="00223035" w:rsidP="001D13EA">
      <w:pPr>
        <w:pStyle w:val="Ruller4"/>
        <w:rPr>
          <w:rtl/>
        </w:rPr>
      </w:pPr>
      <w:r w:rsidRPr="0065464F">
        <w:rPr>
          <w:rFonts w:hint="cs"/>
          <w:rtl/>
        </w:rPr>
        <w:t xml:space="preserve">לצד </w:t>
      </w:r>
      <w:r w:rsidR="00741973" w:rsidRPr="0065464F">
        <w:rPr>
          <w:rFonts w:hint="cs"/>
          <w:rtl/>
        </w:rPr>
        <w:t>הרשעתו</w:t>
      </w:r>
      <w:r w:rsidRPr="0065464F">
        <w:rPr>
          <w:rFonts w:hint="cs"/>
          <w:rtl/>
        </w:rPr>
        <w:t xml:space="preserve"> בעבירות נוספות</w:t>
      </w:r>
      <w:r w:rsidR="00E75C72" w:rsidRPr="0065464F">
        <w:rPr>
          <w:rFonts w:hint="cs"/>
          <w:rtl/>
        </w:rPr>
        <w:t xml:space="preserve"> כאמור</w:t>
      </w:r>
      <w:r w:rsidRPr="0065464F">
        <w:rPr>
          <w:rFonts w:hint="cs"/>
          <w:rtl/>
        </w:rPr>
        <w:t xml:space="preserve">, המערער הורשע בעבירה הקבועה בסעיף </w:t>
      </w:r>
      <w:r w:rsidR="00830869" w:rsidRPr="0065464F">
        <w:rPr>
          <w:rFonts w:hint="cs"/>
          <w:rtl/>
        </w:rPr>
        <w:t xml:space="preserve">368ג לחוק: </w:t>
      </w:r>
    </w:p>
    <w:p w:rsidR="00C74E50" w:rsidRPr="0065464F" w:rsidRDefault="00C74E50" w:rsidP="00C74E50">
      <w:pPr>
        <w:pStyle w:val="Ruller40"/>
        <w:rPr>
          <w:rtl/>
        </w:rPr>
      </w:pPr>
    </w:p>
    <w:p w:rsidR="00C74E50" w:rsidRPr="0065464F" w:rsidRDefault="00C74E50" w:rsidP="00C74E50">
      <w:pPr>
        <w:pStyle w:val="Ruller5"/>
        <w:rPr>
          <w:sz w:val="24"/>
          <w:szCs w:val="32"/>
        </w:rPr>
      </w:pPr>
      <w:r w:rsidRPr="0065464F">
        <w:rPr>
          <w:rStyle w:val="default"/>
          <w:rFonts w:ascii="FrankRuehl" w:hAnsi="FrankRuehl"/>
          <w:color w:val="000000"/>
          <w:sz w:val="28"/>
          <w:rtl/>
        </w:rPr>
        <w:t>העושה בקטין או בחסר ישע מעשה התעללות גופנית, נפשית או מינית, דינו – מאסר שבע שנים; היה העושה אחראי על קטין או חסר ישע, דינו – מאסר תשע שנים</w:t>
      </w:r>
      <w:r w:rsidRPr="0065464F">
        <w:rPr>
          <w:rStyle w:val="default"/>
          <w:rFonts w:ascii="FrankRuehl" w:hAnsi="FrankRuehl"/>
          <w:color w:val="000000"/>
          <w:sz w:val="28"/>
        </w:rPr>
        <w:t>.</w:t>
      </w:r>
    </w:p>
    <w:p w:rsidR="00C74E50" w:rsidRPr="0065464F" w:rsidRDefault="00C74E50" w:rsidP="00830869">
      <w:pPr>
        <w:pStyle w:val="Ruller4"/>
        <w:numPr>
          <w:ilvl w:val="0"/>
          <w:numId w:val="0"/>
        </w:numPr>
        <w:rPr>
          <w:rtl/>
        </w:rPr>
      </w:pPr>
    </w:p>
    <w:p w:rsidR="00EC642F" w:rsidRPr="0065464F" w:rsidRDefault="00EC642F" w:rsidP="003A27FF">
      <w:pPr>
        <w:pStyle w:val="Ruller4"/>
        <w:rPr>
          <w:rtl/>
        </w:rPr>
      </w:pPr>
      <w:r w:rsidRPr="0065464F">
        <w:rPr>
          <w:rFonts w:hint="cs"/>
          <w:rtl/>
        </w:rPr>
        <w:t xml:space="preserve">עבירה זו היא עבירה התנהגותית, אשר </w:t>
      </w:r>
      <w:r w:rsidRPr="0065464F">
        <w:rPr>
          <w:rtl/>
        </w:rPr>
        <w:t xml:space="preserve">השלמתה </w:t>
      </w:r>
      <w:r w:rsidRPr="0065464F">
        <w:rPr>
          <w:rFonts w:hint="cs"/>
          <w:rtl/>
        </w:rPr>
        <w:t xml:space="preserve">אינה </w:t>
      </w:r>
      <w:r w:rsidRPr="0065464F">
        <w:rPr>
          <w:rtl/>
        </w:rPr>
        <w:t>מותנית בהוכחת התקיימ</w:t>
      </w:r>
      <w:r w:rsidR="001D7573" w:rsidRPr="0065464F">
        <w:rPr>
          <w:rtl/>
        </w:rPr>
        <w:t>ות</w:t>
      </w:r>
      <w:r w:rsidRPr="0065464F">
        <w:rPr>
          <w:rtl/>
        </w:rPr>
        <w:t xml:space="preserve"> תוצאה כלשהי</w:t>
      </w:r>
      <w:r w:rsidRPr="0065464F">
        <w:rPr>
          <w:rFonts w:hint="cs"/>
          <w:rtl/>
        </w:rPr>
        <w:t xml:space="preserve"> (</w:t>
      </w:r>
      <w:r w:rsidRPr="0065464F">
        <w:rPr>
          <w:rtl/>
        </w:rPr>
        <w:t>ע"פ 5224/97 </w:t>
      </w:r>
      <w:r w:rsidRPr="0065464F">
        <w:rPr>
          <w:rFonts w:ascii="Century" w:hAnsi="Century" w:cs="Miriam"/>
          <w:b/>
          <w:spacing w:val="0"/>
          <w:sz w:val="22"/>
          <w:szCs w:val="24"/>
          <w:rtl/>
        </w:rPr>
        <w:t>מדינת ישראל נ' שדה אור</w:t>
      </w:r>
      <w:r w:rsidRPr="0065464F">
        <w:rPr>
          <w:rFonts w:hint="cs"/>
          <w:rtl/>
        </w:rPr>
        <w:t xml:space="preserve">, פ"ד </w:t>
      </w:r>
      <w:r w:rsidRPr="0065464F">
        <w:rPr>
          <w:rtl/>
        </w:rPr>
        <w:t>נב(3) 374</w:t>
      </w:r>
      <w:r w:rsidR="00AD7731" w:rsidRPr="0065464F">
        <w:rPr>
          <w:rFonts w:hint="cs"/>
          <w:rtl/>
        </w:rPr>
        <w:t>, 383</w:t>
      </w:r>
      <w:r w:rsidRPr="0065464F">
        <w:rPr>
          <w:rtl/>
        </w:rPr>
        <w:t xml:space="preserve"> (1998)‏</w:t>
      </w:r>
      <w:r w:rsidRPr="0065464F">
        <w:rPr>
          <w:rFonts w:hint="cs"/>
          <w:rtl/>
        </w:rPr>
        <w:t>).</w:t>
      </w:r>
      <w:r w:rsidRPr="0065464F">
        <w:rPr>
          <w:rFonts w:hint="cs"/>
          <w:color w:val="000000"/>
          <w:sz w:val="27"/>
          <w:szCs w:val="27"/>
          <w:rtl/>
        </w:rPr>
        <w:t xml:space="preserve"> </w:t>
      </w:r>
      <w:r w:rsidRPr="0065464F">
        <w:rPr>
          <w:rFonts w:hint="cs"/>
          <w:rtl/>
        </w:rPr>
        <w:t xml:space="preserve">היסוד הנפשי הנדרש </w:t>
      </w:r>
      <w:r w:rsidR="00F22F41" w:rsidRPr="0065464F">
        <w:rPr>
          <w:rFonts w:hint="cs"/>
          <w:rtl/>
        </w:rPr>
        <w:t>להתהוות העבירה הוא</w:t>
      </w:r>
      <w:r w:rsidRPr="0065464F">
        <w:rPr>
          <w:rFonts w:hint="cs"/>
          <w:rtl/>
        </w:rPr>
        <w:t xml:space="preserve"> של "מח</w:t>
      </w:r>
      <w:r w:rsidR="001D7573" w:rsidRPr="0065464F">
        <w:rPr>
          <w:rFonts w:hint="cs"/>
          <w:rtl/>
        </w:rPr>
        <w:t xml:space="preserve">שבה פלילית" (סעיף 20(א) לחוק), </w:t>
      </w:r>
      <w:r w:rsidRPr="0065464F">
        <w:rPr>
          <w:rFonts w:hint="cs"/>
          <w:rtl/>
        </w:rPr>
        <w:t xml:space="preserve">כך </w:t>
      </w:r>
      <w:r w:rsidR="00516148" w:rsidRPr="0065464F">
        <w:rPr>
          <w:rFonts w:hint="cs"/>
          <w:rtl/>
        </w:rPr>
        <w:t xml:space="preserve">שכלל </w:t>
      </w:r>
      <w:r w:rsidRPr="0065464F">
        <w:rPr>
          <w:rFonts w:hint="cs"/>
          <w:rtl/>
        </w:rPr>
        <w:t>לא נדרש להוכיח</w:t>
      </w:r>
      <w:r w:rsidR="00F531CA" w:rsidRPr="0065464F">
        <w:rPr>
          <w:rtl/>
        </w:rPr>
        <w:t xml:space="preserve"> כוונה להתרחשות</w:t>
      </w:r>
      <w:r w:rsidRPr="0065464F">
        <w:rPr>
          <w:rtl/>
        </w:rPr>
        <w:t xml:space="preserve"> תוצאה מזיקה, ובלבד</w:t>
      </w:r>
      <w:r w:rsidR="002A2CE3" w:rsidRPr="0065464F">
        <w:rPr>
          <w:rtl/>
        </w:rPr>
        <w:t xml:space="preserve"> שהתקיימה מודעות לטיב ההתנהגות</w:t>
      </w:r>
      <w:r w:rsidR="002A2CE3" w:rsidRPr="0065464F">
        <w:rPr>
          <w:rFonts w:hint="cs"/>
          <w:rtl/>
        </w:rPr>
        <w:t xml:space="preserve">, </w:t>
      </w:r>
      <w:r w:rsidR="002A2CE3" w:rsidRPr="0065464F">
        <w:rPr>
          <w:rtl/>
        </w:rPr>
        <w:t>למעשים או למחדלים</w:t>
      </w:r>
      <w:r w:rsidR="002A2CE3" w:rsidRPr="0065464F">
        <w:rPr>
          <w:rFonts w:hint="cs"/>
          <w:rtl/>
        </w:rPr>
        <w:t>,</w:t>
      </w:r>
      <w:r w:rsidRPr="0065464F">
        <w:rPr>
          <w:rtl/>
        </w:rPr>
        <w:t xml:space="preserve"> ולקיום הנסיבות הרלוונטיות הקבועות בעבירה</w:t>
      </w:r>
      <w:r w:rsidRPr="0065464F">
        <w:rPr>
          <w:rFonts w:hint="cs"/>
          <w:rtl/>
        </w:rPr>
        <w:t xml:space="preserve"> (</w:t>
      </w:r>
      <w:r w:rsidRPr="0065464F">
        <w:rPr>
          <w:rtl/>
        </w:rPr>
        <w:t>ע"פ 4596/98 </w:t>
      </w:r>
      <w:r w:rsidRPr="0065464F">
        <w:rPr>
          <w:rFonts w:ascii="Century" w:hAnsi="Century" w:cs="Miriam"/>
          <w:b/>
          <w:spacing w:val="0"/>
          <w:sz w:val="22"/>
          <w:szCs w:val="24"/>
          <w:rtl/>
        </w:rPr>
        <w:t>פלונית נ' מדינת ישרא</w:t>
      </w:r>
      <w:r w:rsidRPr="0065464F">
        <w:rPr>
          <w:rFonts w:ascii="Century" w:hAnsi="Century" w:cs="Miriam" w:hint="cs"/>
          <w:b/>
          <w:spacing w:val="0"/>
          <w:sz w:val="22"/>
          <w:szCs w:val="24"/>
          <w:rtl/>
        </w:rPr>
        <w:t>ל</w:t>
      </w:r>
      <w:r w:rsidRPr="0065464F">
        <w:rPr>
          <w:rFonts w:hint="cs"/>
          <w:rtl/>
        </w:rPr>
        <w:t>, פ"ד</w:t>
      </w:r>
      <w:r w:rsidRPr="0065464F">
        <w:t xml:space="preserve"> </w:t>
      </w:r>
      <w:r w:rsidR="00AD7731" w:rsidRPr="0065464F">
        <w:rPr>
          <w:rtl/>
        </w:rPr>
        <w:t>נד(1) 145</w:t>
      </w:r>
      <w:r w:rsidR="00AD7731" w:rsidRPr="0065464F">
        <w:rPr>
          <w:rFonts w:hint="cs"/>
          <w:rtl/>
        </w:rPr>
        <w:t xml:space="preserve">, 171 </w:t>
      </w:r>
      <w:r w:rsidRPr="0065464F">
        <w:rPr>
          <w:rtl/>
        </w:rPr>
        <w:t>(2000)</w:t>
      </w:r>
      <w:r w:rsidR="004567BF" w:rsidRPr="0065464F">
        <w:rPr>
          <w:rFonts w:hint="cs"/>
          <w:rtl/>
        </w:rPr>
        <w:t>)</w:t>
      </w:r>
      <w:r w:rsidRPr="0065464F">
        <w:rPr>
          <w:rFonts w:hint="cs"/>
          <w:rtl/>
        </w:rPr>
        <w:t xml:space="preserve">. </w:t>
      </w:r>
      <w:r w:rsidR="00F531CA" w:rsidRPr="0065464F">
        <w:rPr>
          <w:rFonts w:hint="cs"/>
          <w:rtl/>
        </w:rPr>
        <w:t>במהלך השנים</w:t>
      </w:r>
      <w:r w:rsidR="00516148" w:rsidRPr="0065464F">
        <w:rPr>
          <w:rFonts w:hint="cs"/>
          <w:rtl/>
        </w:rPr>
        <w:t xml:space="preserve"> נקבע בפסיקה </w:t>
      </w:r>
      <w:r w:rsidR="001D7573" w:rsidRPr="0065464F">
        <w:rPr>
          <w:rFonts w:hint="cs"/>
          <w:rtl/>
        </w:rPr>
        <w:t xml:space="preserve">כי התעללות יכול שתעשה גם במחדל </w:t>
      </w:r>
      <w:r w:rsidR="00F531CA" w:rsidRPr="0065464F">
        <w:rPr>
          <w:rFonts w:hint="cs"/>
          <w:rtl/>
        </w:rPr>
        <w:t>ו</w:t>
      </w:r>
      <w:r w:rsidR="001D7573" w:rsidRPr="0065464F">
        <w:rPr>
          <w:rFonts w:hint="cs"/>
          <w:rtl/>
        </w:rPr>
        <w:t xml:space="preserve">כי </w:t>
      </w:r>
      <w:r w:rsidRPr="0065464F">
        <w:rPr>
          <w:rFonts w:hint="cs"/>
          <w:rtl/>
        </w:rPr>
        <w:t xml:space="preserve">מעשה או מחדל חד פעמי יכול שיהווה מעשה התעללות (שם, </w:t>
      </w:r>
      <w:r w:rsidR="006969B4" w:rsidRPr="0065464F">
        <w:rPr>
          <w:rFonts w:hint="cs"/>
          <w:rtl/>
        </w:rPr>
        <w:t xml:space="preserve">בפסקה 15 לחוות דעתה של השופטת </w:t>
      </w:r>
      <w:r w:rsidR="006969B4" w:rsidRPr="0065464F">
        <w:rPr>
          <w:rFonts w:ascii="Century" w:hAnsi="Century" w:cs="Miriam" w:hint="cs"/>
          <w:b/>
          <w:spacing w:val="0"/>
          <w:sz w:val="22"/>
          <w:szCs w:val="24"/>
          <w:rtl/>
        </w:rPr>
        <w:t>ד' ביניש</w:t>
      </w:r>
      <w:r w:rsidRPr="0065464F">
        <w:rPr>
          <w:rFonts w:hint="cs"/>
          <w:rtl/>
        </w:rPr>
        <w:t xml:space="preserve">). התעללות </w:t>
      </w:r>
      <w:r w:rsidR="001D7573" w:rsidRPr="0065464F">
        <w:rPr>
          <w:rFonts w:hint="cs"/>
          <w:rtl/>
        </w:rPr>
        <w:t xml:space="preserve">תיתכן </w:t>
      </w:r>
      <w:r w:rsidR="00516148" w:rsidRPr="0065464F">
        <w:rPr>
          <w:rFonts w:hint="cs"/>
          <w:rtl/>
        </w:rPr>
        <w:t>באופן גופני או באופן נפשי,</w:t>
      </w:r>
      <w:r w:rsidRPr="0065464F">
        <w:rPr>
          <w:rtl/>
        </w:rPr>
        <w:t xml:space="preserve"> </w:t>
      </w:r>
      <w:r w:rsidR="00516148" w:rsidRPr="0065464F">
        <w:rPr>
          <w:rFonts w:hint="cs"/>
          <w:rtl/>
        </w:rPr>
        <w:t>עם זאת</w:t>
      </w:r>
      <w:r w:rsidRPr="0065464F">
        <w:rPr>
          <w:rFonts w:hint="cs"/>
          <w:rtl/>
        </w:rPr>
        <w:t xml:space="preserve"> </w:t>
      </w:r>
      <w:r w:rsidRPr="0065464F">
        <w:rPr>
          <w:rtl/>
        </w:rPr>
        <w:t>"המחוקק לא הגדיר מהי התעללות, ולא אחת מטשטשים הגבולות בין סוגי ההתעללות המוזכרים בסעיף – גופנית, נפשית או מינית</w:t>
      </w:r>
      <w:r w:rsidRPr="0065464F">
        <w:rPr>
          <w:rFonts w:hint="cs"/>
          <w:rtl/>
        </w:rPr>
        <w:t>" (</w:t>
      </w:r>
      <w:r w:rsidRPr="0065464F">
        <w:rPr>
          <w:rtl/>
        </w:rPr>
        <w:t xml:space="preserve">ע"פ 5986/08 </w:t>
      </w:r>
      <w:r w:rsidRPr="0065464F">
        <w:rPr>
          <w:rFonts w:ascii="Century" w:hAnsi="Century" w:cs="Miriam"/>
          <w:b/>
          <w:spacing w:val="0"/>
          <w:sz w:val="22"/>
          <w:szCs w:val="24"/>
          <w:rtl/>
        </w:rPr>
        <w:t>כחלון נ' מדינת ישראל</w:t>
      </w:r>
      <w:r w:rsidR="001D7573" w:rsidRPr="0065464F">
        <w:rPr>
          <w:rFonts w:hint="cs"/>
          <w:rtl/>
        </w:rPr>
        <w:t xml:space="preserve">, פסקה 11 </w:t>
      </w:r>
      <w:r w:rsidRPr="0065464F">
        <w:rPr>
          <w:rtl/>
        </w:rPr>
        <w:t>(10.11.2008)</w:t>
      </w:r>
      <w:r w:rsidRPr="0065464F">
        <w:rPr>
          <w:rFonts w:hint="cs"/>
          <w:rtl/>
        </w:rPr>
        <w:t xml:space="preserve">). </w:t>
      </w:r>
      <w:r w:rsidRPr="0065464F">
        <w:rPr>
          <w:rtl/>
        </w:rPr>
        <w:t>‏‏</w:t>
      </w:r>
    </w:p>
    <w:p w:rsidR="00EC642F" w:rsidRPr="0065464F" w:rsidRDefault="00EC642F" w:rsidP="00EC642F">
      <w:pPr>
        <w:pStyle w:val="Ruller40"/>
        <w:rPr>
          <w:rtl/>
        </w:rPr>
      </w:pPr>
    </w:p>
    <w:p w:rsidR="00B0699F" w:rsidRPr="0065464F" w:rsidRDefault="00223035" w:rsidP="00C64BE6">
      <w:pPr>
        <w:pStyle w:val="Ruller4"/>
        <w:rPr>
          <w:rtl/>
        </w:rPr>
      </w:pPr>
      <w:r w:rsidRPr="0065464F">
        <w:rPr>
          <w:rFonts w:hint="cs"/>
          <w:rtl/>
        </w:rPr>
        <w:lastRenderedPageBreak/>
        <w:t>לעניין זה, המחלוקת שהונחה לפנינו היא</w:t>
      </w:r>
      <w:r w:rsidR="00D22F3A" w:rsidRPr="0065464F">
        <w:rPr>
          <w:rFonts w:hint="cs"/>
          <w:rtl/>
        </w:rPr>
        <w:t>, רובה ככולה,</w:t>
      </w:r>
      <w:r w:rsidRPr="0065464F">
        <w:rPr>
          <w:rFonts w:hint="cs"/>
          <w:rtl/>
        </w:rPr>
        <w:t xml:space="preserve"> משפטית</w:t>
      </w:r>
      <w:r w:rsidR="0003076A" w:rsidRPr="0065464F">
        <w:rPr>
          <w:rFonts w:hint="cs"/>
          <w:rtl/>
        </w:rPr>
        <w:t xml:space="preserve"> </w:t>
      </w:r>
      <w:r w:rsidR="0003076A" w:rsidRPr="0065464F">
        <w:rPr>
          <w:rtl/>
        </w:rPr>
        <w:t>–</w:t>
      </w:r>
      <w:r w:rsidR="0003076A" w:rsidRPr="0065464F">
        <w:rPr>
          <w:rFonts w:hint="cs"/>
          <w:rtl/>
        </w:rPr>
        <w:t xml:space="preserve"> </w:t>
      </w:r>
      <w:r w:rsidR="00741973" w:rsidRPr="0065464F">
        <w:rPr>
          <w:rFonts w:hint="cs"/>
          <w:rtl/>
        </w:rPr>
        <w:t xml:space="preserve">האם העובדה כי </w:t>
      </w:r>
      <w:r w:rsidR="00830869" w:rsidRPr="0065464F">
        <w:rPr>
          <w:rFonts w:hint="cs"/>
          <w:rtl/>
        </w:rPr>
        <w:t>הילד</w:t>
      </w:r>
      <w:r w:rsidR="00741973" w:rsidRPr="0065464F">
        <w:rPr>
          <w:rFonts w:hint="cs"/>
          <w:rtl/>
        </w:rPr>
        <w:t xml:space="preserve"> נכח בסמוך מאוד </w:t>
      </w:r>
      <w:proofErr w:type="spellStart"/>
      <w:r w:rsidR="00741973" w:rsidRPr="0065464F">
        <w:rPr>
          <w:rFonts w:hint="cs"/>
          <w:rtl/>
        </w:rPr>
        <w:t>לא</w:t>
      </w:r>
      <w:r w:rsidR="00516148" w:rsidRPr="0065464F">
        <w:rPr>
          <w:rFonts w:hint="cs"/>
          <w:rtl/>
        </w:rPr>
        <w:t>י</w:t>
      </w:r>
      <w:r w:rsidR="00741973" w:rsidRPr="0065464F">
        <w:rPr>
          <w:rFonts w:hint="cs"/>
          <w:rtl/>
        </w:rPr>
        <w:t>מו</w:t>
      </w:r>
      <w:proofErr w:type="spellEnd"/>
      <w:r w:rsidR="00741973" w:rsidRPr="0065464F">
        <w:rPr>
          <w:rFonts w:hint="cs"/>
          <w:rtl/>
        </w:rPr>
        <w:t xml:space="preserve"> באי</w:t>
      </w:r>
      <w:r w:rsidR="00516148" w:rsidRPr="0065464F">
        <w:rPr>
          <w:rFonts w:hint="cs"/>
          <w:rtl/>
        </w:rPr>
        <w:t xml:space="preserve">רוע התקיפה, תוך שניתז עליו דמה, </w:t>
      </w:r>
      <w:r w:rsidRPr="0065464F">
        <w:rPr>
          <w:rFonts w:hint="cs"/>
          <w:rtl/>
        </w:rPr>
        <w:t xml:space="preserve">עולה כדי </w:t>
      </w:r>
      <w:r w:rsidR="00B8156A" w:rsidRPr="0065464F">
        <w:rPr>
          <w:rFonts w:hint="cs"/>
          <w:rtl/>
        </w:rPr>
        <w:t>מעשה "</w:t>
      </w:r>
      <w:r w:rsidR="00B8156A" w:rsidRPr="0065464F">
        <w:rPr>
          <w:rFonts w:ascii="Century" w:hAnsi="Century" w:cs="Miriam" w:hint="cs"/>
          <w:b/>
          <w:spacing w:val="0"/>
          <w:sz w:val="22"/>
          <w:szCs w:val="24"/>
          <w:rtl/>
        </w:rPr>
        <w:t>בקטין או בחסר ישע</w:t>
      </w:r>
      <w:r w:rsidR="00B8156A" w:rsidRPr="0065464F">
        <w:rPr>
          <w:rFonts w:hint="cs"/>
          <w:rtl/>
        </w:rPr>
        <w:t>" ומהווה "</w:t>
      </w:r>
      <w:r w:rsidR="00B8156A" w:rsidRPr="0065464F">
        <w:rPr>
          <w:rFonts w:ascii="Century" w:hAnsi="Century" w:cs="Miriam" w:hint="cs"/>
          <w:b/>
          <w:spacing w:val="0"/>
          <w:sz w:val="22"/>
          <w:szCs w:val="24"/>
          <w:rtl/>
        </w:rPr>
        <w:t>התעללות גופנית, נפשית או מינית</w:t>
      </w:r>
      <w:r w:rsidR="00B8156A" w:rsidRPr="0065464F">
        <w:rPr>
          <w:rFonts w:hint="cs"/>
          <w:rtl/>
        </w:rPr>
        <w:t>"</w:t>
      </w:r>
      <w:r w:rsidRPr="0065464F">
        <w:rPr>
          <w:rFonts w:hint="cs"/>
          <w:rtl/>
        </w:rPr>
        <w:t xml:space="preserve">. </w:t>
      </w:r>
      <w:r w:rsidR="00E75C72" w:rsidRPr="0065464F">
        <w:rPr>
          <w:rFonts w:hint="cs"/>
          <w:rtl/>
        </w:rPr>
        <w:t xml:space="preserve">יש לדייק, כי </w:t>
      </w:r>
      <w:r w:rsidR="000C646F" w:rsidRPr="0065464F">
        <w:rPr>
          <w:rFonts w:hint="cs"/>
          <w:rtl/>
        </w:rPr>
        <w:t>המערער אינו ממקד את טיעוניו באשר להתקיימות רכיב כזה או אחר</w:t>
      </w:r>
      <w:r w:rsidR="00F531CA" w:rsidRPr="0065464F">
        <w:rPr>
          <w:rFonts w:hint="cs"/>
          <w:rtl/>
        </w:rPr>
        <w:t xml:space="preserve"> בסעיף החוק</w:t>
      </w:r>
      <w:r w:rsidR="000C646F" w:rsidRPr="0065464F">
        <w:rPr>
          <w:rFonts w:hint="cs"/>
          <w:rtl/>
        </w:rPr>
        <w:t xml:space="preserve">, אלא משיג באופן כללי על "תקדימיות" </w:t>
      </w:r>
      <w:r w:rsidR="003B2490" w:rsidRPr="0065464F">
        <w:rPr>
          <w:rFonts w:hint="cs"/>
          <w:rtl/>
        </w:rPr>
        <w:t>הרשעתו, תוך שהוא טוען כי מדובר בפרשנות מרחיבה</w:t>
      </w:r>
      <w:r w:rsidR="00F84974" w:rsidRPr="0065464F">
        <w:rPr>
          <w:rFonts w:hint="cs"/>
          <w:rtl/>
        </w:rPr>
        <w:t xml:space="preserve"> להוראות החוק</w:t>
      </w:r>
      <w:r w:rsidR="003B2490" w:rsidRPr="0065464F">
        <w:rPr>
          <w:rFonts w:hint="cs"/>
          <w:rtl/>
        </w:rPr>
        <w:t>. לדבריו, מדובר בפעם הראשונה בה מורשע אדם בהתעללות בקטין,</w:t>
      </w:r>
      <w:r w:rsidR="003A4DD3" w:rsidRPr="0065464F">
        <w:rPr>
          <w:rFonts w:hint="cs"/>
          <w:rtl/>
        </w:rPr>
        <w:t xml:space="preserve"> כאשר מעשיו לא כוונו כלפי הילד</w:t>
      </w:r>
      <w:r w:rsidR="003B2490" w:rsidRPr="0065464F">
        <w:rPr>
          <w:rFonts w:hint="cs"/>
          <w:rtl/>
        </w:rPr>
        <w:t xml:space="preserve"> וההרשעה מבוססת על עצ</w:t>
      </w:r>
      <w:r w:rsidR="003A4DD3" w:rsidRPr="0065464F">
        <w:rPr>
          <w:rFonts w:hint="cs"/>
          <w:rtl/>
        </w:rPr>
        <w:t>ם נוכחות הילד</w:t>
      </w:r>
      <w:r w:rsidR="003B2490" w:rsidRPr="0065464F">
        <w:rPr>
          <w:rFonts w:hint="cs"/>
          <w:rtl/>
        </w:rPr>
        <w:t xml:space="preserve"> בסיטואציה</w:t>
      </w:r>
      <w:r w:rsidR="00516148" w:rsidRPr="0065464F">
        <w:rPr>
          <w:rFonts w:hint="cs"/>
          <w:rtl/>
        </w:rPr>
        <w:t xml:space="preserve"> מסוימת</w:t>
      </w:r>
      <w:r w:rsidR="003B2490" w:rsidRPr="0065464F">
        <w:rPr>
          <w:rFonts w:hint="cs"/>
          <w:rtl/>
        </w:rPr>
        <w:t xml:space="preserve">. </w:t>
      </w:r>
    </w:p>
    <w:p w:rsidR="00E75C72" w:rsidRPr="0065464F" w:rsidRDefault="00E75C72" w:rsidP="00E75C72">
      <w:pPr>
        <w:pStyle w:val="Ruller40"/>
        <w:rPr>
          <w:rtl/>
        </w:rPr>
      </w:pPr>
    </w:p>
    <w:p w:rsidR="00FD30C6" w:rsidRPr="0065464F" w:rsidRDefault="00E75C72" w:rsidP="002D3478">
      <w:pPr>
        <w:pStyle w:val="Ruller4"/>
      </w:pPr>
      <w:r w:rsidRPr="0065464F">
        <w:rPr>
          <w:rFonts w:hint="cs"/>
          <w:rtl/>
        </w:rPr>
        <w:t xml:space="preserve">איני רואה לקבל טענה זו. </w:t>
      </w:r>
      <w:r w:rsidR="00FF70DE" w:rsidRPr="0065464F">
        <w:rPr>
          <w:rFonts w:hint="cs"/>
          <w:rtl/>
        </w:rPr>
        <w:t>תחילה,</w:t>
      </w:r>
      <w:r w:rsidRPr="0065464F">
        <w:rPr>
          <w:rFonts w:hint="cs"/>
          <w:rtl/>
        </w:rPr>
        <w:t xml:space="preserve"> </w:t>
      </w:r>
      <w:r w:rsidR="0003076A" w:rsidRPr="0065464F">
        <w:rPr>
          <w:rFonts w:hint="cs"/>
          <w:rtl/>
        </w:rPr>
        <w:t>מאחר ש</w:t>
      </w:r>
      <w:r w:rsidRPr="0065464F">
        <w:rPr>
          <w:rFonts w:hint="cs"/>
          <w:rtl/>
        </w:rPr>
        <w:t xml:space="preserve">איני סבור כי הרשעת המערער היא כה תקדימית כנטען. בעבר </w:t>
      </w:r>
      <w:r w:rsidR="00314EF9" w:rsidRPr="0065464F">
        <w:rPr>
          <w:rFonts w:hint="cs"/>
          <w:rtl/>
        </w:rPr>
        <w:t xml:space="preserve">נקבע, </w:t>
      </w:r>
      <w:r w:rsidR="00F7244A" w:rsidRPr="0065464F">
        <w:rPr>
          <w:rFonts w:hint="cs"/>
          <w:rtl/>
        </w:rPr>
        <w:t xml:space="preserve">כי </w:t>
      </w:r>
      <w:r w:rsidR="00F7244A" w:rsidRPr="0065464F">
        <w:rPr>
          <w:rtl/>
        </w:rPr>
        <w:t>מעשה של גזיזת אחת מ</w:t>
      </w:r>
      <w:r w:rsidR="0003076A" w:rsidRPr="0065464F">
        <w:rPr>
          <w:rtl/>
        </w:rPr>
        <w:t>פאותיו של ילד בשנתו על-ידי אביו</w:t>
      </w:r>
      <w:r w:rsidR="00F7244A" w:rsidRPr="0065464F">
        <w:rPr>
          <w:rtl/>
        </w:rPr>
        <w:t xml:space="preserve"> </w:t>
      </w:r>
      <w:r w:rsidR="00314EF9" w:rsidRPr="0065464F">
        <w:rPr>
          <w:rFonts w:hint="cs"/>
          <w:rtl/>
        </w:rPr>
        <w:t>עולה כדי</w:t>
      </w:r>
      <w:r w:rsidR="00F7244A" w:rsidRPr="0065464F">
        <w:rPr>
          <w:rtl/>
        </w:rPr>
        <w:t xml:space="preserve"> התעללות נפשית</w:t>
      </w:r>
      <w:r w:rsidR="00F7244A" w:rsidRPr="0065464F">
        <w:rPr>
          <w:rFonts w:hint="cs"/>
          <w:rtl/>
        </w:rPr>
        <w:t xml:space="preserve"> (</w:t>
      </w:r>
      <w:r w:rsidR="00314EF9" w:rsidRPr="0065464F">
        <w:rPr>
          <w:rtl/>
        </w:rPr>
        <w:t>ע"פ 2696/96 </w:t>
      </w:r>
      <w:r w:rsidR="00314EF9" w:rsidRPr="0065464F">
        <w:rPr>
          <w:rFonts w:ascii="Century" w:hAnsi="Century" w:cs="Miriam"/>
          <w:b/>
          <w:spacing w:val="0"/>
          <w:sz w:val="22"/>
          <w:szCs w:val="24"/>
          <w:rtl/>
        </w:rPr>
        <w:t>פלוני נ' מדינת ישראל</w:t>
      </w:r>
      <w:r w:rsidR="00314EF9" w:rsidRPr="0065464F">
        <w:rPr>
          <w:rtl/>
        </w:rPr>
        <w:t> (28.11.1996)</w:t>
      </w:r>
      <w:r w:rsidR="00F7244A" w:rsidRPr="0065464F">
        <w:rPr>
          <w:rFonts w:hint="cs"/>
          <w:rtl/>
        </w:rPr>
        <w:t>),</w:t>
      </w:r>
      <w:r w:rsidR="00F7244A" w:rsidRPr="0065464F">
        <w:rPr>
          <w:rFonts w:hint="cs"/>
          <w:color w:val="000000"/>
          <w:sz w:val="27"/>
          <w:szCs w:val="27"/>
          <w:rtl/>
        </w:rPr>
        <w:t xml:space="preserve"> </w:t>
      </w:r>
      <w:r w:rsidR="00F7244A" w:rsidRPr="0065464F">
        <w:rPr>
          <w:rFonts w:hint="cs"/>
          <w:rtl/>
        </w:rPr>
        <w:t xml:space="preserve">במקרה אחר </w:t>
      </w:r>
      <w:r w:rsidR="00F7244A" w:rsidRPr="0065464F">
        <w:rPr>
          <w:rtl/>
        </w:rPr>
        <w:t>הורשע שוטר בעבירה של התעללות נפשית לאחר שהכריח עצירים פלסטינאים שהיו נתונים למרותו לשיר שיר בערבית שמילותיו נועדו להשפיל ולבזות את הנביא מוחמד</w:t>
      </w:r>
      <w:r w:rsidR="00FD30C6" w:rsidRPr="0065464F">
        <w:rPr>
          <w:rFonts w:hint="cs"/>
          <w:rtl/>
        </w:rPr>
        <w:t xml:space="preserve"> (</w:t>
      </w:r>
      <w:r w:rsidR="00FD30C6" w:rsidRPr="0065464F">
        <w:rPr>
          <w:rtl/>
        </w:rPr>
        <w:t xml:space="preserve">ע"פ 1752/00 </w:t>
      </w:r>
      <w:r w:rsidR="00FD30C6" w:rsidRPr="0065464F">
        <w:rPr>
          <w:rFonts w:ascii="Century" w:hAnsi="Century" w:cs="Miriam"/>
          <w:b/>
          <w:spacing w:val="0"/>
          <w:sz w:val="22"/>
          <w:szCs w:val="24"/>
          <w:rtl/>
        </w:rPr>
        <w:t xml:space="preserve">מדינת ישראל נ' </w:t>
      </w:r>
      <w:proofErr w:type="spellStart"/>
      <w:r w:rsidR="00FD30C6" w:rsidRPr="0065464F">
        <w:rPr>
          <w:rFonts w:ascii="Century" w:hAnsi="Century" w:cs="Miriam"/>
          <w:b/>
          <w:spacing w:val="0"/>
          <w:sz w:val="22"/>
          <w:szCs w:val="24"/>
          <w:rtl/>
        </w:rPr>
        <w:t>נקאש</w:t>
      </w:r>
      <w:proofErr w:type="spellEnd"/>
      <w:r w:rsidR="00FD30C6" w:rsidRPr="0065464F">
        <w:rPr>
          <w:rtl/>
        </w:rPr>
        <w:t xml:space="preserve">, </w:t>
      </w:r>
      <w:r w:rsidR="00FD30C6" w:rsidRPr="0065464F">
        <w:rPr>
          <w:rFonts w:hint="cs"/>
          <w:rtl/>
        </w:rPr>
        <w:t xml:space="preserve">פ"ד </w:t>
      </w:r>
      <w:r w:rsidR="00FD30C6" w:rsidRPr="0065464F">
        <w:rPr>
          <w:rtl/>
        </w:rPr>
        <w:t>נד(2) 72</w:t>
      </w:r>
      <w:r w:rsidR="00FD30C6" w:rsidRPr="0065464F">
        <w:rPr>
          <w:rFonts w:hint="cs"/>
          <w:rtl/>
        </w:rPr>
        <w:t xml:space="preserve"> (2000)). </w:t>
      </w:r>
      <w:r w:rsidR="00516148" w:rsidRPr="0065464F">
        <w:rPr>
          <w:rFonts w:hint="cs"/>
          <w:rtl/>
        </w:rPr>
        <w:t>אנו רואים, כי</w:t>
      </w:r>
      <w:r w:rsidRPr="0065464F">
        <w:rPr>
          <w:rFonts w:hint="cs"/>
          <w:rtl/>
        </w:rPr>
        <w:t xml:space="preserve"> מעשים שאי</w:t>
      </w:r>
      <w:r w:rsidR="00314EF9" w:rsidRPr="0065464F">
        <w:rPr>
          <w:rFonts w:hint="cs"/>
          <w:rtl/>
        </w:rPr>
        <w:t xml:space="preserve">נם </w:t>
      </w:r>
      <w:r w:rsidR="00314EF9" w:rsidRPr="0065464F">
        <w:rPr>
          <w:rFonts w:ascii="Century" w:hAnsi="Century" w:cs="Miriam" w:hint="cs"/>
          <w:b/>
          <w:spacing w:val="0"/>
          <w:sz w:val="22"/>
          <w:szCs w:val="24"/>
          <w:rtl/>
        </w:rPr>
        <w:t>אלימים</w:t>
      </w:r>
      <w:r w:rsidR="00314EF9" w:rsidRPr="0065464F">
        <w:rPr>
          <w:rFonts w:hint="cs"/>
          <w:rtl/>
        </w:rPr>
        <w:t xml:space="preserve"> כ</w:t>
      </w:r>
      <w:r w:rsidRPr="0065464F">
        <w:rPr>
          <w:rFonts w:hint="cs"/>
          <w:rtl/>
        </w:rPr>
        <w:t>ש</w:t>
      </w:r>
      <w:r w:rsidR="00314EF9" w:rsidRPr="0065464F">
        <w:rPr>
          <w:rFonts w:hint="cs"/>
          <w:rtl/>
        </w:rPr>
        <w:t>ל</w:t>
      </w:r>
      <w:r w:rsidRPr="0065464F">
        <w:rPr>
          <w:rFonts w:hint="cs"/>
          <w:rtl/>
        </w:rPr>
        <w:t xml:space="preserve">עצמם, </w:t>
      </w:r>
      <w:r w:rsidR="00F7244A" w:rsidRPr="0065464F">
        <w:rPr>
          <w:rFonts w:hint="cs"/>
          <w:rtl/>
        </w:rPr>
        <w:t>בהקשר מסוים, עולים כדי התעללות</w:t>
      </w:r>
      <w:r w:rsidR="00FD30C6" w:rsidRPr="0065464F">
        <w:rPr>
          <w:rFonts w:hint="cs"/>
          <w:rtl/>
        </w:rPr>
        <w:t>.</w:t>
      </w:r>
      <w:r w:rsidR="000E2E11" w:rsidRPr="0065464F">
        <w:rPr>
          <w:rFonts w:hint="cs"/>
          <w:rtl/>
        </w:rPr>
        <w:t xml:space="preserve"> כך, נוכחות ילד באירוע אלים בנסיבות מסוימות יכולה שלא להוות התעללות, ואילו בהקשר אחר </w:t>
      </w:r>
      <w:r w:rsidR="000E2E11" w:rsidRPr="0065464F">
        <w:rPr>
          <w:rtl/>
        </w:rPr>
        <w:t>–</w:t>
      </w:r>
      <w:r w:rsidR="002D3478" w:rsidRPr="0065464F">
        <w:rPr>
          <w:rFonts w:hint="cs"/>
          <w:rtl/>
        </w:rPr>
        <w:t xml:space="preserve"> </w:t>
      </w:r>
      <w:r w:rsidR="000E2E11" w:rsidRPr="0065464F">
        <w:rPr>
          <w:rFonts w:hint="cs"/>
          <w:rtl/>
        </w:rPr>
        <w:t xml:space="preserve">כן להוות התעללות. </w:t>
      </w:r>
      <w:r w:rsidR="005835B5" w:rsidRPr="0065464F">
        <w:rPr>
          <w:rFonts w:hint="cs"/>
          <w:rtl/>
        </w:rPr>
        <w:t xml:space="preserve">כל מקרה ונסיבותיו. </w:t>
      </w:r>
    </w:p>
    <w:p w:rsidR="00FD30C6" w:rsidRPr="0065464F" w:rsidRDefault="00FD30C6" w:rsidP="00FD30C6">
      <w:pPr>
        <w:pStyle w:val="Ruller4"/>
        <w:numPr>
          <w:ilvl w:val="0"/>
          <w:numId w:val="0"/>
        </w:numPr>
        <w:rPr>
          <w:rtl/>
        </w:rPr>
      </w:pPr>
    </w:p>
    <w:p w:rsidR="003C30B9" w:rsidRPr="0065464F" w:rsidRDefault="00FD30C6" w:rsidP="00C2174C">
      <w:pPr>
        <w:pStyle w:val="Ruller4"/>
        <w:numPr>
          <w:ilvl w:val="0"/>
          <w:numId w:val="0"/>
        </w:numPr>
        <w:rPr>
          <w:rtl/>
        </w:rPr>
      </w:pPr>
      <w:r w:rsidRPr="0065464F">
        <w:rPr>
          <w:rtl/>
        </w:rPr>
        <w:tab/>
      </w:r>
      <w:r w:rsidR="00E75C72" w:rsidRPr="0065464F">
        <w:rPr>
          <w:rFonts w:hint="cs"/>
          <w:rtl/>
        </w:rPr>
        <w:t xml:space="preserve">בענייננו, </w:t>
      </w:r>
      <w:r w:rsidR="00DC283A" w:rsidRPr="0065464F">
        <w:rPr>
          <w:rFonts w:hint="cs"/>
          <w:rtl/>
        </w:rPr>
        <w:t>מעורבות הילד</w:t>
      </w:r>
      <w:r w:rsidR="00E75C72" w:rsidRPr="0065464F">
        <w:rPr>
          <w:rFonts w:hint="cs"/>
          <w:rtl/>
        </w:rPr>
        <w:t xml:space="preserve"> לא הסתכמה </w:t>
      </w:r>
      <w:r w:rsidRPr="0065464F">
        <w:rPr>
          <w:rFonts w:hint="cs"/>
          <w:rtl/>
        </w:rPr>
        <w:t>בנוכחות פסיבית באירוע</w:t>
      </w:r>
      <w:r w:rsidR="00F22F41" w:rsidRPr="0065464F">
        <w:rPr>
          <w:rFonts w:hint="cs"/>
          <w:rtl/>
        </w:rPr>
        <w:t xml:space="preserve"> בלבד. </w:t>
      </w:r>
      <w:r w:rsidR="00134590">
        <w:rPr>
          <w:rFonts w:hint="cs"/>
          <w:rtl/>
        </w:rPr>
        <w:t>מדובר באירוע אלימות מתמשך</w:t>
      </w:r>
      <w:r w:rsidR="00C2174C" w:rsidRPr="0065464F">
        <w:rPr>
          <w:rFonts w:hint="cs"/>
          <w:rtl/>
        </w:rPr>
        <w:t xml:space="preserve"> כלפי </w:t>
      </w:r>
      <w:proofErr w:type="spellStart"/>
      <w:r w:rsidR="00C2174C" w:rsidRPr="0065464F">
        <w:rPr>
          <w:rFonts w:hint="cs"/>
          <w:rtl/>
        </w:rPr>
        <w:t>אימו</w:t>
      </w:r>
      <w:proofErr w:type="spellEnd"/>
      <w:r w:rsidR="00C2174C" w:rsidRPr="0065464F">
        <w:rPr>
          <w:rFonts w:hint="cs"/>
          <w:rtl/>
        </w:rPr>
        <w:t xml:space="preserve"> המבסס </w:t>
      </w:r>
      <w:r w:rsidR="00314EF9" w:rsidRPr="0065464F">
        <w:rPr>
          <w:rFonts w:hint="cs"/>
          <w:rtl/>
        </w:rPr>
        <w:t xml:space="preserve">גם </w:t>
      </w:r>
      <w:r w:rsidR="00F7244A" w:rsidRPr="0065464F">
        <w:rPr>
          <w:rFonts w:hint="cs"/>
          <w:rtl/>
        </w:rPr>
        <w:t xml:space="preserve">אלמנט פיזי </w:t>
      </w:r>
      <w:r w:rsidRPr="0065464F">
        <w:rPr>
          <w:rFonts w:hint="cs"/>
          <w:rtl/>
        </w:rPr>
        <w:t xml:space="preserve">מסוים </w:t>
      </w:r>
      <w:r w:rsidR="00516148" w:rsidRPr="0065464F">
        <w:rPr>
          <w:rFonts w:hint="cs"/>
          <w:rtl/>
        </w:rPr>
        <w:t>להתעללות</w:t>
      </w:r>
      <w:r w:rsidR="00E62707" w:rsidRPr="0065464F">
        <w:rPr>
          <w:rFonts w:hint="cs"/>
          <w:rtl/>
        </w:rPr>
        <w:t xml:space="preserve"> </w:t>
      </w:r>
      <w:r w:rsidR="00E62707" w:rsidRPr="0065464F">
        <w:rPr>
          <w:rtl/>
        </w:rPr>
        <w:t>–</w:t>
      </w:r>
      <w:r w:rsidR="00E62707" w:rsidRPr="0065464F">
        <w:rPr>
          <w:rFonts w:hint="cs"/>
          <w:rtl/>
        </w:rPr>
        <w:t xml:space="preserve"> עת שדם </w:t>
      </w:r>
      <w:proofErr w:type="spellStart"/>
      <w:r w:rsidR="00E62707" w:rsidRPr="0065464F">
        <w:rPr>
          <w:rFonts w:hint="cs"/>
          <w:rtl/>
        </w:rPr>
        <w:t>אימו</w:t>
      </w:r>
      <w:proofErr w:type="spellEnd"/>
      <w:r w:rsidR="00E62707" w:rsidRPr="0065464F">
        <w:rPr>
          <w:rFonts w:hint="cs"/>
          <w:rtl/>
        </w:rPr>
        <w:t xml:space="preserve"> ניתז עליו</w:t>
      </w:r>
      <w:r w:rsidR="00572653" w:rsidRPr="0065464F">
        <w:rPr>
          <w:rFonts w:hint="cs"/>
          <w:rtl/>
        </w:rPr>
        <w:t xml:space="preserve"> וכיסה אותו</w:t>
      </w:r>
      <w:r w:rsidR="00E62707" w:rsidRPr="0065464F">
        <w:rPr>
          <w:rFonts w:hint="cs"/>
          <w:rtl/>
        </w:rPr>
        <w:t xml:space="preserve">. </w:t>
      </w:r>
      <w:r w:rsidR="005835B5" w:rsidRPr="0065464F">
        <w:rPr>
          <w:rFonts w:hint="cs"/>
          <w:rtl/>
        </w:rPr>
        <w:t xml:space="preserve">כאן המקום להזכיר, כי </w:t>
      </w:r>
      <w:r w:rsidR="00E75C72" w:rsidRPr="0065464F">
        <w:rPr>
          <w:rFonts w:hint="cs"/>
          <w:rtl/>
        </w:rPr>
        <w:t xml:space="preserve">המתלוננת </w:t>
      </w:r>
      <w:r w:rsidRPr="0065464F">
        <w:rPr>
          <w:rFonts w:hint="cs"/>
          <w:rtl/>
        </w:rPr>
        <w:t xml:space="preserve">הפנתה את המערער </w:t>
      </w:r>
      <w:r w:rsidR="005835B5" w:rsidRPr="0065464F">
        <w:rPr>
          <w:rFonts w:hint="cs"/>
          <w:rtl/>
        </w:rPr>
        <w:t xml:space="preserve">שוב ושוב </w:t>
      </w:r>
      <w:r w:rsidRPr="0065464F">
        <w:rPr>
          <w:rFonts w:hint="cs"/>
          <w:rtl/>
        </w:rPr>
        <w:t xml:space="preserve">לכך שהילד לידם, וכי הוא בוכה </w:t>
      </w:r>
      <w:r w:rsidRPr="0065464F">
        <w:rPr>
          <w:rtl/>
        </w:rPr>
        <w:t>–</w:t>
      </w:r>
      <w:r w:rsidRPr="0065464F">
        <w:rPr>
          <w:rFonts w:hint="cs"/>
          <w:rtl/>
        </w:rPr>
        <w:t xml:space="preserve"> "</w:t>
      </w:r>
      <w:r w:rsidRPr="0065464F">
        <w:rPr>
          <w:rFonts w:ascii="Century" w:hAnsi="Century" w:cs="Miriam" w:hint="cs"/>
          <w:b/>
          <w:spacing w:val="0"/>
          <w:sz w:val="22"/>
          <w:szCs w:val="24"/>
          <w:rtl/>
        </w:rPr>
        <w:t>תראה ש[הילד] בוכה תחבק אותו. אביעד, לך תחבק אותו. אביעד, לך תחבק אותו. לך תחבק את הילד</w:t>
      </w:r>
      <w:r w:rsidR="001206E1" w:rsidRPr="0065464F">
        <w:rPr>
          <w:rFonts w:hint="cs"/>
          <w:rtl/>
        </w:rPr>
        <w:t xml:space="preserve">" (ת/72א, </w:t>
      </w:r>
      <w:r w:rsidRPr="0065464F">
        <w:rPr>
          <w:rFonts w:hint="cs"/>
          <w:rtl/>
        </w:rPr>
        <w:t xml:space="preserve">בעמוד 19), ואילו הוא המשיך לתקוף אותה </w:t>
      </w:r>
      <w:r w:rsidR="000E3F6D" w:rsidRPr="0065464F">
        <w:rPr>
          <w:rFonts w:hint="cs"/>
          <w:rtl/>
        </w:rPr>
        <w:t xml:space="preserve">ולחבוט בה </w:t>
      </w:r>
      <w:r w:rsidRPr="0065464F">
        <w:rPr>
          <w:rFonts w:hint="cs"/>
          <w:rtl/>
        </w:rPr>
        <w:t>באכזריות</w:t>
      </w:r>
      <w:r w:rsidR="00516148" w:rsidRPr="0065464F">
        <w:rPr>
          <w:rFonts w:hint="cs"/>
          <w:rtl/>
        </w:rPr>
        <w:t xml:space="preserve"> לנגד עיני</w:t>
      </w:r>
      <w:r w:rsidR="005835B5" w:rsidRPr="0065464F">
        <w:rPr>
          <w:rFonts w:hint="cs"/>
          <w:rtl/>
        </w:rPr>
        <w:t>ו</w:t>
      </w:r>
      <w:r w:rsidRPr="0065464F">
        <w:rPr>
          <w:rFonts w:hint="cs"/>
          <w:rtl/>
        </w:rPr>
        <w:t>.</w:t>
      </w:r>
    </w:p>
    <w:p w:rsidR="003C30B9" w:rsidRPr="0065464F" w:rsidRDefault="003C30B9" w:rsidP="0003076A">
      <w:pPr>
        <w:pStyle w:val="Ruller4"/>
        <w:numPr>
          <w:ilvl w:val="0"/>
          <w:numId w:val="0"/>
        </w:numPr>
        <w:rPr>
          <w:rtl/>
        </w:rPr>
      </w:pPr>
    </w:p>
    <w:p w:rsidR="00D676F1" w:rsidRPr="0065464F" w:rsidRDefault="003C30B9" w:rsidP="0003076A">
      <w:pPr>
        <w:pStyle w:val="Ruller4"/>
        <w:numPr>
          <w:ilvl w:val="0"/>
          <w:numId w:val="0"/>
        </w:numPr>
      </w:pPr>
      <w:r w:rsidRPr="0065464F">
        <w:rPr>
          <w:rtl/>
        </w:rPr>
        <w:tab/>
      </w:r>
      <w:r w:rsidR="00F7244A" w:rsidRPr="0065464F">
        <w:rPr>
          <w:rFonts w:hint="cs"/>
          <w:rtl/>
        </w:rPr>
        <w:t xml:space="preserve">בחירת המערער שלא </w:t>
      </w:r>
      <w:r w:rsidR="00FD30C6" w:rsidRPr="0065464F">
        <w:rPr>
          <w:rFonts w:hint="cs"/>
          <w:rtl/>
        </w:rPr>
        <w:t xml:space="preserve">לחדול ממעשיו או </w:t>
      </w:r>
      <w:r w:rsidR="00C003F4" w:rsidRPr="0065464F">
        <w:rPr>
          <w:rFonts w:hint="cs"/>
          <w:rtl/>
        </w:rPr>
        <w:t>להרחיק</w:t>
      </w:r>
      <w:r w:rsidR="00FD30C6" w:rsidRPr="0065464F">
        <w:rPr>
          <w:rFonts w:hint="cs"/>
          <w:rtl/>
        </w:rPr>
        <w:t xml:space="preserve"> את הילד</w:t>
      </w:r>
      <w:r w:rsidR="00314EF9" w:rsidRPr="0065464F">
        <w:rPr>
          <w:rFonts w:hint="cs"/>
          <w:rtl/>
        </w:rPr>
        <w:t xml:space="preserve"> מהזירה</w:t>
      </w:r>
      <w:r w:rsidR="00F7244A" w:rsidRPr="0065464F">
        <w:rPr>
          <w:rFonts w:hint="cs"/>
          <w:rtl/>
        </w:rPr>
        <w:t>, כפתה עליו, הלכה למעשה, ל</w:t>
      </w:r>
      <w:r w:rsidR="00314EF9" w:rsidRPr="0065464F">
        <w:rPr>
          <w:rFonts w:hint="cs"/>
          <w:rtl/>
        </w:rPr>
        <w:t>א רק ל</w:t>
      </w:r>
      <w:r w:rsidR="00F7244A" w:rsidRPr="0065464F">
        <w:rPr>
          <w:rFonts w:hint="cs"/>
          <w:rtl/>
        </w:rPr>
        <w:t>היות עד לזוועה שהתחוללה</w:t>
      </w:r>
      <w:r w:rsidR="00314EF9" w:rsidRPr="0065464F">
        <w:rPr>
          <w:rFonts w:hint="cs"/>
          <w:rtl/>
        </w:rPr>
        <w:t xml:space="preserve"> </w:t>
      </w:r>
      <w:r w:rsidR="00EC642F" w:rsidRPr="0065464F">
        <w:rPr>
          <w:rFonts w:hint="cs"/>
          <w:rtl/>
        </w:rPr>
        <w:t>אלא גם להיות חלק מההתרחשות עצמה</w:t>
      </w:r>
      <w:r w:rsidR="00D676F1" w:rsidRPr="0065464F">
        <w:rPr>
          <w:rFonts w:hint="cs"/>
          <w:rtl/>
        </w:rPr>
        <w:t>.</w:t>
      </w:r>
      <w:r w:rsidR="0003076A" w:rsidRPr="0065464F">
        <w:rPr>
          <w:rFonts w:hint="cs"/>
          <w:rtl/>
        </w:rPr>
        <w:t xml:space="preserve"> </w:t>
      </w:r>
      <w:r w:rsidR="00EC642F" w:rsidRPr="0065464F">
        <w:rPr>
          <w:rFonts w:hint="cs"/>
          <w:rtl/>
        </w:rPr>
        <w:t xml:space="preserve">בפרט, </w:t>
      </w:r>
      <w:r w:rsidR="00D878F5" w:rsidRPr="0065464F">
        <w:rPr>
          <w:rFonts w:hint="cs"/>
          <w:rtl/>
        </w:rPr>
        <w:t>בהתחשב</w:t>
      </w:r>
      <w:r w:rsidR="00EC642F" w:rsidRPr="0065464F">
        <w:rPr>
          <w:rFonts w:hint="cs"/>
          <w:rtl/>
        </w:rPr>
        <w:t xml:space="preserve"> </w:t>
      </w:r>
      <w:r w:rsidR="00D878F5" w:rsidRPr="0065464F">
        <w:rPr>
          <w:rFonts w:hint="cs"/>
          <w:rtl/>
        </w:rPr>
        <w:t>ב</w:t>
      </w:r>
      <w:r w:rsidR="00EC642F" w:rsidRPr="0065464F">
        <w:rPr>
          <w:rFonts w:hint="cs"/>
          <w:rtl/>
        </w:rPr>
        <w:t>פערי הכוחות העצומים שבין המערער לילד והתלות המוחלטת של</w:t>
      </w:r>
      <w:r w:rsidR="00FD30C6" w:rsidRPr="0065464F">
        <w:rPr>
          <w:rFonts w:hint="cs"/>
          <w:rtl/>
        </w:rPr>
        <w:t>ו</w:t>
      </w:r>
      <w:r w:rsidR="00EC642F" w:rsidRPr="0065464F">
        <w:rPr>
          <w:rFonts w:hint="cs"/>
          <w:rtl/>
        </w:rPr>
        <w:t xml:space="preserve"> </w:t>
      </w:r>
      <w:r w:rsidR="00434A75" w:rsidRPr="0065464F">
        <w:rPr>
          <w:rFonts w:hint="cs"/>
          <w:rtl/>
        </w:rPr>
        <w:t>בהוריו בגיל זה</w:t>
      </w:r>
      <w:r w:rsidR="00E809AE" w:rsidRPr="0065464F">
        <w:rPr>
          <w:rFonts w:hint="cs"/>
          <w:rtl/>
        </w:rPr>
        <w:t xml:space="preserve">. כפי שנקבע בעבר: </w:t>
      </w:r>
      <w:r w:rsidR="00E809AE" w:rsidRPr="0065464F">
        <w:rPr>
          <w:rtl/>
        </w:rPr>
        <w:t>"</w:t>
      </w:r>
      <w:r w:rsidR="00E809AE" w:rsidRPr="0065464F">
        <w:rPr>
          <w:rFonts w:ascii="Century" w:hAnsi="Century" w:cs="Miriam"/>
          <w:b/>
          <w:spacing w:val="0"/>
          <w:sz w:val="22"/>
          <w:szCs w:val="24"/>
          <w:rtl/>
        </w:rPr>
        <w:t>ככל שהקטן קטן יותר; ככל שחסר-הישע חסר ישע הוא יותר; ככל שהנפגע חסר אונים הוא יותר – כן ניטה לראות בהתנהגות אלימה כלפיו – אלימה באורח פיזי ואלימה בהתנהגות – התנהגות העולה כדי התעללות</w:t>
      </w:r>
      <w:r w:rsidR="00E809AE" w:rsidRPr="0065464F">
        <w:rPr>
          <w:rFonts w:hint="cs"/>
          <w:rtl/>
        </w:rPr>
        <w:t>" (</w:t>
      </w:r>
      <w:r w:rsidR="00E809AE" w:rsidRPr="0065464F">
        <w:rPr>
          <w:rtl/>
        </w:rPr>
        <w:t>ע"פ 405/03 </w:t>
      </w:r>
      <w:r w:rsidR="00E809AE" w:rsidRPr="0065464F">
        <w:rPr>
          <w:rFonts w:ascii="Century" w:hAnsi="Century" w:cs="Miriam"/>
          <w:b/>
          <w:spacing w:val="0"/>
          <w:sz w:val="22"/>
          <w:szCs w:val="24"/>
          <w:rtl/>
        </w:rPr>
        <w:t>פלוני נ' מדינת ישרא</w:t>
      </w:r>
      <w:r w:rsidR="00E809AE" w:rsidRPr="0065464F">
        <w:rPr>
          <w:rFonts w:ascii="Century" w:hAnsi="Century" w:cs="Miriam" w:hint="cs"/>
          <w:b/>
          <w:spacing w:val="0"/>
          <w:sz w:val="22"/>
          <w:szCs w:val="24"/>
          <w:rtl/>
        </w:rPr>
        <w:t>ל</w:t>
      </w:r>
      <w:r w:rsidR="00E809AE" w:rsidRPr="0065464F">
        <w:rPr>
          <w:rFonts w:hint="cs"/>
          <w:rtl/>
        </w:rPr>
        <w:t>, פ"ד</w:t>
      </w:r>
      <w:r w:rsidR="00E809AE" w:rsidRPr="0065464F">
        <w:t xml:space="preserve"> </w:t>
      </w:r>
      <w:r w:rsidR="00E809AE" w:rsidRPr="0065464F">
        <w:rPr>
          <w:rtl/>
        </w:rPr>
        <w:t>נח(4) 247</w:t>
      </w:r>
      <w:r w:rsidR="00E809AE" w:rsidRPr="0065464F">
        <w:rPr>
          <w:rFonts w:hint="cs"/>
          <w:rtl/>
        </w:rPr>
        <w:t>, 254</w:t>
      </w:r>
      <w:r w:rsidR="00E809AE" w:rsidRPr="0065464F">
        <w:rPr>
          <w:rtl/>
        </w:rPr>
        <w:t xml:space="preserve"> (2004)‏‏</w:t>
      </w:r>
      <w:r w:rsidR="00E809AE" w:rsidRPr="0065464F">
        <w:rPr>
          <w:rFonts w:hint="cs"/>
          <w:rtl/>
        </w:rPr>
        <w:t xml:space="preserve">; </w:t>
      </w:r>
      <w:r w:rsidR="00A57E30" w:rsidRPr="0065464F">
        <w:rPr>
          <w:rFonts w:hint="cs"/>
          <w:rtl/>
        </w:rPr>
        <w:t xml:space="preserve">ראו גם: </w:t>
      </w:r>
      <w:r w:rsidR="007D1064" w:rsidRPr="0065464F">
        <w:rPr>
          <w:rtl/>
        </w:rPr>
        <w:t>ע"פ 6274/98 </w:t>
      </w:r>
      <w:r w:rsidR="007D1064" w:rsidRPr="0065464F">
        <w:rPr>
          <w:rFonts w:ascii="Century" w:hAnsi="Century" w:cs="Miriam"/>
          <w:b/>
          <w:spacing w:val="0"/>
          <w:sz w:val="22"/>
          <w:szCs w:val="24"/>
          <w:rtl/>
        </w:rPr>
        <w:t>פלוני נ' מדינת ישראל</w:t>
      </w:r>
      <w:r w:rsidR="007D1064" w:rsidRPr="0065464F">
        <w:rPr>
          <w:rFonts w:hint="cs"/>
          <w:rtl/>
        </w:rPr>
        <w:t>, פ"ד</w:t>
      </w:r>
      <w:r w:rsidR="007D1064" w:rsidRPr="0065464F">
        <w:t xml:space="preserve"> </w:t>
      </w:r>
      <w:proofErr w:type="spellStart"/>
      <w:r w:rsidR="00434A75" w:rsidRPr="0065464F">
        <w:rPr>
          <w:rtl/>
        </w:rPr>
        <w:t>נה</w:t>
      </w:r>
      <w:proofErr w:type="spellEnd"/>
      <w:r w:rsidR="00434A75" w:rsidRPr="0065464F">
        <w:rPr>
          <w:rtl/>
        </w:rPr>
        <w:t>(2) 293</w:t>
      </w:r>
      <w:r w:rsidR="00434A75" w:rsidRPr="0065464F">
        <w:rPr>
          <w:rFonts w:hint="cs"/>
          <w:rtl/>
        </w:rPr>
        <w:t xml:space="preserve">, 303 </w:t>
      </w:r>
      <w:r w:rsidR="007D1064" w:rsidRPr="0065464F">
        <w:rPr>
          <w:rtl/>
        </w:rPr>
        <w:t>(2000)</w:t>
      </w:r>
      <w:r w:rsidR="00EC642F" w:rsidRPr="0065464F">
        <w:rPr>
          <w:rFonts w:hint="cs"/>
          <w:rtl/>
        </w:rPr>
        <w:t xml:space="preserve">).  </w:t>
      </w:r>
    </w:p>
    <w:p w:rsidR="00D676F1" w:rsidRPr="0065464F" w:rsidRDefault="00D676F1" w:rsidP="00D676F1">
      <w:pPr>
        <w:pStyle w:val="Ruller4"/>
        <w:numPr>
          <w:ilvl w:val="0"/>
          <w:numId w:val="0"/>
        </w:numPr>
        <w:rPr>
          <w:rtl/>
        </w:rPr>
      </w:pPr>
    </w:p>
    <w:p w:rsidR="00CC0AB0" w:rsidRPr="0065464F" w:rsidRDefault="00D676F1" w:rsidP="00C64BE6">
      <w:pPr>
        <w:pStyle w:val="Ruller4"/>
        <w:rPr>
          <w:rtl/>
        </w:rPr>
      </w:pPr>
      <w:r w:rsidRPr="0065464F">
        <w:rPr>
          <w:rFonts w:hint="cs"/>
          <w:rtl/>
        </w:rPr>
        <w:t xml:space="preserve">מעבר לכך, </w:t>
      </w:r>
      <w:r w:rsidR="00FD30C6" w:rsidRPr="0065464F">
        <w:rPr>
          <w:rFonts w:hint="cs"/>
          <w:rtl/>
        </w:rPr>
        <w:t>ו</w:t>
      </w:r>
      <w:r w:rsidRPr="0065464F">
        <w:rPr>
          <w:rFonts w:hint="cs"/>
          <w:rtl/>
        </w:rPr>
        <w:t>גם אם היה לפנינו מצב</w:t>
      </w:r>
      <w:r w:rsidR="006D240B" w:rsidRPr="0065464F">
        <w:rPr>
          <w:rFonts w:hint="cs"/>
          <w:rtl/>
        </w:rPr>
        <w:t xml:space="preserve"> שבו הילד "מנותק" מהאירוע האלים, </w:t>
      </w:r>
      <w:r w:rsidR="00516148" w:rsidRPr="0065464F">
        <w:rPr>
          <w:rFonts w:hint="cs"/>
          <w:rtl/>
        </w:rPr>
        <w:t>כך שנדרש לבחון</w:t>
      </w:r>
      <w:r w:rsidR="006D240B" w:rsidRPr="0065464F">
        <w:rPr>
          <w:rFonts w:hint="cs"/>
          <w:rtl/>
        </w:rPr>
        <w:t xml:space="preserve"> האם נוכחותו בלבד מגבשת הרשעה בעבירת התעללות </w:t>
      </w:r>
      <w:r w:rsidRPr="0065464F">
        <w:rPr>
          <w:rtl/>
        </w:rPr>
        <w:t>–</w:t>
      </w:r>
      <w:r w:rsidRPr="0065464F">
        <w:rPr>
          <w:rFonts w:hint="cs"/>
          <w:rtl/>
        </w:rPr>
        <w:t xml:space="preserve"> </w:t>
      </w:r>
      <w:r w:rsidR="007C0A61" w:rsidRPr="0065464F">
        <w:rPr>
          <w:rFonts w:hint="cs"/>
          <w:rtl/>
        </w:rPr>
        <w:t xml:space="preserve">לפני כמעט </w:t>
      </w:r>
      <w:r w:rsidR="007D1064" w:rsidRPr="0065464F">
        <w:rPr>
          <w:rFonts w:hint="cs"/>
          <w:rtl/>
        </w:rPr>
        <w:t>30</w:t>
      </w:r>
      <w:r w:rsidR="007C0A61" w:rsidRPr="0065464F">
        <w:rPr>
          <w:rFonts w:hint="cs"/>
          <w:rtl/>
        </w:rPr>
        <w:t xml:space="preserve"> שנה, </w:t>
      </w:r>
      <w:proofErr w:type="spellStart"/>
      <w:r w:rsidR="007C0A61" w:rsidRPr="0065464F">
        <w:rPr>
          <w:rFonts w:hint="cs"/>
          <w:rtl/>
        </w:rPr>
        <w:t>ב</w:t>
      </w:r>
      <w:r w:rsidR="00A05094" w:rsidRPr="0065464F">
        <w:rPr>
          <w:rFonts w:hint="cs"/>
          <w:rtl/>
        </w:rPr>
        <w:t>ת"פ</w:t>
      </w:r>
      <w:proofErr w:type="spellEnd"/>
      <w:r w:rsidR="00A05094" w:rsidRPr="0065464F">
        <w:rPr>
          <w:rFonts w:hint="cs"/>
          <w:rtl/>
        </w:rPr>
        <w:t xml:space="preserve"> (ת"א) 461/95 </w:t>
      </w:r>
      <w:r w:rsidR="00A05094" w:rsidRPr="0065464F">
        <w:rPr>
          <w:rFonts w:ascii="Century" w:hAnsi="Century" w:cs="Miriam" w:hint="cs"/>
          <w:b/>
          <w:spacing w:val="0"/>
          <w:sz w:val="22"/>
          <w:szCs w:val="24"/>
          <w:rtl/>
        </w:rPr>
        <w:t>מדינת ישראל נ' פלוני</w:t>
      </w:r>
      <w:r w:rsidR="00A05094" w:rsidRPr="0065464F">
        <w:rPr>
          <w:rFonts w:hint="cs"/>
          <w:rtl/>
        </w:rPr>
        <w:t xml:space="preserve"> (לא פורסם, 23.7.1996)</w:t>
      </w:r>
      <w:r w:rsidR="001975DA" w:rsidRPr="0065464F">
        <w:rPr>
          <w:rFonts w:hint="cs"/>
          <w:rtl/>
        </w:rPr>
        <w:t xml:space="preserve">, הוגש נגד נאשם כתב </w:t>
      </w:r>
      <w:r w:rsidR="007C0A61" w:rsidRPr="0065464F">
        <w:rPr>
          <w:rFonts w:hint="cs"/>
          <w:rtl/>
        </w:rPr>
        <w:t>אישום שבו פורטו מעשי התעללות גופניים ונפשיים</w:t>
      </w:r>
      <w:r w:rsidR="00434A75" w:rsidRPr="0065464F">
        <w:rPr>
          <w:rFonts w:hint="cs"/>
          <w:rtl/>
        </w:rPr>
        <w:t xml:space="preserve"> בילדיו הקטינים</w:t>
      </w:r>
      <w:r w:rsidR="00E809AE" w:rsidRPr="0065464F">
        <w:rPr>
          <w:rFonts w:hint="cs"/>
          <w:rtl/>
        </w:rPr>
        <w:t xml:space="preserve">. </w:t>
      </w:r>
      <w:r w:rsidR="00434A75" w:rsidRPr="0065464F">
        <w:rPr>
          <w:rFonts w:hint="cs"/>
          <w:rtl/>
        </w:rPr>
        <w:t>אחד המעשים</w:t>
      </w:r>
      <w:r w:rsidR="00E809AE" w:rsidRPr="0065464F">
        <w:rPr>
          <w:rFonts w:hint="cs"/>
          <w:rtl/>
        </w:rPr>
        <w:t xml:space="preserve"> תואר כך</w:t>
      </w:r>
      <w:r w:rsidR="007C0A61" w:rsidRPr="0065464F">
        <w:rPr>
          <w:rFonts w:hint="cs"/>
          <w:rtl/>
        </w:rPr>
        <w:t>: "</w:t>
      </w:r>
      <w:r w:rsidR="007C0A61" w:rsidRPr="0065464F">
        <w:rPr>
          <w:rFonts w:ascii="Century" w:hAnsi="Century" w:cs="Miriam" w:hint="cs"/>
          <w:b/>
          <w:spacing w:val="0"/>
          <w:sz w:val="22"/>
          <w:szCs w:val="24"/>
          <w:rtl/>
        </w:rPr>
        <w:t>הנאשם נהג לכנס את ילדיו בסלון ביתם, להשפיל ולהעליב את האם בנוכחותם ולאיים כי אם תתלונן האם ירצח אותה</w:t>
      </w:r>
      <w:r w:rsidR="007C0A61" w:rsidRPr="0065464F">
        <w:rPr>
          <w:rFonts w:hint="cs"/>
          <w:rtl/>
        </w:rPr>
        <w:t xml:space="preserve">" (סעיף </w:t>
      </w:r>
      <w:r w:rsidR="00833877" w:rsidRPr="0065464F">
        <w:rPr>
          <w:rFonts w:hint="cs"/>
          <w:rtl/>
        </w:rPr>
        <w:t>2א לכתב האישום)</w:t>
      </w:r>
      <w:r w:rsidR="00A4334D" w:rsidRPr="0065464F">
        <w:rPr>
          <w:rFonts w:hint="cs"/>
          <w:rtl/>
        </w:rPr>
        <w:t>.</w:t>
      </w:r>
      <w:r w:rsidR="00C64BE6" w:rsidRPr="0065464F">
        <w:rPr>
          <w:rFonts w:hint="cs"/>
          <w:rtl/>
        </w:rPr>
        <w:t xml:space="preserve"> </w:t>
      </w:r>
      <w:r w:rsidR="007C0A61" w:rsidRPr="0065464F">
        <w:rPr>
          <w:rFonts w:hint="cs"/>
          <w:rtl/>
        </w:rPr>
        <w:t xml:space="preserve">באותו מקרה, נקבע </w:t>
      </w:r>
      <w:r w:rsidR="00CC0AB0" w:rsidRPr="0065464F">
        <w:rPr>
          <w:rFonts w:hint="cs"/>
          <w:rtl/>
        </w:rPr>
        <w:t>כי השפלה חמורה של הא</w:t>
      </w:r>
      <w:r w:rsidR="007C0A61" w:rsidRPr="0065464F">
        <w:rPr>
          <w:rFonts w:hint="cs"/>
          <w:rtl/>
        </w:rPr>
        <w:t xml:space="preserve">ם, לנגד עיני הילדים, </w:t>
      </w:r>
      <w:r w:rsidR="00965F0E" w:rsidRPr="0065464F">
        <w:rPr>
          <w:rFonts w:hint="cs"/>
          <w:rtl/>
        </w:rPr>
        <w:t>ו</w:t>
      </w:r>
      <w:r w:rsidR="007C0A61" w:rsidRPr="0065464F">
        <w:rPr>
          <w:rFonts w:hint="cs"/>
          <w:rtl/>
        </w:rPr>
        <w:t xml:space="preserve">לצד </w:t>
      </w:r>
      <w:r w:rsidR="00965F0E" w:rsidRPr="0065464F">
        <w:rPr>
          <w:rFonts w:hint="cs"/>
          <w:rtl/>
        </w:rPr>
        <w:t xml:space="preserve">זאת </w:t>
      </w:r>
      <w:r w:rsidR="007C0A61" w:rsidRPr="0065464F">
        <w:rPr>
          <w:rFonts w:hint="cs"/>
          <w:rtl/>
        </w:rPr>
        <w:t xml:space="preserve">פעולות נוספות </w:t>
      </w:r>
      <w:r w:rsidR="007C0A61" w:rsidRPr="0065464F">
        <w:rPr>
          <w:rtl/>
        </w:rPr>
        <w:t>–</w:t>
      </w:r>
      <w:r w:rsidR="007C0A61" w:rsidRPr="0065464F">
        <w:rPr>
          <w:rFonts w:hint="cs"/>
          <w:rtl/>
        </w:rPr>
        <w:t xml:space="preserve"> כגון כליאתם בחדרם, עולה כדי התעללות פיזית (</w:t>
      </w:r>
      <w:r w:rsidR="00A05094" w:rsidRPr="0065464F">
        <w:rPr>
          <w:rFonts w:hint="cs"/>
          <w:rtl/>
        </w:rPr>
        <w:t>בעמוד 9 להכרעת הדין</w:t>
      </w:r>
      <w:r w:rsidR="007C0A61" w:rsidRPr="0065464F">
        <w:rPr>
          <w:rFonts w:hint="cs"/>
          <w:rtl/>
        </w:rPr>
        <w:t xml:space="preserve">). ערעור על </w:t>
      </w:r>
      <w:r w:rsidR="007D1064" w:rsidRPr="0065464F">
        <w:rPr>
          <w:rFonts w:hint="cs"/>
          <w:rtl/>
        </w:rPr>
        <w:t xml:space="preserve">פסק דינו של בית המשפט המחוזי </w:t>
      </w:r>
      <w:r w:rsidR="007D1064" w:rsidRPr="0065464F">
        <w:rPr>
          <w:rtl/>
        </w:rPr>
        <w:t>–</w:t>
      </w:r>
      <w:r w:rsidR="007C0A61" w:rsidRPr="0065464F">
        <w:rPr>
          <w:rFonts w:hint="cs"/>
          <w:rtl/>
        </w:rPr>
        <w:t xml:space="preserve"> נדחה (</w:t>
      </w:r>
      <w:r w:rsidR="00A05094" w:rsidRPr="0065464F">
        <w:rPr>
          <w:rtl/>
        </w:rPr>
        <w:t xml:space="preserve">ע"פ 7861/96 </w:t>
      </w:r>
      <w:r w:rsidR="00A05094" w:rsidRPr="0065464F">
        <w:rPr>
          <w:rFonts w:ascii="Century" w:hAnsi="Century" w:cs="Miriam"/>
          <w:b/>
          <w:spacing w:val="0"/>
          <w:sz w:val="22"/>
          <w:szCs w:val="24"/>
          <w:rtl/>
        </w:rPr>
        <w:t>פלוני נ' מדינת ישראל</w:t>
      </w:r>
      <w:r w:rsidR="00A05094" w:rsidRPr="0065464F">
        <w:rPr>
          <w:rtl/>
        </w:rPr>
        <w:t xml:space="preserve"> (</w:t>
      </w:r>
      <w:r w:rsidR="00A05094" w:rsidRPr="0065464F">
        <w:rPr>
          <w:rFonts w:hint="cs"/>
          <w:rtl/>
        </w:rPr>
        <w:t>27.7.1997)</w:t>
      </w:r>
      <w:r w:rsidR="00A05094" w:rsidRPr="0065464F">
        <w:rPr>
          <w:rtl/>
        </w:rPr>
        <w:t>)</w:t>
      </w:r>
      <w:r w:rsidR="00A05094" w:rsidRPr="0065464F">
        <w:rPr>
          <w:rFonts w:hint="cs"/>
          <w:rtl/>
        </w:rPr>
        <w:t xml:space="preserve">. </w:t>
      </w:r>
      <w:r w:rsidR="007D1064" w:rsidRPr="0065464F">
        <w:rPr>
          <w:rFonts w:hint="cs"/>
          <w:rtl/>
        </w:rPr>
        <w:t xml:space="preserve">לאחר זאת, נקבע </w:t>
      </w:r>
      <w:r w:rsidR="007C0A61" w:rsidRPr="0065464F">
        <w:rPr>
          <w:rFonts w:hint="cs"/>
          <w:rtl/>
        </w:rPr>
        <w:t xml:space="preserve">במקרה </w:t>
      </w:r>
      <w:r w:rsidR="00833877" w:rsidRPr="0065464F">
        <w:rPr>
          <w:rFonts w:hint="cs"/>
          <w:rtl/>
        </w:rPr>
        <w:t>אחר</w:t>
      </w:r>
      <w:r w:rsidR="00CC0AB0" w:rsidRPr="0065464F">
        <w:rPr>
          <w:rFonts w:hint="cs"/>
          <w:rtl/>
        </w:rPr>
        <w:t>:</w:t>
      </w:r>
    </w:p>
    <w:p w:rsidR="007D1064" w:rsidRPr="0065464F" w:rsidRDefault="007D1064" w:rsidP="007D1064">
      <w:pPr>
        <w:pStyle w:val="Ruller40"/>
      </w:pPr>
    </w:p>
    <w:p w:rsidR="00D676F1" w:rsidRPr="0065464F" w:rsidRDefault="00833877" w:rsidP="00E54539">
      <w:pPr>
        <w:pStyle w:val="Ruller5"/>
        <w:rPr>
          <w:color w:val="000000"/>
          <w:rtl/>
        </w:rPr>
      </w:pPr>
      <w:r w:rsidRPr="0065464F">
        <w:rPr>
          <w:rtl/>
        </w:rPr>
        <w:t>"</w:t>
      </w:r>
      <w:r w:rsidR="006113D2" w:rsidRPr="0065464F">
        <w:rPr>
          <w:rFonts w:hint="cs"/>
          <w:rtl/>
        </w:rPr>
        <w:t>[...]</w:t>
      </w:r>
      <w:r w:rsidRPr="0065464F">
        <w:rPr>
          <w:rtl/>
        </w:rPr>
        <w:t xml:space="preserve"> התעללות נפשית יכולה להיגרם כתוצאה </w:t>
      </w:r>
      <w:proofErr w:type="spellStart"/>
      <w:r w:rsidRPr="0065464F">
        <w:rPr>
          <w:rtl/>
        </w:rPr>
        <w:t>מאוירה</w:t>
      </w:r>
      <w:proofErr w:type="spellEnd"/>
      <w:r w:rsidRPr="0065464F">
        <w:rPr>
          <w:rtl/>
        </w:rPr>
        <w:t xml:space="preserve"> ומעשי אלימות מתמשכים גם אם אינם מגיעים לדרגת התאכזרות שיש להגדירה כהתעללות גופנית. </w:t>
      </w:r>
      <w:r w:rsidRPr="0065464F">
        <w:rPr>
          <w:rFonts w:ascii="Century" w:hAnsi="Century" w:cs="Miriam"/>
          <w:b/>
          <w:spacing w:val="0"/>
          <w:szCs w:val="24"/>
          <w:rtl/>
        </w:rPr>
        <w:t>במסגרת של תא משפחתי בו קיימת תלות והקטין נמצא בעמדת נחיתות עלולה אלימות מתמשכת, לרבות אוירה של אלימות וטרור, להוות גם התעללות נפשית. אין הכרח שעבירות אלימות או השפלה א</w:t>
      </w:r>
      <w:r w:rsidR="007D1064" w:rsidRPr="0065464F">
        <w:rPr>
          <w:rFonts w:ascii="Century" w:hAnsi="Century" w:cs="Miriam"/>
          <w:b/>
          <w:spacing w:val="0"/>
          <w:szCs w:val="24"/>
          <w:rtl/>
        </w:rPr>
        <w:t>חרת יופנו כלפי כל אחד מהקטינים.</w:t>
      </w:r>
      <w:r w:rsidR="007D1064" w:rsidRPr="0065464F">
        <w:rPr>
          <w:rFonts w:ascii="Century" w:hAnsi="Century" w:cs="Miriam" w:hint="cs"/>
          <w:b/>
          <w:spacing w:val="0"/>
          <w:szCs w:val="24"/>
          <w:rtl/>
        </w:rPr>
        <w:t xml:space="preserve"> </w:t>
      </w:r>
      <w:proofErr w:type="spellStart"/>
      <w:r w:rsidRPr="0065464F">
        <w:rPr>
          <w:rFonts w:ascii="Century" w:hAnsi="Century" w:cs="Miriam"/>
          <w:b/>
          <w:spacing w:val="0"/>
          <w:szCs w:val="24"/>
          <w:rtl/>
        </w:rPr>
        <w:t>אוירת</w:t>
      </w:r>
      <w:proofErr w:type="spellEnd"/>
      <w:r w:rsidRPr="0065464F">
        <w:rPr>
          <w:rFonts w:ascii="Century" w:hAnsi="Century" w:cs="Miriam"/>
          <w:b/>
          <w:spacing w:val="0"/>
          <w:szCs w:val="24"/>
          <w:rtl/>
        </w:rPr>
        <w:t xml:space="preserve"> טרור, השפלות ואיומים המופנים כלפי חלק מהקטינים או כלפי האם בנוכחות ילדיה גורמת גם היא להתעללות נפשית בילדים, החשופים </w:t>
      </w:r>
      <w:proofErr w:type="spellStart"/>
      <w:r w:rsidRPr="0065464F">
        <w:rPr>
          <w:rFonts w:ascii="Century" w:hAnsi="Century" w:cs="Miriam"/>
          <w:b/>
          <w:spacing w:val="0"/>
          <w:szCs w:val="24"/>
          <w:rtl/>
        </w:rPr>
        <w:t>לאוירת</w:t>
      </w:r>
      <w:proofErr w:type="spellEnd"/>
      <w:r w:rsidRPr="0065464F">
        <w:rPr>
          <w:rFonts w:ascii="Century" w:hAnsi="Century" w:cs="Miriam"/>
          <w:b/>
          <w:spacing w:val="0"/>
          <w:szCs w:val="24"/>
          <w:rtl/>
        </w:rPr>
        <w:t xml:space="preserve"> הטרור בתא המשפחתי</w:t>
      </w:r>
      <w:r w:rsidRPr="0065464F">
        <w:rPr>
          <w:rtl/>
        </w:rPr>
        <w:t>, גם אם לא כל המעשים מופנים כלפיהם</w:t>
      </w:r>
      <w:r w:rsidR="00CC0AB0" w:rsidRPr="0065464F">
        <w:rPr>
          <w:rFonts w:hint="cs"/>
          <w:rtl/>
        </w:rPr>
        <w:t>"</w:t>
      </w:r>
      <w:r w:rsidRPr="0065464F">
        <w:rPr>
          <w:rFonts w:hint="cs"/>
          <w:rtl/>
        </w:rPr>
        <w:t xml:space="preserve"> (</w:t>
      </w:r>
      <w:r w:rsidR="00E809AE" w:rsidRPr="0065464F">
        <w:rPr>
          <w:rFonts w:hint="cs"/>
          <w:rtl/>
        </w:rPr>
        <w:t xml:space="preserve">ההדגשה הוספה </w:t>
      </w:r>
      <w:r w:rsidR="00E809AE" w:rsidRPr="0065464F">
        <w:rPr>
          <w:rtl/>
        </w:rPr>
        <w:t>–</w:t>
      </w:r>
      <w:r w:rsidR="00E809AE" w:rsidRPr="0065464F">
        <w:rPr>
          <w:rFonts w:hint="cs"/>
          <w:rtl/>
        </w:rPr>
        <w:t xml:space="preserve"> </w:t>
      </w:r>
      <w:r w:rsidR="00E809AE" w:rsidRPr="0065464F">
        <w:rPr>
          <w:rFonts w:ascii="Century" w:hAnsi="Century" w:cs="Miriam" w:hint="cs"/>
          <w:b/>
          <w:spacing w:val="0"/>
          <w:szCs w:val="24"/>
          <w:rtl/>
        </w:rPr>
        <w:t>י' א'</w:t>
      </w:r>
      <w:r w:rsidR="00E809AE" w:rsidRPr="0065464F">
        <w:rPr>
          <w:rFonts w:hint="cs"/>
          <w:rtl/>
        </w:rPr>
        <w:t xml:space="preserve">; </w:t>
      </w:r>
      <w:r w:rsidRPr="0065464F">
        <w:rPr>
          <w:rtl/>
        </w:rPr>
        <w:t>ת"פ (מחוזי חיפה) 430/00 </w:t>
      </w:r>
      <w:r w:rsidRPr="0065464F">
        <w:rPr>
          <w:rFonts w:ascii="Century" w:hAnsi="Century" w:cs="Miriam"/>
          <w:b/>
          <w:spacing w:val="0"/>
          <w:szCs w:val="24"/>
          <w:rtl/>
        </w:rPr>
        <w:t>מדינת ישראל נ' ירושלמי</w:t>
      </w:r>
      <w:r w:rsidR="007D1064" w:rsidRPr="0065464F">
        <w:rPr>
          <w:rFonts w:hint="cs"/>
          <w:rtl/>
        </w:rPr>
        <w:t xml:space="preserve">, פסקה 5 </w:t>
      </w:r>
      <w:r w:rsidRPr="0065464F">
        <w:rPr>
          <w:rtl/>
        </w:rPr>
        <w:t>(</w:t>
      </w:r>
      <w:r w:rsidR="007D1064" w:rsidRPr="0065464F">
        <w:rPr>
          <w:rFonts w:hint="cs"/>
          <w:rtl/>
        </w:rPr>
        <w:t>21.6.2001</w:t>
      </w:r>
      <w:r w:rsidRPr="0065464F">
        <w:rPr>
          <w:rtl/>
        </w:rPr>
        <w:t>)</w:t>
      </w:r>
      <w:r w:rsidRPr="0065464F">
        <w:rPr>
          <w:rFonts w:hint="cs"/>
          <w:rtl/>
        </w:rPr>
        <w:t xml:space="preserve">). </w:t>
      </w:r>
    </w:p>
    <w:p w:rsidR="00833877" w:rsidRPr="0065464F" w:rsidRDefault="00833877" w:rsidP="00833877">
      <w:pPr>
        <w:pStyle w:val="Ruller40"/>
        <w:rPr>
          <w:color w:val="000000"/>
          <w:sz w:val="27"/>
          <w:szCs w:val="27"/>
          <w:rtl/>
        </w:rPr>
      </w:pPr>
    </w:p>
    <w:p w:rsidR="00833877" w:rsidRPr="0065464F" w:rsidRDefault="00CC0AB0" w:rsidP="002D3478">
      <w:pPr>
        <w:pStyle w:val="Ruller4"/>
        <w:numPr>
          <w:ilvl w:val="0"/>
          <w:numId w:val="0"/>
        </w:numPr>
      </w:pPr>
      <w:r w:rsidRPr="0065464F">
        <w:rPr>
          <w:rtl/>
        </w:rPr>
        <w:tab/>
      </w:r>
      <w:r w:rsidR="00833877" w:rsidRPr="0065464F">
        <w:rPr>
          <w:rFonts w:hint="cs"/>
          <w:rtl/>
        </w:rPr>
        <w:t>אם כך, כאשר מדובר באירוע אלימות כה קשה</w:t>
      </w:r>
      <w:r w:rsidR="007D1064" w:rsidRPr="0065464F">
        <w:rPr>
          <w:rFonts w:hint="cs"/>
          <w:rtl/>
        </w:rPr>
        <w:t xml:space="preserve"> וממושך</w:t>
      </w:r>
      <w:r w:rsidRPr="0065464F">
        <w:rPr>
          <w:rFonts w:hint="cs"/>
          <w:rtl/>
        </w:rPr>
        <w:t xml:space="preserve"> </w:t>
      </w:r>
      <w:r w:rsidRPr="0065464F">
        <w:rPr>
          <w:rtl/>
        </w:rPr>
        <w:t>–</w:t>
      </w:r>
      <w:r w:rsidRPr="0065464F">
        <w:rPr>
          <w:rFonts w:hint="cs"/>
          <w:rtl/>
        </w:rPr>
        <w:t xml:space="preserve"> ולא באיומים בלבד</w:t>
      </w:r>
      <w:r w:rsidR="00A57E30" w:rsidRPr="0065464F">
        <w:rPr>
          <w:rFonts w:hint="cs"/>
          <w:rtl/>
        </w:rPr>
        <w:t xml:space="preserve">; </w:t>
      </w:r>
      <w:r w:rsidR="00833877" w:rsidRPr="0065464F">
        <w:rPr>
          <w:rFonts w:hint="cs"/>
          <w:rtl/>
        </w:rPr>
        <w:t xml:space="preserve">כאשר קרבת </w:t>
      </w:r>
      <w:r w:rsidRPr="0065464F">
        <w:rPr>
          <w:rFonts w:hint="cs"/>
          <w:rtl/>
        </w:rPr>
        <w:t>ה</w:t>
      </w:r>
      <w:r w:rsidR="00965F0E" w:rsidRPr="0065464F">
        <w:rPr>
          <w:rFonts w:hint="cs"/>
          <w:rtl/>
        </w:rPr>
        <w:t>ילד לאירוע כה רבה;</w:t>
      </w:r>
      <w:r w:rsidR="00833877" w:rsidRPr="0065464F">
        <w:rPr>
          <w:rFonts w:hint="cs"/>
          <w:rtl/>
        </w:rPr>
        <w:t xml:space="preserve"> </w:t>
      </w:r>
      <w:r w:rsidR="00516148" w:rsidRPr="0065464F">
        <w:rPr>
          <w:rFonts w:hint="cs"/>
          <w:rtl/>
        </w:rPr>
        <w:t xml:space="preserve">כאשר המערער בחר שלא להרחיק את הילד מהזירה; </w:t>
      </w:r>
      <w:r w:rsidRPr="0065464F">
        <w:rPr>
          <w:rFonts w:hint="cs"/>
          <w:rtl/>
        </w:rPr>
        <w:t>וכאשר מדובר בילד כה צעיר</w:t>
      </w:r>
      <w:r w:rsidR="005835B5" w:rsidRPr="0065464F">
        <w:rPr>
          <w:rFonts w:hint="cs"/>
          <w:rtl/>
        </w:rPr>
        <w:t xml:space="preserve">, </w:t>
      </w:r>
      <w:r w:rsidR="002D3478" w:rsidRPr="0065464F">
        <w:rPr>
          <w:rFonts w:hint="cs"/>
          <w:rtl/>
        </w:rPr>
        <w:t xml:space="preserve">אשר טרם מלאו לו </w:t>
      </w:r>
      <w:r w:rsidR="005835B5" w:rsidRPr="0065464F">
        <w:rPr>
          <w:rFonts w:hint="cs"/>
          <w:rtl/>
        </w:rPr>
        <w:t>שנתיים בעת האירוע</w:t>
      </w:r>
      <w:r w:rsidRPr="0065464F">
        <w:rPr>
          <w:rFonts w:hint="cs"/>
          <w:rtl/>
        </w:rPr>
        <w:t xml:space="preserve"> </w:t>
      </w:r>
      <w:r w:rsidRPr="0065464F">
        <w:rPr>
          <w:rtl/>
        </w:rPr>
        <w:t>–</w:t>
      </w:r>
      <w:r w:rsidRPr="0065464F">
        <w:rPr>
          <w:rFonts w:hint="cs"/>
          <w:rtl/>
        </w:rPr>
        <w:t xml:space="preserve"> הקביעה כי מד</w:t>
      </w:r>
      <w:r w:rsidR="007D1064" w:rsidRPr="0065464F">
        <w:rPr>
          <w:rFonts w:hint="cs"/>
          <w:rtl/>
        </w:rPr>
        <w:t xml:space="preserve">ובר בהתעללות </w:t>
      </w:r>
      <w:r w:rsidR="0003076A" w:rsidRPr="0065464F">
        <w:rPr>
          <w:rFonts w:hint="cs"/>
          <w:rtl/>
        </w:rPr>
        <w:t xml:space="preserve">בו </w:t>
      </w:r>
      <w:r w:rsidR="007D1064" w:rsidRPr="0065464F">
        <w:rPr>
          <w:rFonts w:hint="cs"/>
          <w:rtl/>
        </w:rPr>
        <w:t>אינה תקדימית לטעמי</w:t>
      </w:r>
      <w:r w:rsidR="00434A75" w:rsidRPr="0065464F">
        <w:rPr>
          <w:rFonts w:hint="cs"/>
          <w:rtl/>
        </w:rPr>
        <w:t xml:space="preserve">. </w:t>
      </w:r>
      <w:r w:rsidR="00A57E30" w:rsidRPr="0065464F">
        <w:rPr>
          <w:rFonts w:hint="cs"/>
          <w:rtl/>
        </w:rPr>
        <w:t xml:space="preserve">כאמור, </w:t>
      </w:r>
      <w:r w:rsidR="00434A75" w:rsidRPr="0065464F">
        <w:rPr>
          <w:rFonts w:hint="cs"/>
          <w:rtl/>
        </w:rPr>
        <w:t xml:space="preserve">אף </w:t>
      </w:r>
      <w:r w:rsidR="007D1064" w:rsidRPr="0065464F">
        <w:rPr>
          <w:rFonts w:hint="cs"/>
          <w:rtl/>
        </w:rPr>
        <w:t>ספק אם מדובר במקרה הראשון שבו עומד לדין נאשם על עבירת התעללות בקטין בגין אירוע שלא כוון ישירות כלפיו</w:t>
      </w:r>
      <w:r w:rsidR="00C04D18" w:rsidRPr="0065464F">
        <w:rPr>
          <w:rFonts w:hint="cs"/>
          <w:rtl/>
        </w:rPr>
        <w:t>,</w:t>
      </w:r>
      <w:r w:rsidR="007D1064" w:rsidRPr="0065464F">
        <w:rPr>
          <w:rFonts w:hint="cs"/>
          <w:rtl/>
        </w:rPr>
        <w:t xml:space="preserve"> כפי שטענה המשיבה. </w:t>
      </w:r>
    </w:p>
    <w:p w:rsidR="00D676F1" w:rsidRPr="0065464F" w:rsidRDefault="00D676F1" w:rsidP="00D676F1">
      <w:pPr>
        <w:pStyle w:val="Ruller4"/>
        <w:numPr>
          <w:ilvl w:val="0"/>
          <w:numId w:val="0"/>
        </w:numPr>
        <w:rPr>
          <w:rtl/>
        </w:rPr>
      </w:pPr>
    </w:p>
    <w:p w:rsidR="00E75C72" w:rsidRPr="0065464F" w:rsidRDefault="00EC642F" w:rsidP="00A4334D">
      <w:pPr>
        <w:pStyle w:val="Ruller4"/>
        <w:rPr>
          <w:rtl/>
        </w:rPr>
      </w:pPr>
      <w:r w:rsidRPr="0065464F">
        <w:rPr>
          <w:rtl/>
        </w:rPr>
        <w:tab/>
      </w:r>
      <w:r w:rsidR="00516148" w:rsidRPr="0065464F">
        <w:rPr>
          <w:rFonts w:hint="cs"/>
          <w:rtl/>
        </w:rPr>
        <w:t>לא זו אף זו:</w:t>
      </w:r>
      <w:r w:rsidR="00E75C72" w:rsidRPr="0065464F">
        <w:rPr>
          <w:rFonts w:hint="cs"/>
          <w:rtl/>
        </w:rPr>
        <w:t xml:space="preserve"> גם אם הייתי מקבל את הטענה כי קיים רכיב תקדימי כזה או אחר בהר</w:t>
      </w:r>
      <w:r w:rsidR="00F7244A" w:rsidRPr="0065464F">
        <w:rPr>
          <w:rFonts w:hint="cs"/>
          <w:rtl/>
        </w:rPr>
        <w:t xml:space="preserve">שעת המערער, </w:t>
      </w:r>
      <w:r w:rsidR="00C003F4" w:rsidRPr="0065464F">
        <w:rPr>
          <w:rFonts w:hint="cs"/>
          <w:rtl/>
        </w:rPr>
        <w:t>הפסיקה התוותה כללים לבחינת "התעללות" אולם אין מדובר בהגדרות ממצות</w:t>
      </w:r>
      <w:r w:rsidR="00434A75" w:rsidRPr="0065464F">
        <w:rPr>
          <w:rFonts w:hint="cs"/>
          <w:rtl/>
        </w:rPr>
        <w:t xml:space="preserve"> (ראו בהרחבה:</w:t>
      </w:r>
      <w:r w:rsidR="00C04D18" w:rsidRPr="0065464F">
        <w:rPr>
          <w:rFonts w:hint="cs"/>
          <w:rtl/>
        </w:rPr>
        <w:t xml:space="preserve"> </w:t>
      </w:r>
      <w:r w:rsidR="00C04D18" w:rsidRPr="0065464F">
        <w:rPr>
          <w:rFonts w:ascii="FrankRuehl" w:hAnsi="FrankRuehl"/>
          <w:sz w:val="28"/>
          <w:rtl/>
        </w:rPr>
        <w:t xml:space="preserve">בנימין שמואלי "בין תקיפה, התעללות וענישה גופנית כלפי ילדים" </w:t>
      </w:r>
      <w:r w:rsidR="00C04D18" w:rsidRPr="0065464F">
        <w:rPr>
          <w:rFonts w:ascii="Century" w:hAnsi="Century" w:cs="Miriam"/>
          <w:b/>
          <w:spacing w:val="0"/>
          <w:sz w:val="22"/>
          <w:szCs w:val="24"/>
          <w:rtl/>
        </w:rPr>
        <w:t>זכויות הילד במשפט הישראלי</w:t>
      </w:r>
      <w:r w:rsidR="00C04D18" w:rsidRPr="0065464F">
        <w:rPr>
          <w:rFonts w:ascii="FrankRuehl" w:hAnsi="FrankRuehl"/>
          <w:sz w:val="28"/>
          <w:rtl/>
        </w:rPr>
        <w:t xml:space="preserve"> 183 (תמר מורג עורכת 2013)</w:t>
      </w:r>
      <w:r w:rsidR="00C04D18" w:rsidRPr="0065464F">
        <w:rPr>
          <w:rFonts w:hint="cs"/>
          <w:rtl/>
        </w:rPr>
        <w:t>)</w:t>
      </w:r>
      <w:r w:rsidR="00E809AE" w:rsidRPr="0065464F">
        <w:rPr>
          <w:rFonts w:hint="cs"/>
          <w:rtl/>
        </w:rPr>
        <w:t>.</w:t>
      </w:r>
      <w:r w:rsidR="005448E7" w:rsidRPr="0065464F">
        <w:rPr>
          <w:rFonts w:hint="cs"/>
          <w:rtl/>
        </w:rPr>
        <w:t xml:space="preserve"> </w:t>
      </w:r>
      <w:r w:rsidR="00C04D18" w:rsidRPr="0065464F">
        <w:rPr>
          <w:rFonts w:hint="cs"/>
          <w:rtl/>
        </w:rPr>
        <w:t xml:space="preserve">עמדה על כך חברתי, השופטת </w:t>
      </w:r>
      <w:r w:rsidR="00C04D18" w:rsidRPr="0065464F">
        <w:rPr>
          <w:rFonts w:ascii="Century" w:hAnsi="Century" w:cs="Miriam" w:hint="cs"/>
          <w:b/>
          <w:spacing w:val="0"/>
          <w:sz w:val="22"/>
          <w:szCs w:val="24"/>
          <w:rtl/>
        </w:rPr>
        <w:t>ע' ברון</w:t>
      </w:r>
      <w:r w:rsidR="00C04D18" w:rsidRPr="0065464F">
        <w:rPr>
          <w:rFonts w:hint="cs"/>
          <w:rtl/>
        </w:rPr>
        <w:t xml:space="preserve">: </w:t>
      </w:r>
      <w:r w:rsidR="00C04D18" w:rsidRPr="0065464F">
        <w:rPr>
          <w:rtl/>
        </w:rPr>
        <w:t xml:space="preserve">"התעללות כמשמעותה בסעיף 368ג לחוק העונשין, יכולה </w:t>
      </w:r>
      <w:r w:rsidR="00C04D18" w:rsidRPr="0065464F">
        <w:rPr>
          <w:rtl/>
        </w:rPr>
        <w:lastRenderedPageBreak/>
        <w:t>לדאבוננו ללבוש מגוון צורות ופנים – ולא פעם נדרש בית המשפט להפעיל את שיקול דעתו אם בנסיבות המקרה חל הסעיף אם לאו</w:t>
      </w:r>
      <w:r w:rsidR="00C04D18" w:rsidRPr="0065464F">
        <w:rPr>
          <w:rFonts w:hint="cs"/>
          <w:rtl/>
        </w:rPr>
        <w:t>" (חוות דעתה ב</w:t>
      </w:r>
      <w:r w:rsidR="00C04D18" w:rsidRPr="0065464F">
        <w:rPr>
          <w:rtl/>
        </w:rPr>
        <w:t>ע"פ 7704/13 </w:t>
      </w:r>
      <w:proofErr w:type="spellStart"/>
      <w:r w:rsidR="00C04D18" w:rsidRPr="0065464F">
        <w:rPr>
          <w:rFonts w:ascii="Century" w:hAnsi="Century" w:cs="Miriam"/>
          <w:b/>
          <w:spacing w:val="0"/>
          <w:sz w:val="22"/>
          <w:szCs w:val="24"/>
          <w:rtl/>
        </w:rPr>
        <w:t>מרגולין</w:t>
      </w:r>
      <w:proofErr w:type="spellEnd"/>
      <w:r w:rsidR="00C04D18" w:rsidRPr="0065464F">
        <w:rPr>
          <w:rFonts w:ascii="Century" w:hAnsi="Century" w:cs="Miriam"/>
          <w:b/>
          <w:spacing w:val="0"/>
          <w:sz w:val="22"/>
          <w:szCs w:val="24"/>
          <w:rtl/>
        </w:rPr>
        <w:t xml:space="preserve"> נ' מדינת ישראל</w:t>
      </w:r>
      <w:r w:rsidR="00C04D18" w:rsidRPr="0065464F">
        <w:rPr>
          <w:rtl/>
        </w:rPr>
        <w:t> (</w:t>
      </w:r>
      <w:r w:rsidR="00C04D18" w:rsidRPr="0065464F">
        <w:rPr>
          <w:rFonts w:hint="cs"/>
          <w:rtl/>
        </w:rPr>
        <w:t>8.12.2015</w:t>
      </w:r>
      <w:r w:rsidR="00C04D18" w:rsidRPr="0065464F">
        <w:rPr>
          <w:rtl/>
        </w:rPr>
        <w:t>)</w:t>
      </w:r>
      <w:r w:rsidR="00C04D18" w:rsidRPr="0065464F">
        <w:rPr>
          <w:rFonts w:hint="cs"/>
          <w:rtl/>
        </w:rPr>
        <w:t>).</w:t>
      </w:r>
      <w:r w:rsidR="00C04D18" w:rsidRPr="0065464F">
        <w:rPr>
          <w:rtl/>
        </w:rPr>
        <w:t>‏‏</w:t>
      </w:r>
      <w:r w:rsidR="00C04D18" w:rsidRPr="0065464F">
        <w:rPr>
          <w:color w:val="000000"/>
          <w:sz w:val="27"/>
          <w:szCs w:val="27"/>
          <w:rtl/>
        </w:rPr>
        <w:t xml:space="preserve"> </w:t>
      </w:r>
      <w:r w:rsidR="00E809AE" w:rsidRPr="0065464F">
        <w:rPr>
          <w:rFonts w:hint="cs"/>
          <w:rtl/>
        </w:rPr>
        <w:t>כפועל יוצא,</w:t>
      </w:r>
      <w:r w:rsidR="00C04D18" w:rsidRPr="0065464F">
        <w:rPr>
          <w:rFonts w:hint="cs"/>
          <w:rtl/>
        </w:rPr>
        <w:t xml:space="preserve"> </w:t>
      </w:r>
      <w:r w:rsidR="00D676F1" w:rsidRPr="0065464F">
        <w:rPr>
          <w:rFonts w:hint="cs"/>
          <w:rtl/>
        </w:rPr>
        <w:t xml:space="preserve">קביעות בית המשפט המחוזי </w:t>
      </w:r>
      <w:r w:rsidR="007D1064" w:rsidRPr="0065464F">
        <w:rPr>
          <w:rFonts w:hint="cs"/>
          <w:rtl/>
        </w:rPr>
        <w:t>כי על בית המשפט ליצוק תוכן</w:t>
      </w:r>
      <w:r w:rsidR="00C04D18" w:rsidRPr="0065464F">
        <w:rPr>
          <w:rFonts w:hint="cs"/>
          <w:rtl/>
        </w:rPr>
        <w:t xml:space="preserve"> פרשני</w:t>
      </w:r>
      <w:r w:rsidR="007D1064" w:rsidRPr="0065464F">
        <w:rPr>
          <w:rFonts w:hint="cs"/>
          <w:rtl/>
        </w:rPr>
        <w:t xml:space="preserve"> </w:t>
      </w:r>
      <w:r w:rsidR="00C04D18" w:rsidRPr="0065464F">
        <w:rPr>
          <w:rFonts w:hint="cs"/>
          <w:rtl/>
        </w:rPr>
        <w:t xml:space="preserve">כאמור </w:t>
      </w:r>
      <w:r w:rsidR="007D1064" w:rsidRPr="0065464F">
        <w:rPr>
          <w:rFonts w:hint="cs"/>
          <w:rtl/>
        </w:rPr>
        <w:t xml:space="preserve">למונח "התעללות" </w:t>
      </w:r>
      <w:r w:rsidR="0003076A" w:rsidRPr="0065464F">
        <w:rPr>
          <w:rFonts w:hint="cs"/>
          <w:rtl/>
        </w:rPr>
        <w:t>כמו גם יישומן</w:t>
      </w:r>
      <w:r w:rsidR="005448E7" w:rsidRPr="0065464F">
        <w:rPr>
          <w:rFonts w:hint="cs"/>
          <w:rtl/>
        </w:rPr>
        <w:t xml:space="preserve"> בנסיבות שלפנינו </w:t>
      </w:r>
      <w:r w:rsidR="005448E7" w:rsidRPr="0065464F">
        <w:rPr>
          <w:rtl/>
        </w:rPr>
        <w:t>–</w:t>
      </w:r>
      <w:r w:rsidR="005448E7" w:rsidRPr="0065464F">
        <w:rPr>
          <w:rFonts w:hint="cs"/>
          <w:rtl/>
        </w:rPr>
        <w:t xml:space="preserve"> מקובלות עליי. </w:t>
      </w:r>
      <w:r w:rsidR="00C04D18" w:rsidRPr="0065464F">
        <w:rPr>
          <w:rFonts w:hint="cs"/>
          <w:rtl/>
        </w:rPr>
        <w:t xml:space="preserve"> </w:t>
      </w:r>
    </w:p>
    <w:p w:rsidR="00F461CC" w:rsidRPr="0065464F" w:rsidRDefault="00F461CC" w:rsidP="00F461CC">
      <w:pPr>
        <w:pStyle w:val="Ruller40"/>
        <w:rPr>
          <w:rtl/>
        </w:rPr>
      </w:pPr>
    </w:p>
    <w:p w:rsidR="00D03717" w:rsidRPr="0065464F" w:rsidRDefault="0003076A" w:rsidP="00F531CA">
      <w:pPr>
        <w:pStyle w:val="Ruller4"/>
      </w:pPr>
      <w:r w:rsidRPr="0065464F">
        <w:rPr>
          <w:rFonts w:hint="cs"/>
          <w:rtl/>
        </w:rPr>
        <w:t xml:space="preserve">טענה נוספת של המערער </w:t>
      </w:r>
      <w:r w:rsidR="006A348F" w:rsidRPr="0065464F">
        <w:rPr>
          <w:rFonts w:hint="cs"/>
          <w:rtl/>
        </w:rPr>
        <w:t xml:space="preserve">היא </w:t>
      </w:r>
      <w:r w:rsidR="00F461CC" w:rsidRPr="0065464F">
        <w:rPr>
          <w:rFonts w:hint="cs"/>
          <w:rtl/>
        </w:rPr>
        <w:t>כי לא הוזהר בחק</w:t>
      </w:r>
      <w:r w:rsidR="00F7244A" w:rsidRPr="0065464F">
        <w:rPr>
          <w:rFonts w:hint="cs"/>
          <w:rtl/>
        </w:rPr>
        <w:t xml:space="preserve">ירותיו במשטרה כי הוא נחשד </w:t>
      </w:r>
      <w:r w:rsidR="00F531CA" w:rsidRPr="0065464F">
        <w:rPr>
          <w:rFonts w:hint="cs"/>
          <w:rtl/>
        </w:rPr>
        <w:t xml:space="preserve">גם </w:t>
      </w:r>
      <w:r w:rsidR="00F7244A" w:rsidRPr="0065464F">
        <w:rPr>
          <w:rFonts w:hint="cs"/>
          <w:rtl/>
        </w:rPr>
        <w:t>בעבירת ההתעללות</w:t>
      </w:r>
      <w:r w:rsidR="006A348F" w:rsidRPr="0065464F">
        <w:rPr>
          <w:rFonts w:hint="cs"/>
          <w:rtl/>
        </w:rPr>
        <w:t xml:space="preserve"> </w:t>
      </w:r>
      <w:r w:rsidR="00F531CA" w:rsidRPr="0065464F">
        <w:rPr>
          <w:rFonts w:hint="cs"/>
          <w:rtl/>
        </w:rPr>
        <w:t xml:space="preserve">בקטין או בחסר ישע </w:t>
      </w:r>
      <w:r w:rsidR="006A348F" w:rsidRPr="0065464F">
        <w:rPr>
          <w:rFonts w:hint="cs"/>
          <w:rtl/>
        </w:rPr>
        <w:t xml:space="preserve">וכי די בכך כדי לזכותו </w:t>
      </w:r>
      <w:r w:rsidR="00F531CA" w:rsidRPr="0065464F">
        <w:rPr>
          <w:rFonts w:hint="cs"/>
          <w:rtl/>
        </w:rPr>
        <w:t>ממנה</w:t>
      </w:r>
      <w:r w:rsidR="00B35C33" w:rsidRPr="0065464F">
        <w:rPr>
          <w:rFonts w:hint="cs"/>
          <w:rtl/>
        </w:rPr>
        <w:t xml:space="preserve">. איני סבור כך. </w:t>
      </w:r>
    </w:p>
    <w:p w:rsidR="00D03717" w:rsidRPr="0065464F" w:rsidRDefault="00D03717" w:rsidP="00D03717">
      <w:pPr>
        <w:pStyle w:val="Ruller4"/>
        <w:numPr>
          <w:ilvl w:val="0"/>
          <w:numId w:val="0"/>
        </w:numPr>
        <w:rPr>
          <w:rtl/>
        </w:rPr>
      </w:pPr>
    </w:p>
    <w:p w:rsidR="00710BC8" w:rsidRPr="0065464F" w:rsidRDefault="00D03717" w:rsidP="00235A12">
      <w:pPr>
        <w:pStyle w:val="Ruller4"/>
        <w:numPr>
          <w:ilvl w:val="0"/>
          <w:numId w:val="0"/>
        </w:numPr>
        <w:rPr>
          <w:rtl/>
        </w:rPr>
      </w:pPr>
      <w:r w:rsidRPr="0065464F">
        <w:rPr>
          <w:rtl/>
        </w:rPr>
        <w:tab/>
      </w:r>
      <w:r w:rsidR="006310B0" w:rsidRPr="0065464F">
        <w:rPr>
          <w:rFonts w:ascii="Century" w:hAnsi="Century" w:cs="Miriam" w:hint="cs"/>
          <w:b/>
          <w:spacing w:val="0"/>
          <w:sz w:val="22"/>
          <w:szCs w:val="24"/>
          <w:rtl/>
        </w:rPr>
        <w:t>ראשית</w:t>
      </w:r>
      <w:r w:rsidR="00C04D18" w:rsidRPr="0065464F">
        <w:rPr>
          <w:rFonts w:hint="cs"/>
          <w:rtl/>
        </w:rPr>
        <w:t xml:space="preserve"> </w:t>
      </w:r>
      <w:r w:rsidR="00C04D18" w:rsidRPr="0065464F">
        <w:rPr>
          <w:rtl/>
        </w:rPr>
        <w:t>–</w:t>
      </w:r>
      <w:r w:rsidR="00C04D18" w:rsidRPr="0065464F">
        <w:rPr>
          <w:rFonts w:hint="cs"/>
          <w:rtl/>
        </w:rPr>
        <w:t xml:space="preserve"> </w:t>
      </w:r>
      <w:r w:rsidR="005758DC" w:rsidRPr="0065464F">
        <w:rPr>
          <w:rtl/>
        </w:rPr>
        <w:t xml:space="preserve">"אין זכות יסוד להיות מוזהר תוך נקיבת סעיף עבירה כלשהו. האזהרה אינה אלא כלי </w:t>
      </w:r>
      <w:proofErr w:type="spellStart"/>
      <w:r w:rsidR="005758DC" w:rsidRPr="0065464F">
        <w:rPr>
          <w:rtl/>
        </w:rPr>
        <w:t>לודא</w:t>
      </w:r>
      <w:proofErr w:type="spellEnd"/>
      <w:r w:rsidR="005758DC" w:rsidRPr="0065464F">
        <w:rPr>
          <w:rtl/>
        </w:rPr>
        <w:t xml:space="preserve"> שהחשוד מודע לזכותו לשתוק</w:t>
      </w:r>
      <w:r w:rsidR="00595397" w:rsidRPr="0065464F">
        <w:rPr>
          <w:rFonts w:hint="cs"/>
          <w:rtl/>
        </w:rPr>
        <w:t>"</w:t>
      </w:r>
      <w:r w:rsidR="00595397" w:rsidRPr="0065464F">
        <w:rPr>
          <w:rFonts w:hint="cs"/>
          <w:color w:val="000000"/>
          <w:sz w:val="27"/>
          <w:szCs w:val="27"/>
          <w:rtl/>
        </w:rPr>
        <w:t xml:space="preserve"> </w:t>
      </w:r>
      <w:r w:rsidR="00595397" w:rsidRPr="0065464F">
        <w:rPr>
          <w:rFonts w:hint="cs"/>
          <w:rtl/>
        </w:rPr>
        <w:t>(</w:t>
      </w:r>
      <w:r w:rsidR="00595397" w:rsidRPr="0065464F">
        <w:rPr>
          <w:rtl/>
        </w:rPr>
        <w:t>ע"פ 1382/99 </w:t>
      </w:r>
      <w:r w:rsidR="00595397" w:rsidRPr="0065464F">
        <w:rPr>
          <w:rFonts w:ascii="Century" w:hAnsi="Century" w:cs="Miriam"/>
          <w:b/>
          <w:spacing w:val="0"/>
          <w:sz w:val="22"/>
          <w:szCs w:val="24"/>
          <w:rtl/>
        </w:rPr>
        <w:t xml:space="preserve">מדינת ישראל נ' </w:t>
      </w:r>
      <w:proofErr w:type="spellStart"/>
      <w:r w:rsidR="00595397" w:rsidRPr="0065464F">
        <w:rPr>
          <w:rFonts w:ascii="Century" w:hAnsi="Century" w:cs="Miriam"/>
          <w:b/>
          <w:spacing w:val="0"/>
          <w:sz w:val="22"/>
          <w:szCs w:val="24"/>
          <w:rtl/>
        </w:rPr>
        <w:t>בלחניס</w:t>
      </w:r>
      <w:proofErr w:type="spellEnd"/>
      <w:r w:rsidR="006969B4" w:rsidRPr="0065464F">
        <w:rPr>
          <w:rFonts w:hint="cs"/>
          <w:rtl/>
        </w:rPr>
        <w:t xml:space="preserve"> </w:t>
      </w:r>
      <w:r w:rsidR="00595397" w:rsidRPr="0065464F">
        <w:rPr>
          <w:rtl/>
        </w:rPr>
        <w:t>(1.11.1999)</w:t>
      </w:r>
      <w:r w:rsidR="00595397" w:rsidRPr="0065464F">
        <w:rPr>
          <w:rFonts w:hint="cs"/>
          <w:rtl/>
        </w:rPr>
        <w:t>).</w:t>
      </w:r>
      <w:r w:rsidR="00595397" w:rsidRPr="0065464F">
        <w:rPr>
          <w:rtl/>
        </w:rPr>
        <w:t xml:space="preserve">‏‏ </w:t>
      </w:r>
      <w:r w:rsidR="004F030B" w:rsidRPr="0065464F">
        <w:rPr>
          <w:rFonts w:hint="cs"/>
          <w:rtl/>
        </w:rPr>
        <w:t xml:space="preserve">ובענייננו, </w:t>
      </w:r>
      <w:r w:rsidR="00314EF9" w:rsidRPr="0065464F">
        <w:rPr>
          <w:rFonts w:hint="cs"/>
          <w:rtl/>
        </w:rPr>
        <w:t xml:space="preserve">המערער </w:t>
      </w:r>
      <w:r w:rsidR="004F030B" w:rsidRPr="0065464F">
        <w:rPr>
          <w:rFonts w:hint="cs"/>
          <w:rtl/>
        </w:rPr>
        <w:t>ממילא</w:t>
      </w:r>
      <w:r w:rsidR="00F461CC" w:rsidRPr="0065464F">
        <w:rPr>
          <w:rFonts w:hint="cs"/>
          <w:rtl/>
        </w:rPr>
        <w:t xml:space="preserve"> ש</w:t>
      </w:r>
      <w:r w:rsidR="00C04D18" w:rsidRPr="0065464F">
        <w:rPr>
          <w:rFonts w:hint="cs"/>
          <w:rtl/>
        </w:rPr>
        <w:t>תק</w:t>
      </w:r>
      <w:r w:rsidR="00712916" w:rsidRPr="0065464F">
        <w:rPr>
          <w:rFonts w:hint="cs"/>
          <w:rtl/>
        </w:rPr>
        <w:t xml:space="preserve"> </w:t>
      </w:r>
      <w:r w:rsidR="00434A75" w:rsidRPr="0065464F">
        <w:rPr>
          <w:rFonts w:hint="cs"/>
          <w:rtl/>
        </w:rPr>
        <w:t>בחקירתו</w:t>
      </w:r>
      <w:r w:rsidR="00712916" w:rsidRPr="0065464F">
        <w:rPr>
          <w:rFonts w:hint="cs"/>
          <w:rtl/>
        </w:rPr>
        <w:t>, ככלל,</w:t>
      </w:r>
      <w:r w:rsidR="002D3478" w:rsidRPr="0065464F">
        <w:rPr>
          <w:rFonts w:hint="cs"/>
          <w:rtl/>
        </w:rPr>
        <w:t xml:space="preserve"> </w:t>
      </w:r>
      <w:r w:rsidR="00434A75" w:rsidRPr="0065464F">
        <w:rPr>
          <w:rFonts w:hint="cs"/>
          <w:rtl/>
        </w:rPr>
        <w:t>לא מסר גרסה</w:t>
      </w:r>
      <w:r w:rsidR="00235A12" w:rsidRPr="0065464F">
        <w:rPr>
          <w:rFonts w:hint="cs"/>
          <w:rtl/>
        </w:rPr>
        <w:t xml:space="preserve"> ואף </w:t>
      </w:r>
      <w:r w:rsidR="005758DC" w:rsidRPr="0065464F">
        <w:rPr>
          <w:rFonts w:hint="cs"/>
          <w:rtl/>
        </w:rPr>
        <w:t>הוזהר כי הו</w:t>
      </w:r>
      <w:r w:rsidR="004F030B" w:rsidRPr="0065464F">
        <w:rPr>
          <w:rFonts w:hint="cs"/>
          <w:rtl/>
        </w:rPr>
        <w:t xml:space="preserve">א חשוד בעבירות חמורות יותר. </w:t>
      </w:r>
      <w:r w:rsidR="00F7244A" w:rsidRPr="0065464F">
        <w:rPr>
          <w:rFonts w:hint="cs"/>
          <w:rtl/>
        </w:rPr>
        <w:t>הטענה שהועלתה בחצי-</w:t>
      </w:r>
      <w:r w:rsidR="00F461CC" w:rsidRPr="0065464F">
        <w:rPr>
          <w:rFonts w:hint="cs"/>
          <w:rtl/>
        </w:rPr>
        <w:t xml:space="preserve">פה </w:t>
      </w:r>
      <w:r w:rsidR="00F7244A" w:rsidRPr="0065464F">
        <w:rPr>
          <w:rFonts w:hint="cs"/>
          <w:rtl/>
        </w:rPr>
        <w:t>ש</w:t>
      </w:r>
      <w:r w:rsidR="00F461CC" w:rsidRPr="0065464F">
        <w:rPr>
          <w:rFonts w:hint="cs"/>
          <w:rtl/>
        </w:rPr>
        <w:t xml:space="preserve">לפיה אין </w:t>
      </w:r>
      <w:r w:rsidR="004F030B" w:rsidRPr="0065464F">
        <w:rPr>
          <w:rFonts w:hint="cs"/>
          <w:rtl/>
        </w:rPr>
        <w:t xml:space="preserve">לדעת כיצד המערער היה נוהג לו היה מוזהר כי הוא חשוד דווקא בעבירת ההתעללות </w:t>
      </w:r>
      <w:r w:rsidR="004F030B" w:rsidRPr="0065464F">
        <w:rPr>
          <w:rtl/>
        </w:rPr>
        <w:t>–</w:t>
      </w:r>
      <w:r w:rsidR="00434A75" w:rsidRPr="0065464F">
        <w:rPr>
          <w:rFonts w:hint="cs"/>
          <w:rtl/>
        </w:rPr>
        <w:t xml:space="preserve"> אינה משכנעת. </w:t>
      </w:r>
    </w:p>
    <w:p w:rsidR="00710BC8" w:rsidRPr="0065464F" w:rsidRDefault="00710BC8" w:rsidP="00710BC8">
      <w:pPr>
        <w:pStyle w:val="Ruller4"/>
        <w:numPr>
          <w:ilvl w:val="0"/>
          <w:numId w:val="0"/>
        </w:numPr>
        <w:rPr>
          <w:rtl/>
        </w:rPr>
      </w:pPr>
    </w:p>
    <w:p w:rsidR="00710BC8" w:rsidRPr="0065464F" w:rsidRDefault="00710BC8" w:rsidP="00F531CA">
      <w:pPr>
        <w:pStyle w:val="Ruller4"/>
        <w:numPr>
          <w:ilvl w:val="0"/>
          <w:numId w:val="0"/>
        </w:numPr>
        <w:rPr>
          <w:rtl/>
        </w:rPr>
      </w:pPr>
      <w:r w:rsidRPr="0065464F">
        <w:rPr>
          <w:rtl/>
        </w:rPr>
        <w:tab/>
      </w:r>
      <w:r w:rsidR="004F030B" w:rsidRPr="0065464F">
        <w:rPr>
          <w:rFonts w:ascii="Century" w:hAnsi="Century" w:cs="Miriam" w:hint="cs"/>
          <w:b/>
          <w:spacing w:val="0"/>
          <w:sz w:val="22"/>
          <w:szCs w:val="24"/>
          <w:rtl/>
        </w:rPr>
        <w:t>שנית</w:t>
      </w:r>
      <w:r w:rsidR="004F030B" w:rsidRPr="0065464F">
        <w:rPr>
          <w:rFonts w:hint="cs"/>
          <w:rtl/>
        </w:rPr>
        <w:t xml:space="preserve">, </w:t>
      </w:r>
      <w:r w:rsidR="00A57E30" w:rsidRPr="0065464F">
        <w:rPr>
          <w:rFonts w:hint="cs"/>
          <w:rtl/>
        </w:rPr>
        <w:t xml:space="preserve">ובמישור הסעד המבוקש בגין הפגם הנטען </w:t>
      </w:r>
      <w:r w:rsidR="00A57E30" w:rsidRPr="0065464F">
        <w:rPr>
          <w:rtl/>
        </w:rPr>
        <w:t>–</w:t>
      </w:r>
      <w:r w:rsidR="00A57E30" w:rsidRPr="0065464F">
        <w:rPr>
          <w:rFonts w:hint="cs"/>
          <w:rtl/>
        </w:rPr>
        <w:t xml:space="preserve"> </w:t>
      </w:r>
      <w:r w:rsidR="004F030B" w:rsidRPr="0065464F">
        <w:rPr>
          <w:rFonts w:hint="cs"/>
          <w:rtl/>
        </w:rPr>
        <w:t xml:space="preserve">גם </w:t>
      </w:r>
      <w:r w:rsidR="00673F7B" w:rsidRPr="0065464F">
        <w:rPr>
          <w:rFonts w:hint="cs"/>
          <w:rtl/>
        </w:rPr>
        <w:t xml:space="preserve">לו היה </w:t>
      </w:r>
      <w:r w:rsidR="004F030B" w:rsidRPr="0065464F">
        <w:rPr>
          <w:rFonts w:hint="cs"/>
          <w:rtl/>
        </w:rPr>
        <w:t xml:space="preserve">נופל </w:t>
      </w:r>
      <w:r w:rsidR="00673F7B" w:rsidRPr="0065464F">
        <w:rPr>
          <w:rFonts w:hint="cs"/>
          <w:rtl/>
        </w:rPr>
        <w:t>פגם</w:t>
      </w:r>
      <w:r w:rsidR="00F22F41" w:rsidRPr="0065464F">
        <w:rPr>
          <w:rFonts w:hint="cs"/>
          <w:rtl/>
        </w:rPr>
        <w:t xml:space="preserve"> כאמור</w:t>
      </w:r>
      <w:r w:rsidR="00673F7B" w:rsidRPr="0065464F">
        <w:rPr>
          <w:rFonts w:hint="cs"/>
          <w:rtl/>
        </w:rPr>
        <w:t xml:space="preserve">, </w:t>
      </w:r>
      <w:r w:rsidR="004F030B" w:rsidRPr="0065464F">
        <w:rPr>
          <w:rFonts w:hint="cs"/>
          <w:rtl/>
        </w:rPr>
        <w:t xml:space="preserve">וגם לו המערער </w:t>
      </w:r>
      <w:r w:rsidR="00673F7B" w:rsidRPr="0065464F">
        <w:rPr>
          <w:rFonts w:hint="cs"/>
          <w:rtl/>
        </w:rPr>
        <w:t xml:space="preserve">היה </w:t>
      </w:r>
      <w:r w:rsidR="004F030B" w:rsidRPr="0065464F">
        <w:rPr>
          <w:rFonts w:hint="cs"/>
          <w:rtl/>
        </w:rPr>
        <w:t>בוחר שלא לשמור על זכות השתיק</w:t>
      </w:r>
      <w:r w:rsidR="000A24F2" w:rsidRPr="0065464F">
        <w:rPr>
          <w:rFonts w:hint="cs"/>
          <w:rtl/>
        </w:rPr>
        <w:t>ה</w:t>
      </w:r>
      <w:r w:rsidR="004F030B" w:rsidRPr="0065464F">
        <w:rPr>
          <w:rFonts w:hint="cs"/>
          <w:rtl/>
        </w:rPr>
        <w:t xml:space="preserve"> אלא היה מודה במיוחס לו,</w:t>
      </w:r>
      <w:r w:rsidR="00673F7B" w:rsidRPr="0065464F">
        <w:rPr>
          <w:rFonts w:hint="cs"/>
          <w:rtl/>
        </w:rPr>
        <w:t xml:space="preserve"> אזי הודאתו הייתה נפסלת "</w:t>
      </w:r>
      <w:r w:rsidR="00673F7B" w:rsidRPr="0065464F">
        <w:rPr>
          <w:rFonts w:ascii="Century" w:hAnsi="Century" w:cs="Miriam"/>
          <w:b/>
          <w:spacing w:val="0"/>
          <w:sz w:val="22"/>
          <w:szCs w:val="24"/>
          <w:rtl/>
        </w:rPr>
        <w:t>רק כאשר הפגיעה שלא כדין בזכות השתיקה או בזכות ההיוועצות בעורך-דין יצרה פגיעה משמעותית וחמורה באוטונומית הרצון ובחופש הבחירה של הנאשם במסירת הודאת</w:t>
      </w:r>
      <w:r w:rsidR="004F030B" w:rsidRPr="0065464F">
        <w:rPr>
          <w:rFonts w:ascii="Century" w:hAnsi="Century" w:cs="Miriam"/>
          <w:b/>
          <w:spacing w:val="0"/>
          <w:sz w:val="22"/>
          <w:szCs w:val="24"/>
          <w:rtl/>
        </w:rPr>
        <w:t>ו</w:t>
      </w:r>
      <w:r w:rsidR="004F030B" w:rsidRPr="0065464F">
        <w:rPr>
          <w:rFonts w:hint="cs"/>
          <w:rtl/>
        </w:rPr>
        <w:t>" (</w:t>
      </w:r>
      <w:r w:rsidR="00755457" w:rsidRPr="0065464F">
        <w:rPr>
          <w:rtl/>
        </w:rPr>
        <w:t xml:space="preserve">ע"פ 5121/98 </w:t>
      </w:r>
      <w:proofErr w:type="spellStart"/>
      <w:r w:rsidR="00755457" w:rsidRPr="0065464F">
        <w:rPr>
          <w:rFonts w:ascii="Century" w:hAnsi="Century" w:cs="Miriam"/>
          <w:b/>
          <w:spacing w:val="0"/>
          <w:sz w:val="22"/>
          <w:szCs w:val="24"/>
          <w:rtl/>
        </w:rPr>
        <w:t>יששכרוב</w:t>
      </w:r>
      <w:proofErr w:type="spellEnd"/>
      <w:r w:rsidR="00755457" w:rsidRPr="0065464F">
        <w:rPr>
          <w:rFonts w:ascii="Century" w:hAnsi="Century" w:cs="Miriam"/>
          <w:b/>
          <w:spacing w:val="0"/>
          <w:sz w:val="22"/>
          <w:szCs w:val="24"/>
          <w:rtl/>
        </w:rPr>
        <w:t xml:space="preserve"> נ' התובע הצבאי</w:t>
      </w:r>
      <w:r w:rsidR="00755457" w:rsidRPr="0065464F">
        <w:rPr>
          <w:rtl/>
        </w:rPr>
        <w:t xml:space="preserve">, </w:t>
      </w:r>
      <w:r w:rsidR="00755457" w:rsidRPr="0065464F">
        <w:rPr>
          <w:rFonts w:hint="cs"/>
          <w:rtl/>
        </w:rPr>
        <w:t xml:space="preserve">פ"ד </w:t>
      </w:r>
      <w:proofErr w:type="spellStart"/>
      <w:r w:rsidR="00755457" w:rsidRPr="0065464F">
        <w:rPr>
          <w:rtl/>
        </w:rPr>
        <w:t>סא</w:t>
      </w:r>
      <w:proofErr w:type="spellEnd"/>
      <w:r w:rsidR="00755457" w:rsidRPr="0065464F">
        <w:rPr>
          <w:rtl/>
        </w:rPr>
        <w:t>(1) 461</w:t>
      </w:r>
      <w:r w:rsidR="003D7B38" w:rsidRPr="0065464F">
        <w:rPr>
          <w:rFonts w:hint="cs"/>
          <w:rtl/>
        </w:rPr>
        <w:t>, 522 (2006)</w:t>
      </w:r>
      <w:r w:rsidR="004F030B" w:rsidRPr="0065464F">
        <w:rPr>
          <w:rFonts w:hint="cs"/>
          <w:rtl/>
        </w:rPr>
        <w:t>). ו</w:t>
      </w:r>
      <w:r w:rsidR="006A348F" w:rsidRPr="0065464F">
        <w:rPr>
          <w:rFonts w:hint="cs"/>
          <w:rtl/>
        </w:rPr>
        <w:t>בענייננו</w:t>
      </w:r>
      <w:r w:rsidR="00F22F41" w:rsidRPr="0065464F">
        <w:rPr>
          <w:rFonts w:hint="cs"/>
          <w:rtl/>
        </w:rPr>
        <w:t>:</w:t>
      </w:r>
      <w:r w:rsidR="006A348F" w:rsidRPr="0065464F">
        <w:rPr>
          <w:rFonts w:hint="cs"/>
          <w:rtl/>
        </w:rPr>
        <w:t xml:space="preserve"> </w:t>
      </w:r>
      <w:r w:rsidR="00C87282" w:rsidRPr="0065464F">
        <w:rPr>
          <w:rFonts w:hint="cs"/>
          <w:rtl/>
        </w:rPr>
        <w:t>המערער לא הודה</w:t>
      </w:r>
      <w:r w:rsidR="000A24F2" w:rsidRPr="0065464F">
        <w:rPr>
          <w:rFonts w:hint="cs"/>
          <w:rtl/>
        </w:rPr>
        <w:t xml:space="preserve"> כאמור</w:t>
      </w:r>
      <w:r w:rsidR="00516148" w:rsidRPr="0065464F">
        <w:rPr>
          <w:rFonts w:hint="cs"/>
          <w:rtl/>
        </w:rPr>
        <w:t>,</w:t>
      </w:r>
      <w:r w:rsidR="006A348F" w:rsidRPr="0065464F">
        <w:rPr>
          <w:rFonts w:hint="cs"/>
          <w:rtl/>
        </w:rPr>
        <w:t xml:space="preserve"> </w:t>
      </w:r>
      <w:r w:rsidR="00C87282" w:rsidRPr="0065464F">
        <w:rPr>
          <w:rFonts w:hint="cs"/>
          <w:rtl/>
        </w:rPr>
        <w:t>ו</w:t>
      </w:r>
      <w:r w:rsidR="00235A12" w:rsidRPr="0065464F">
        <w:rPr>
          <w:rFonts w:hint="cs"/>
          <w:rtl/>
        </w:rPr>
        <w:t>בכל זאת</w:t>
      </w:r>
      <w:r w:rsidR="00F22F41" w:rsidRPr="0065464F">
        <w:rPr>
          <w:rFonts w:hint="cs"/>
          <w:rtl/>
        </w:rPr>
        <w:t>, מבוקש סעד דרסטי פי-</w:t>
      </w:r>
      <w:r w:rsidR="00F531CA" w:rsidRPr="0065464F">
        <w:rPr>
          <w:rFonts w:hint="cs"/>
          <w:rtl/>
        </w:rPr>
        <w:t xml:space="preserve">כמה מפסילת הודאה </w:t>
      </w:r>
      <w:r w:rsidR="00F531CA" w:rsidRPr="0065464F">
        <w:rPr>
          <w:rtl/>
        </w:rPr>
        <w:t>–</w:t>
      </w:r>
      <w:r w:rsidR="00F531CA" w:rsidRPr="0065464F">
        <w:rPr>
          <w:rFonts w:hint="cs"/>
          <w:rtl/>
        </w:rPr>
        <w:t xml:space="preserve"> זיכוי המערער</w:t>
      </w:r>
      <w:r w:rsidR="005235D6" w:rsidRPr="0065464F">
        <w:rPr>
          <w:rFonts w:hint="cs"/>
          <w:rtl/>
        </w:rPr>
        <w:t xml:space="preserve"> מהעבירה. לכך, </w:t>
      </w:r>
      <w:r w:rsidR="00D03717" w:rsidRPr="0065464F">
        <w:rPr>
          <w:rFonts w:hint="cs"/>
          <w:rtl/>
        </w:rPr>
        <w:t>אין יסוד.</w:t>
      </w:r>
      <w:r w:rsidRPr="0065464F">
        <w:rPr>
          <w:rFonts w:hint="cs"/>
          <w:rtl/>
        </w:rPr>
        <w:t xml:space="preserve"> </w:t>
      </w:r>
    </w:p>
    <w:p w:rsidR="00710BC8" w:rsidRPr="0065464F" w:rsidRDefault="00710BC8" w:rsidP="00710BC8">
      <w:pPr>
        <w:pStyle w:val="Ruller4"/>
        <w:numPr>
          <w:ilvl w:val="0"/>
          <w:numId w:val="0"/>
        </w:numPr>
        <w:rPr>
          <w:rtl/>
        </w:rPr>
      </w:pPr>
    </w:p>
    <w:p w:rsidR="00003F4B" w:rsidRPr="0065464F" w:rsidRDefault="00D03717" w:rsidP="00235A12">
      <w:pPr>
        <w:pStyle w:val="Ruller4"/>
        <w:rPr>
          <w:rtl/>
        </w:rPr>
      </w:pPr>
      <w:r w:rsidRPr="0065464F">
        <w:rPr>
          <w:rFonts w:hint="cs"/>
          <w:rtl/>
        </w:rPr>
        <w:t xml:space="preserve">אוסיף, כי לא מצאתי </w:t>
      </w:r>
      <w:r w:rsidR="00003F4B" w:rsidRPr="0065464F">
        <w:rPr>
          <w:rFonts w:hint="cs"/>
          <w:rtl/>
        </w:rPr>
        <w:t>טעם</w:t>
      </w:r>
      <w:r w:rsidRPr="0065464F">
        <w:rPr>
          <w:rFonts w:hint="cs"/>
          <w:rtl/>
        </w:rPr>
        <w:t xml:space="preserve"> גם </w:t>
      </w:r>
      <w:r w:rsidR="00235A12" w:rsidRPr="0065464F">
        <w:rPr>
          <w:rFonts w:hint="cs"/>
          <w:rtl/>
        </w:rPr>
        <w:t>בטענות</w:t>
      </w:r>
      <w:r w:rsidR="006310B0" w:rsidRPr="0065464F">
        <w:rPr>
          <w:rFonts w:hint="cs"/>
          <w:rtl/>
        </w:rPr>
        <w:t xml:space="preserve"> המערער על </w:t>
      </w:r>
      <w:r w:rsidR="00235A12" w:rsidRPr="0065464F">
        <w:rPr>
          <w:rFonts w:hint="cs"/>
          <w:rtl/>
        </w:rPr>
        <w:t xml:space="preserve">עיתוי </w:t>
      </w:r>
      <w:r w:rsidR="006310B0" w:rsidRPr="0065464F">
        <w:rPr>
          <w:rFonts w:hint="cs"/>
          <w:rtl/>
        </w:rPr>
        <w:t xml:space="preserve">תיקון כתב האישום, </w:t>
      </w:r>
      <w:r w:rsidR="009A3221" w:rsidRPr="0065464F">
        <w:rPr>
          <w:rFonts w:hint="cs"/>
          <w:rtl/>
        </w:rPr>
        <w:t xml:space="preserve">בין היתר </w:t>
      </w:r>
      <w:r w:rsidR="006310B0" w:rsidRPr="0065464F">
        <w:rPr>
          <w:rFonts w:hint="cs"/>
          <w:rtl/>
        </w:rPr>
        <w:t>בהתח</w:t>
      </w:r>
      <w:r w:rsidR="004F030B" w:rsidRPr="0065464F">
        <w:rPr>
          <w:rFonts w:hint="cs"/>
          <w:rtl/>
        </w:rPr>
        <w:t xml:space="preserve">שב בכך שכתב האישום תוקן </w:t>
      </w:r>
      <w:r w:rsidR="004F030B" w:rsidRPr="0065464F">
        <w:rPr>
          <w:rFonts w:ascii="Century" w:hAnsi="Century" w:cs="Miriam" w:hint="cs"/>
          <w:b/>
          <w:spacing w:val="0"/>
          <w:sz w:val="22"/>
          <w:szCs w:val="24"/>
          <w:rtl/>
        </w:rPr>
        <w:t>בהסכמה</w:t>
      </w:r>
      <w:r w:rsidR="004F030B" w:rsidRPr="0065464F">
        <w:rPr>
          <w:rFonts w:hint="cs"/>
          <w:rtl/>
        </w:rPr>
        <w:t xml:space="preserve"> </w:t>
      </w:r>
      <w:r w:rsidR="00323FFE" w:rsidRPr="0065464F">
        <w:rPr>
          <w:rFonts w:hint="cs"/>
          <w:rtl/>
        </w:rPr>
        <w:t xml:space="preserve">עוד לפני שהמערער השיב לו </w:t>
      </w:r>
      <w:r w:rsidR="00003F4B" w:rsidRPr="0065464F">
        <w:rPr>
          <w:rFonts w:hint="cs"/>
          <w:rtl/>
        </w:rPr>
        <w:t xml:space="preserve">(פרו' </w:t>
      </w:r>
      <w:r w:rsidR="00323FFE" w:rsidRPr="0065464F">
        <w:rPr>
          <w:rFonts w:hint="cs"/>
          <w:rtl/>
        </w:rPr>
        <w:t xml:space="preserve">דיון </w:t>
      </w:r>
      <w:r w:rsidR="00003F4B" w:rsidRPr="0065464F">
        <w:rPr>
          <w:rFonts w:hint="cs"/>
          <w:rtl/>
        </w:rPr>
        <w:t xml:space="preserve">מיום 23.11.2020, בעמ' 7). </w:t>
      </w:r>
    </w:p>
    <w:p w:rsidR="00223035" w:rsidRPr="0065464F" w:rsidRDefault="00223035" w:rsidP="003C1D49">
      <w:pPr>
        <w:pStyle w:val="Ruller4"/>
        <w:numPr>
          <w:ilvl w:val="0"/>
          <w:numId w:val="0"/>
        </w:numPr>
        <w:rPr>
          <w:rFonts w:ascii="Arial TUR" w:hAnsi="Arial TUR"/>
          <w:sz w:val="22"/>
          <w:rtl/>
        </w:rPr>
      </w:pPr>
    </w:p>
    <w:p w:rsidR="00E809AE" w:rsidRPr="0065464F" w:rsidRDefault="00E809AE" w:rsidP="00E809AE">
      <w:pPr>
        <w:pStyle w:val="Ruller4"/>
        <w:rPr>
          <w:rtl/>
        </w:rPr>
      </w:pPr>
      <w:r w:rsidRPr="0065464F">
        <w:rPr>
          <w:rFonts w:hint="cs"/>
          <w:rtl/>
        </w:rPr>
        <w:t xml:space="preserve">אשר על כן, גם הרשעת המערער בעבירת ההתעללות </w:t>
      </w:r>
      <w:r w:rsidRPr="0065464F">
        <w:rPr>
          <w:rtl/>
        </w:rPr>
        <w:t>–</w:t>
      </w:r>
      <w:r w:rsidRPr="0065464F">
        <w:rPr>
          <w:rFonts w:hint="cs"/>
          <w:rtl/>
        </w:rPr>
        <w:t xml:space="preserve"> בדין יסודה. </w:t>
      </w:r>
    </w:p>
    <w:p w:rsidR="00E809AE" w:rsidRDefault="00E809AE" w:rsidP="00E809AE">
      <w:pPr>
        <w:pStyle w:val="Ruller40"/>
        <w:rPr>
          <w:rtl/>
        </w:rPr>
      </w:pPr>
    </w:p>
    <w:p w:rsidR="005E430A" w:rsidRDefault="005E430A" w:rsidP="00E809AE">
      <w:pPr>
        <w:pStyle w:val="Ruller40"/>
        <w:rPr>
          <w:rtl/>
        </w:rPr>
      </w:pPr>
    </w:p>
    <w:p w:rsidR="005E430A" w:rsidRDefault="005E430A" w:rsidP="00E809AE">
      <w:pPr>
        <w:pStyle w:val="Ruller40"/>
        <w:rPr>
          <w:rtl/>
        </w:rPr>
      </w:pPr>
    </w:p>
    <w:p w:rsidR="005E430A" w:rsidRPr="0065464F" w:rsidRDefault="005E430A" w:rsidP="00E809AE">
      <w:pPr>
        <w:pStyle w:val="Ruller40"/>
        <w:rPr>
          <w:rtl/>
        </w:rPr>
      </w:pPr>
    </w:p>
    <w:p w:rsidR="003C1D49" w:rsidRPr="0065464F" w:rsidRDefault="003C1D49" w:rsidP="003C1D49">
      <w:pPr>
        <w:pStyle w:val="Ruller4"/>
        <w:numPr>
          <w:ilvl w:val="0"/>
          <w:numId w:val="0"/>
        </w:numPr>
        <w:rPr>
          <w:rFonts w:ascii="Century" w:hAnsi="Century" w:cs="Miriam"/>
          <w:b/>
          <w:spacing w:val="0"/>
          <w:sz w:val="22"/>
          <w:szCs w:val="24"/>
          <w:rtl/>
        </w:rPr>
      </w:pPr>
      <w:r w:rsidRPr="0065464F">
        <w:rPr>
          <w:rFonts w:ascii="Century" w:hAnsi="Century" w:cs="Miriam" w:hint="cs"/>
          <w:b/>
          <w:spacing w:val="0"/>
          <w:sz w:val="22"/>
          <w:szCs w:val="24"/>
          <w:rtl/>
        </w:rPr>
        <w:lastRenderedPageBreak/>
        <w:t>ט</w:t>
      </w:r>
      <w:r w:rsidR="00223035" w:rsidRPr="0065464F">
        <w:rPr>
          <w:rFonts w:ascii="Century" w:hAnsi="Century" w:cs="Miriam" w:hint="cs"/>
          <w:b/>
          <w:spacing w:val="0"/>
          <w:sz w:val="22"/>
          <w:szCs w:val="24"/>
          <w:rtl/>
        </w:rPr>
        <w:t>ענ</w:t>
      </w:r>
      <w:r w:rsidRPr="0065464F">
        <w:rPr>
          <w:rFonts w:ascii="Century" w:hAnsi="Century" w:cs="Miriam" w:hint="cs"/>
          <w:b/>
          <w:spacing w:val="0"/>
          <w:sz w:val="22"/>
          <w:szCs w:val="24"/>
          <w:rtl/>
        </w:rPr>
        <w:t>ת המערער ל"כפל הרשעה"</w:t>
      </w:r>
      <w:r w:rsidR="000D31B7" w:rsidRPr="0065464F">
        <w:rPr>
          <w:rFonts w:ascii="Century" w:hAnsi="Century" w:cs="Miriam" w:hint="cs"/>
          <w:b/>
          <w:spacing w:val="0"/>
          <w:sz w:val="22"/>
          <w:szCs w:val="24"/>
          <w:rtl/>
        </w:rPr>
        <w:t xml:space="preserve"> בשל הרשעתו בעבירת ניסיון לרצח ובעבירת חבלה </w:t>
      </w:r>
      <w:r w:rsidR="0045482C" w:rsidRPr="0065464F">
        <w:rPr>
          <w:rFonts w:ascii="Century" w:hAnsi="Century" w:cs="Miriam" w:hint="cs"/>
          <w:b/>
          <w:spacing w:val="0"/>
          <w:sz w:val="22"/>
          <w:szCs w:val="24"/>
          <w:rtl/>
        </w:rPr>
        <w:t xml:space="preserve">חמורה </w:t>
      </w:r>
      <w:r w:rsidR="000D31B7" w:rsidRPr="0065464F">
        <w:rPr>
          <w:rFonts w:ascii="Century" w:hAnsi="Century" w:cs="Miriam" w:hint="cs"/>
          <w:b/>
          <w:spacing w:val="0"/>
          <w:sz w:val="22"/>
          <w:szCs w:val="24"/>
          <w:rtl/>
        </w:rPr>
        <w:t>בנסיבות מחמירות</w:t>
      </w:r>
    </w:p>
    <w:p w:rsidR="00F51E1D" w:rsidRPr="0065464F" w:rsidRDefault="00F51E1D" w:rsidP="00F51E1D">
      <w:pPr>
        <w:pStyle w:val="Ruller40"/>
        <w:rPr>
          <w:rtl/>
        </w:rPr>
      </w:pPr>
    </w:p>
    <w:p w:rsidR="000D31B7" w:rsidRPr="0065464F" w:rsidRDefault="002737F9" w:rsidP="000D31B7">
      <w:pPr>
        <w:pStyle w:val="Ruller4"/>
        <w:rPr>
          <w:rtl/>
        </w:rPr>
      </w:pPr>
      <w:r w:rsidRPr="0065464F">
        <w:rPr>
          <w:rFonts w:hint="cs"/>
          <w:rtl/>
        </w:rPr>
        <w:t>אקדים ואומר</w:t>
      </w:r>
      <w:r w:rsidR="000D31B7" w:rsidRPr="0065464F">
        <w:rPr>
          <w:rFonts w:hint="cs"/>
          <w:rtl/>
        </w:rPr>
        <w:t xml:space="preserve"> כי גם בטענה זו של המערער לא מצאתי ממש. סעיף 186 </w:t>
      </w:r>
      <w:proofErr w:type="spellStart"/>
      <w:r w:rsidR="000D31B7" w:rsidRPr="0065464F">
        <w:rPr>
          <w:rFonts w:hint="cs"/>
          <w:rtl/>
        </w:rPr>
        <w:t>לחסד"פ</w:t>
      </w:r>
      <w:proofErr w:type="spellEnd"/>
      <w:r w:rsidR="000D31B7" w:rsidRPr="0065464F">
        <w:rPr>
          <w:rFonts w:hint="cs"/>
          <w:rtl/>
        </w:rPr>
        <w:t xml:space="preserve"> קובע בלשון זו:</w:t>
      </w:r>
    </w:p>
    <w:p w:rsidR="002A0A00" w:rsidRPr="0065464F" w:rsidRDefault="002A0A00" w:rsidP="002A0A00">
      <w:pPr>
        <w:pStyle w:val="Ruller40"/>
        <w:rPr>
          <w:rtl/>
        </w:rPr>
      </w:pPr>
    </w:p>
    <w:p w:rsidR="002A0A00" w:rsidRPr="0065464F" w:rsidRDefault="002A0A00" w:rsidP="002A0A00">
      <w:pPr>
        <w:pStyle w:val="Ruller5"/>
        <w:rPr>
          <w:rtl/>
        </w:rPr>
      </w:pPr>
      <w:r w:rsidRPr="0065464F">
        <w:rPr>
          <w:rtl/>
        </w:rPr>
        <w:t>בית המשפט רשאי להרשיע נאשם בשל כל אחת מן העבירות שאשמתו בהן נתגלתה מן העובדות שהוכחו לפניו, אך לא יענישנו יותר מפעם אחת בשל אותו מעשה</w:t>
      </w:r>
      <w:r w:rsidRPr="0065464F">
        <w:t>.</w:t>
      </w:r>
    </w:p>
    <w:p w:rsidR="000D31B7" w:rsidRPr="0065464F" w:rsidRDefault="000D31B7" w:rsidP="000D31B7">
      <w:pPr>
        <w:pStyle w:val="Ruller40"/>
        <w:rPr>
          <w:rtl/>
        </w:rPr>
      </w:pPr>
    </w:p>
    <w:p w:rsidR="002E0A22" w:rsidRPr="0065464F" w:rsidRDefault="002A0A00" w:rsidP="00493F10">
      <w:pPr>
        <w:pStyle w:val="Ruller4"/>
        <w:rPr>
          <w:rtl/>
        </w:rPr>
      </w:pPr>
      <w:r w:rsidRPr="0065464F">
        <w:rPr>
          <w:rFonts w:hint="cs"/>
          <w:rtl/>
        </w:rPr>
        <w:t xml:space="preserve">נוכח סעיף זה, </w:t>
      </w:r>
      <w:r w:rsidR="00A57E30" w:rsidRPr="0065464F">
        <w:rPr>
          <w:rFonts w:hint="cs"/>
          <w:rtl/>
        </w:rPr>
        <w:t>וכפי שנפסק</w:t>
      </w:r>
      <w:r w:rsidRPr="0065464F">
        <w:rPr>
          <w:rFonts w:hint="cs"/>
          <w:rtl/>
        </w:rPr>
        <w:t xml:space="preserve"> בהלכת </w:t>
      </w:r>
      <w:proofErr w:type="spellStart"/>
      <w:r w:rsidRPr="0065464F">
        <w:rPr>
          <w:rFonts w:ascii="Century" w:hAnsi="Century" w:cs="Miriam" w:hint="cs"/>
          <w:b/>
          <w:spacing w:val="0"/>
          <w:sz w:val="22"/>
          <w:szCs w:val="24"/>
          <w:rtl/>
        </w:rPr>
        <w:t>נכט</w:t>
      </w:r>
      <w:proofErr w:type="spellEnd"/>
      <w:r w:rsidRPr="0065464F">
        <w:rPr>
          <w:rFonts w:hint="cs"/>
          <w:rtl/>
        </w:rPr>
        <w:t xml:space="preserve"> שני</w:t>
      </w:r>
      <w:r w:rsidR="00EC642F" w:rsidRPr="0065464F">
        <w:rPr>
          <w:rFonts w:hint="cs"/>
          <w:rtl/>
        </w:rPr>
        <w:t xml:space="preserve">תנה לפני כ-70 שנה וכוחה יפה גם </w:t>
      </w:r>
      <w:r w:rsidR="00B304E2" w:rsidRPr="0065464F">
        <w:rPr>
          <w:rFonts w:hint="cs"/>
          <w:rtl/>
        </w:rPr>
        <w:t>עתה</w:t>
      </w:r>
      <w:r w:rsidRPr="0065464F">
        <w:rPr>
          <w:rFonts w:hint="cs"/>
          <w:rtl/>
        </w:rPr>
        <w:t xml:space="preserve">, </w:t>
      </w:r>
      <w:r w:rsidRPr="0065464F">
        <w:rPr>
          <w:rtl/>
        </w:rPr>
        <w:t>ניתן להרשיע במספר עבירות העולות ממעשה אחד, כאשר מדובר בי</w:t>
      </w:r>
      <w:r w:rsidR="00EC642F" w:rsidRPr="0065464F">
        <w:rPr>
          <w:rtl/>
        </w:rPr>
        <w:t>סודות שונים של כל אחת מהעבירות</w:t>
      </w:r>
      <w:r w:rsidR="00EC642F" w:rsidRPr="0065464F">
        <w:rPr>
          <w:rFonts w:hint="cs"/>
          <w:rtl/>
        </w:rPr>
        <w:t xml:space="preserve">. </w:t>
      </w:r>
      <w:r w:rsidRPr="0065464F">
        <w:rPr>
          <w:rtl/>
        </w:rPr>
        <w:t>אולם</w:t>
      </w:r>
      <w:r w:rsidR="00EC642F" w:rsidRPr="0065464F">
        <w:rPr>
          <w:rFonts w:hint="cs"/>
          <w:rtl/>
        </w:rPr>
        <w:t>,</w:t>
      </w:r>
      <w:r w:rsidRPr="0065464F">
        <w:rPr>
          <w:rtl/>
        </w:rPr>
        <w:t xml:space="preserve"> אין להעניש יותר מפעם אחת בגין אותו מעשה</w:t>
      </w:r>
      <w:r w:rsidRPr="0065464F">
        <w:rPr>
          <w:rFonts w:hint="cs"/>
          <w:rtl/>
        </w:rPr>
        <w:t xml:space="preserve"> (</w:t>
      </w:r>
      <w:r w:rsidRPr="0065464F">
        <w:rPr>
          <w:rtl/>
        </w:rPr>
        <w:t>ע"פ 8457/15 </w:t>
      </w:r>
      <w:r w:rsidRPr="0065464F">
        <w:rPr>
          <w:rFonts w:ascii="Century" w:hAnsi="Century" w:cs="Miriam"/>
          <w:b/>
          <w:spacing w:val="0"/>
          <w:sz w:val="22"/>
          <w:szCs w:val="24"/>
          <w:rtl/>
        </w:rPr>
        <w:t>מדינת ישראל נ' ווזווז</w:t>
      </w:r>
      <w:r w:rsidR="00A57E30" w:rsidRPr="0065464F">
        <w:rPr>
          <w:rFonts w:hint="cs"/>
          <w:rtl/>
        </w:rPr>
        <w:t xml:space="preserve">, פסקה </w:t>
      </w:r>
      <w:r w:rsidR="00493F10" w:rsidRPr="0065464F">
        <w:rPr>
          <w:rFonts w:hint="cs"/>
          <w:rtl/>
        </w:rPr>
        <w:t>85</w:t>
      </w:r>
      <w:r w:rsidR="00A57E30" w:rsidRPr="0065464F">
        <w:rPr>
          <w:rFonts w:hint="cs"/>
          <w:rtl/>
        </w:rPr>
        <w:t xml:space="preserve"> </w:t>
      </w:r>
      <w:r w:rsidRPr="0065464F">
        <w:rPr>
          <w:rtl/>
        </w:rPr>
        <w:t>(</w:t>
      </w:r>
      <w:r w:rsidR="00DD5C3D" w:rsidRPr="0065464F">
        <w:rPr>
          <w:rFonts w:hint="cs"/>
          <w:rtl/>
        </w:rPr>
        <w:t>1.11.2018</w:t>
      </w:r>
      <w:r w:rsidRPr="0065464F">
        <w:rPr>
          <w:rtl/>
        </w:rPr>
        <w:t>)</w:t>
      </w:r>
      <w:r w:rsidR="00DD5C3D" w:rsidRPr="0065464F">
        <w:rPr>
          <w:rFonts w:hint="cs"/>
          <w:rtl/>
        </w:rPr>
        <w:t>;</w:t>
      </w:r>
      <w:r w:rsidR="00493F10" w:rsidRPr="0065464F">
        <w:rPr>
          <w:rFonts w:hint="cs"/>
          <w:rtl/>
        </w:rPr>
        <w:t xml:space="preserve"> </w:t>
      </w:r>
      <w:r w:rsidRPr="0065464F">
        <w:rPr>
          <w:rFonts w:hint="cs"/>
          <w:rtl/>
        </w:rPr>
        <w:t xml:space="preserve">לאחרונה: </w:t>
      </w:r>
      <w:proofErr w:type="spellStart"/>
      <w:r w:rsidRPr="0065464F">
        <w:rPr>
          <w:rFonts w:hint="cs"/>
          <w:rtl/>
        </w:rPr>
        <w:t>בש"</w:t>
      </w:r>
      <w:r w:rsidR="00DD5C3D" w:rsidRPr="0065464F">
        <w:rPr>
          <w:rFonts w:hint="cs"/>
          <w:rtl/>
        </w:rPr>
        <w:t>פ</w:t>
      </w:r>
      <w:proofErr w:type="spellEnd"/>
      <w:r w:rsidR="00DD5C3D" w:rsidRPr="0065464F">
        <w:rPr>
          <w:rtl/>
        </w:rPr>
        <w:t xml:space="preserve"> 2639/23 </w:t>
      </w:r>
      <w:r w:rsidR="00DD5C3D" w:rsidRPr="0065464F">
        <w:rPr>
          <w:rFonts w:ascii="Century" w:hAnsi="Century" w:cs="Miriam"/>
          <w:b/>
          <w:spacing w:val="0"/>
          <w:sz w:val="22"/>
          <w:szCs w:val="24"/>
          <w:rtl/>
        </w:rPr>
        <w:t>פרץ נ' מדינת ישראל</w:t>
      </w:r>
      <w:r w:rsidR="00DD5C3D" w:rsidRPr="0065464F">
        <w:rPr>
          <w:rtl/>
        </w:rPr>
        <w:t xml:space="preserve"> (</w:t>
      </w:r>
      <w:r w:rsidR="00DD5C3D" w:rsidRPr="0065464F">
        <w:rPr>
          <w:rFonts w:hint="cs"/>
          <w:rtl/>
        </w:rPr>
        <w:t>23.4.2023</w:t>
      </w:r>
      <w:r w:rsidR="00DD5C3D" w:rsidRPr="0065464F">
        <w:rPr>
          <w:rtl/>
        </w:rPr>
        <w:t>)</w:t>
      </w:r>
      <w:r w:rsidRPr="0065464F">
        <w:rPr>
          <w:rFonts w:hint="cs"/>
          <w:rtl/>
        </w:rPr>
        <w:t xml:space="preserve"> והאסמכתאות שם</w:t>
      </w:r>
      <w:r w:rsidR="00493F10" w:rsidRPr="0065464F">
        <w:rPr>
          <w:rFonts w:hint="cs"/>
          <w:rtl/>
        </w:rPr>
        <w:t xml:space="preserve">; וכן </w:t>
      </w:r>
      <w:r w:rsidR="00493F10" w:rsidRPr="0065464F">
        <w:rPr>
          <w:rtl/>
        </w:rPr>
        <w:t>יורם רבין ויניב ואקי </w:t>
      </w:r>
      <w:hyperlink r:id="rId8" w:history="1">
        <w:r w:rsidR="00493F10" w:rsidRPr="0065464F">
          <w:rPr>
            <w:rFonts w:ascii="Century" w:hAnsi="Century" w:cs="Miriam"/>
            <w:b/>
            <w:spacing w:val="0"/>
            <w:sz w:val="22"/>
            <w:szCs w:val="24"/>
            <w:rtl/>
          </w:rPr>
          <w:t>דיני עונשין</w:t>
        </w:r>
      </w:hyperlink>
      <w:r w:rsidR="00493F10" w:rsidRPr="0065464F">
        <w:t> </w:t>
      </w:r>
      <w:r w:rsidR="00493F10" w:rsidRPr="0065464F">
        <w:rPr>
          <w:rtl/>
        </w:rPr>
        <w:t xml:space="preserve">כרך א </w:t>
      </w:r>
      <w:r w:rsidR="00493F10" w:rsidRPr="0065464F">
        <w:rPr>
          <w:rFonts w:hint="cs"/>
          <w:rtl/>
        </w:rPr>
        <w:t>372-370 (2014</w:t>
      </w:r>
      <w:r w:rsidRPr="0065464F">
        <w:rPr>
          <w:rFonts w:hint="cs"/>
          <w:rtl/>
        </w:rPr>
        <w:t>)</w:t>
      </w:r>
      <w:r w:rsidR="00493F10" w:rsidRPr="0065464F">
        <w:rPr>
          <w:rFonts w:hint="cs"/>
          <w:rtl/>
        </w:rPr>
        <w:t>)</w:t>
      </w:r>
      <w:r w:rsidRPr="0065464F">
        <w:rPr>
          <w:rFonts w:hint="cs"/>
          <w:rtl/>
        </w:rPr>
        <w:t>.</w:t>
      </w:r>
      <w:r w:rsidRPr="0065464F">
        <w:rPr>
          <w:rtl/>
        </w:rPr>
        <w:t>‏‏</w:t>
      </w:r>
      <w:r w:rsidR="00C64F11" w:rsidRPr="0065464F">
        <w:rPr>
          <w:rFonts w:hint="cs"/>
          <w:rtl/>
        </w:rPr>
        <w:t xml:space="preserve"> </w:t>
      </w:r>
      <w:r w:rsidR="002E0A22" w:rsidRPr="0065464F">
        <w:rPr>
          <w:rFonts w:hint="cs"/>
          <w:rtl/>
        </w:rPr>
        <w:t>באשר ליסודות עבירת ניסיון לרצח, הרחבתי זה מקרוב:</w:t>
      </w:r>
    </w:p>
    <w:p w:rsidR="002E0A22" w:rsidRPr="0065464F" w:rsidRDefault="002E0A22" w:rsidP="002E0A22">
      <w:pPr>
        <w:pStyle w:val="Ruller40"/>
        <w:rPr>
          <w:rtl/>
        </w:rPr>
      </w:pPr>
    </w:p>
    <w:p w:rsidR="002E0A22" w:rsidRPr="0065464F" w:rsidRDefault="002E0A22" w:rsidP="002737F9">
      <w:pPr>
        <w:pStyle w:val="Ruller5"/>
        <w:rPr>
          <w:rtl/>
        </w:rPr>
      </w:pPr>
      <w:r w:rsidRPr="0065464F">
        <w:rPr>
          <w:rtl/>
        </w:rPr>
        <w:t xml:space="preserve">"היסוד העובדתי בעבירת הניסיון לרצח מתגבש אפוא כאשר המעשה שבוצע יוצא מגדר פעולת הכנה גרידא לביצועה של העבירה המושלמת – עבירת הרצח בכוונת תחילה. באשר ליסוד הנפשי, נדרש כי המבצע עבר את העבירה "במטרה לבצעה" בתוספת היסוד הנפשי של העבירה המוגמרת, קרי, כוונה תחילה </w:t>
      </w:r>
      <w:r w:rsidRPr="0065464F">
        <w:rPr>
          <w:rFonts w:hint="cs"/>
          <w:rtl/>
        </w:rPr>
        <w:t>[...]</w:t>
      </w:r>
      <w:r w:rsidRPr="0065464F">
        <w:rPr>
          <w:rtl/>
        </w:rPr>
        <w:t xml:space="preserve"> ‏להשלמת התמונה יצוין, כי עבירה זו לא נכללה בתיקון 137 לחוק, הרפורמה בעבירות המתה, ובחינתה לצורך העניין נותרה כפי שהייתה עובר לרפורמה</w:t>
      </w:r>
      <w:r w:rsidR="00DD5C3D" w:rsidRPr="0065464F">
        <w:rPr>
          <w:rFonts w:hint="cs"/>
          <w:rtl/>
        </w:rPr>
        <w:t>"</w:t>
      </w:r>
      <w:r w:rsidRPr="0065464F">
        <w:rPr>
          <w:rtl/>
        </w:rPr>
        <w:t xml:space="preserve"> </w:t>
      </w:r>
      <w:r w:rsidRPr="0065464F">
        <w:rPr>
          <w:rFonts w:hint="cs"/>
          <w:rtl/>
        </w:rPr>
        <w:t>(</w:t>
      </w:r>
      <w:r w:rsidRPr="0065464F">
        <w:rPr>
          <w:rtl/>
        </w:rPr>
        <w:t>ע"פ 3312/19 </w:t>
      </w:r>
      <w:r w:rsidRPr="0065464F">
        <w:rPr>
          <w:rFonts w:ascii="Century" w:hAnsi="Century" w:cs="Miriam"/>
          <w:b/>
          <w:spacing w:val="0"/>
          <w:szCs w:val="24"/>
          <w:rtl/>
        </w:rPr>
        <w:t xml:space="preserve">מדינת ישראל נ' אבו </w:t>
      </w:r>
      <w:proofErr w:type="spellStart"/>
      <w:r w:rsidRPr="0065464F">
        <w:rPr>
          <w:rFonts w:ascii="Century" w:hAnsi="Century" w:cs="Miriam"/>
          <w:b/>
          <w:spacing w:val="0"/>
          <w:szCs w:val="24"/>
          <w:rtl/>
        </w:rPr>
        <w:t>גודה</w:t>
      </w:r>
      <w:proofErr w:type="spellEnd"/>
      <w:r w:rsidRPr="0065464F">
        <w:rPr>
          <w:rFonts w:hint="cs"/>
          <w:rtl/>
        </w:rPr>
        <w:t xml:space="preserve">, פסקה </w:t>
      </w:r>
      <w:r w:rsidR="00493F10" w:rsidRPr="0065464F">
        <w:rPr>
          <w:rFonts w:hint="cs"/>
          <w:rtl/>
        </w:rPr>
        <w:t>16</w:t>
      </w:r>
      <w:r w:rsidRPr="0065464F">
        <w:rPr>
          <w:rFonts w:hint="cs"/>
          <w:rtl/>
        </w:rPr>
        <w:t xml:space="preserve"> </w:t>
      </w:r>
      <w:r w:rsidRPr="0065464F">
        <w:rPr>
          <w:rtl/>
        </w:rPr>
        <w:t>(</w:t>
      </w:r>
      <w:r w:rsidRPr="0065464F">
        <w:rPr>
          <w:rFonts w:hint="cs"/>
          <w:rtl/>
        </w:rPr>
        <w:t>22.1.2023</w:t>
      </w:r>
      <w:r w:rsidRPr="0065464F">
        <w:rPr>
          <w:rtl/>
        </w:rPr>
        <w:t>)</w:t>
      </w:r>
      <w:r w:rsidR="00C00CA6" w:rsidRPr="0065464F">
        <w:rPr>
          <w:rFonts w:hint="cs"/>
          <w:rtl/>
        </w:rPr>
        <w:t xml:space="preserve">; ראו גם: </w:t>
      </w:r>
      <w:r w:rsidR="00C00CA6" w:rsidRPr="0065464F">
        <w:rPr>
          <w:rtl/>
        </w:rPr>
        <w:t>ע"פ 2377/19 </w:t>
      </w:r>
      <w:r w:rsidR="00C00CA6" w:rsidRPr="0065464F">
        <w:rPr>
          <w:rFonts w:ascii="Century" w:hAnsi="Century" w:cs="Miriam"/>
          <w:b/>
          <w:spacing w:val="0"/>
          <w:szCs w:val="24"/>
          <w:rtl/>
        </w:rPr>
        <w:t>אפגאני נ' מדינת ישראל</w:t>
      </w:r>
      <w:r w:rsidR="00C00CA6" w:rsidRPr="0065464F">
        <w:rPr>
          <w:rFonts w:hint="cs"/>
          <w:rtl/>
        </w:rPr>
        <w:t xml:space="preserve">, פסקה </w:t>
      </w:r>
      <w:r w:rsidR="00493F10" w:rsidRPr="0065464F">
        <w:rPr>
          <w:rFonts w:hint="cs"/>
          <w:rtl/>
        </w:rPr>
        <w:t>17</w:t>
      </w:r>
      <w:r w:rsidR="00C00CA6" w:rsidRPr="0065464F">
        <w:rPr>
          <w:rFonts w:hint="cs"/>
          <w:rtl/>
        </w:rPr>
        <w:t xml:space="preserve"> </w:t>
      </w:r>
      <w:r w:rsidR="00C00CA6" w:rsidRPr="0065464F">
        <w:rPr>
          <w:rtl/>
        </w:rPr>
        <w:t>(</w:t>
      </w:r>
      <w:r w:rsidR="00C00CA6" w:rsidRPr="0065464F">
        <w:rPr>
          <w:rFonts w:hint="cs"/>
          <w:rtl/>
        </w:rPr>
        <w:t>22.5.2022</w:t>
      </w:r>
      <w:r w:rsidR="00C00CA6" w:rsidRPr="0065464F">
        <w:rPr>
          <w:rtl/>
        </w:rPr>
        <w:t>)‏</w:t>
      </w:r>
      <w:r w:rsidRPr="0065464F">
        <w:rPr>
          <w:rFonts w:hint="cs"/>
          <w:rtl/>
        </w:rPr>
        <w:t>)</w:t>
      </w:r>
      <w:r w:rsidRPr="0065464F">
        <w:rPr>
          <w:rtl/>
        </w:rPr>
        <w:t>‏‏</w:t>
      </w:r>
      <w:r w:rsidRPr="0065464F">
        <w:rPr>
          <w:rFonts w:hint="cs"/>
          <w:rtl/>
        </w:rPr>
        <w:t>.</w:t>
      </w:r>
    </w:p>
    <w:p w:rsidR="002E0A22" w:rsidRPr="0065464F" w:rsidRDefault="002E0A22" w:rsidP="002E0A22">
      <w:pPr>
        <w:pStyle w:val="Ruller40"/>
      </w:pPr>
    </w:p>
    <w:p w:rsidR="003F7348" w:rsidRPr="0065464F" w:rsidRDefault="003F7348" w:rsidP="003F7348">
      <w:pPr>
        <w:pStyle w:val="Ruller4"/>
        <w:rPr>
          <w:rtl/>
        </w:rPr>
      </w:pPr>
      <w:r w:rsidRPr="0065464F">
        <w:rPr>
          <w:rFonts w:hint="cs"/>
          <w:rtl/>
        </w:rPr>
        <w:t>יסודותיה של עבירת חבלה חמורה בנסיבות מחמירות הם שונים. עבירה זו מבוססת על סעיף 333 לחוק, שלפיו "</w:t>
      </w:r>
      <w:r w:rsidRPr="0065464F">
        <w:rPr>
          <w:rtl/>
        </w:rPr>
        <w:t>החובל בחברו חבלה חמורה שלא כדין, דינו – מאסר שבע שנים.</w:t>
      </w:r>
      <w:r w:rsidRPr="0065464F">
        <w:rPr>
          <w:rFonts w:hint="cs"/>
          <w:rtl/>
        </w:rPr>
        <w:t>" לצד זאת, החוק קובע בסעיף 335</w:t>
      </w:r>
      <w:r w:rsidR="00B304E2" w:rsidRPr="0065464F">
        <w:rPr>
          <w:rFonts w:hint="cs"/>
          <w:rtl/>
        </w:rPr>
        <w:t xml:space="preserve"> נסיבות מחמירות:</w:t>
      </w:r>
    </w:p>
    <w:p w:rsidR="003F7348" w:rsidRPr="0065464F" w:rsidRDefault="003F7348" w:rsidP="003F7348">
      <w:pPr>
        <w:pStyle w:val="Ruller40"/>
        <w:rPr>
          <w:rtl/>
        </w:rPr>
      </w:pPr>
    </w:p>
    <w:p w:rsidR="003F7348" w:rsidRPr="0065464F" w:rsidRDefault="003F7348" w:rsidP="003F7348">
      <w:pPr>
        <w:pStyle w:val="Ruller5"/>
        <w:rPr>
          <w:rtl/>
        </w:rPr>
      </w:pPr>
      <w:bookmarkStart w:id="6" w:name="Seif547"/>
      <w:bookmarkEnd w:id="6"/>
      <w:r w:rsidRPr="0065464F">
        <w:rPr>
          <w:rtl/>
        </w:rPr>
        <w:t>335. (א)  נעברה עבירה לפי סעיפים 333 או 334 –</w:t>
      </w:r>
    </w:p>
    <w:p w:rsidR="003F7348" w:rsidRPr="0065464F" w:rsidRDefault="003F7348" w:rsidP="003F7348">
      <w:pPr>
        <w:pStyle w:val="Ruller5"/>
        <w:rPr>
          <w:rtl/>
        </w:rPr>
      </w:pPr>
      <w:r w:rsidRPr="0065464F">
        <w:rPr>
          <w:rtl/>
        </w:rPr>
        <w:t>(1)   כשהעבריין נושא נשק חם או קר, דינו – כפל העונש הקבוע לעבירה;</w:t>
      </w:r>
    </w:p>
    <w:p w:rsidR="003F7348" w:rsidRPr="0065464F" w:rsidRDefault="003F7348" w:rsidP="003F7348">
      <w:pPr>
        <w:pStyle w:val="Ruller5"/>
        <w:rPr>
          <w:rtl/>
        </w:rPr>
      </w:pPr>
      <w:r w:rsidRPr="0065464F">
        <w:rPr>
          <w:rtl/>
        </w:rPr>
        <w:t>(2)   כשהיו נוכחים שניים או יותר שחברו יחד לביצוע המעשה בידי אחד או אחדים מהם, דינו של כל אחד מהם – כפל העונש הקבוע לעבירה.</w:t>
      </w:r>
    </w:p>
    <w:p w:rsidR="003F7348" w:rsidRPr="0065464F" w:rsidRDefault="003F7348" w:rsidP="003F7348">
      <w:pPr>
        <w:pStyle w:val="Ruller5"/>
        <w:rPr>
          <w:rtl/>
        </w:rPr>
      </w:pPr>
      <w:r w:rsidRPr="0065464F">
        <w:rPr>
          <w:rtl/>
        </w:rPr>
        <w:lastRenderedPageBreak/>
        <w:t>       (א1) העובר עבירה לפי סעיף 333 כלפי בן משפחתו, דינו – מאסר עשר שנים.</w:t>
      </w:r>
    </w:p>
    <w:p w:rsidR="003F7348" w:rsidRPr="0065464F" w:rsidRDefault="003F7348" w:rsidP="003F7348">
      <w:pPr>
        <w:pStyle w:val="Ruller4"/>
        <w:numPr>
          <w:ilvl w:val="0"/>
          <w:numId w:val="0"/>
        </w:numPr>
        <w:rPr>
          <w:rFonts w:ascii="Arial TUR" w:hAnsi="Arial TUR"/>
          <w:sz w:val="22"/>
          <w:rtl/>
        </w:rPr>
      </w:pPr>
    </w:p>
    <w:p w:rsidR="00D03717" w:rsidRPr="0065464F" w:rsidRDefault="003F7348" w:rsidP="003F7348">
      <w:pPr>
        <w:pStyle w:val="Ruller4"/>
        <w:numPr>
          <w:ilvl w:val="0"/>
          <w:numId w:val="0"/>
        </w:numPr>
        <w:rPr>
          <w:rtl/>
        </w:rPr>
      </w:pPr>
      <w:r w:rsidRPr="0065464F">
        <w:rPr>
          <w:rtl/>
        </w:rPr>
        <w:tab/>
      </w:r>
      <w:r w:rsidR="00DD5C3D" w:rsidRPr="0065464F">
        <w:rPr>
          <w:rFonts w:hint="cs"/>
          <w:rtl/>
        </w:rPr>
        <w:t xml:space="preserve">התקיימות העבירה מותנית </w:t>
      </w:r>
      <w:r w:rsidR="002737F9" w:rsidRPr="0065464F">
        <w:rPr>
          <w:rFonts w:hint="cs"/>
          <w:rtl/>
        </w:rPr>
        <w:t xml:space="preserve">אפוא </w:t>
      </w:r>
      <w:r w:rsidR="00DD5C3D" w:rsidRPr="0065464F">
        <w:rPr>
          <w:rFonts w:hint="cs"/>
          <w:rtl/>
        </w:rPr>
        <w:t>בתוצאה</w:t>
      </w:r>
      <w:r w:rsidRPr="0065464F">
        <w:rPr>
          <w:rFonts w:hint="cs"/>
          <w:rtl/>
        </w:rPr>
        <w:t xml:space="preserve"> </w:t>
      </w:r>
      <w:r w:rsidRPr="0065464F">
        <w:rPr>
          <w:rtl/>
        </w:rPr>
        <w:t>–</w:t>
      </w:r>
      <w:r w:rsidRPr="0065464F">
        <w:rPr>
          <w:rFonts w:hint="cs"/>
          <w:rtl/>
        </w:rPr>
        <w:t>"</w:t>
      </w:r>
      <w:r w:rsidRPr="0065464F">
        <w:rPr>
          <w:rtl/>
        </w:rPr>
        <w:t>חבלה חמורה"</w:t>
      </w:r>
      <w:r w:rsidRPr="0065464F">
        <w:rPr>
          <w:rFonts w:hint="cs"/>
          <w:rtl/>
        </w:rPr>
        <w:t>. מונח זה מוגדר בסעיף 34כד לחוק כ"</w:t>
      </w:r>
      <w:r w:rsidRPr="0065464F">
        <w:rPr>
          <w:rtl/>
        </w:rPr>
        <w:t>חבלה העולה כדי חבלה מסוכנת, או הפוגעת או עלולה לפגוע קשות או לתמיד בבריאות הנחבל או בנוחותו, או המגיעה כדי מום קבע או כדי פגיעת קבע או פגיעה קשה באחד האיברים, הקרומים או החושים החיצוניים או הפנימיים</w:t>
      </w:r>
      <w:r w:rsidRPr="0065464F">
        <w:rPr>
          <w:rFonts w:hint="cs"/>
          <w:rtl/>
        </w:rPr>
        <w:t xml:space="preserve">". </w:t>
      </w:r>
    </w:p>
    <w:p w:rsidR="00D03717" w:rsidRPr="0065464F" w:rsidRDefault="00D03717" w:rsidP="003F7348">
      <w:pPr>
        <w:pStyle w:val="Ruller4"/>
        <w:numPr>
          <w:ilvl w:val="0"/>
          <w:numId w:val="0"/>
        </w:numPr>
        <w:rPr>
          <w:rtl/>
        </w:rPr>
      </w:pPr>
    </w:p>
    <w:p w:rsidR="00430B02" w:rsidRPr="0065464F" w:rsidRDefault="00D03717" w:rsidP="002D3478">
      <w:pPr>
        <w:pStyle w:val="Ruller4"/>
        <w:numPr>
          <w:ilvl w:val="0"/>
          <w:numId w:val="0"/>
        </w:numPr>
        <w:rPr>
          <w:rtl/>
        </w:rPr>
      </w:pPr>
      <w:r w:rsidRPr="0065464F">
        <w:rPr>
          <w:rtl/>
        </w:rPr>
        <w:tab/>
      </w:r>
      <w:r w:rsidR="00DD5C3D" w:rsidRPr="0065464F">
        <w:rPr>
          <w:rFonts w:hint="cs"/>
          <w:rtl/>
        </w:rPr>
        <w:t xml:space="preserve">בשונה, </w:t>
      </w:r>
      <w:r w:rsidRPr="0065464F">
        <w:rPr>
          <w:rFonts w:hint="cs"/>
          <w:rtl/>
        </w:rPr>
        <w:t>התקיימות עבירת</w:t>
      </w:r>
      <w:r w:rsidR="00DD5C3D" w:rsidRPr="0065464F">
        <w:rPr>
          <w:rFonts w:hint="cs"/>
          <w:rtl/>
        </w:rPr>
        <w:t xml:space="preserve"> ניסיון לרצח </w:t>
      </w:r>
      <w:r w:rsidRPr="0065464F">
        <w:rPr>
          <w:rFonts w:hint="cs"/>
          <w:rtl/>
        </w:rPr>
        <w:t>אינה מחייבת כי</w:t>
      </w:r>
      <w:r w:rsidR="00DD5C3D" w:rsidRPr="0065464F">
        <w:rPr>
          <w:rFonts w:hint="cs"/>
          <w:rtl/>
        </w:rPr>
        <w:t xml:space="preserve"> </w:t>
      </w:r>
      <w:r w:rsidRPr="0065464F">
        <w:rPr>
          <w:rFonts w:hint="cs"/>
          <w:rtl/>
        </w:rPr>
        <w:t>יגרם</w:t>
      </w:r>
      <w:r w:rsidR="00DD5C3D" w:rsidRPr="0065464F">
        <w:rPr>
          <w:rFonts w:hint="cs"/>
          <w:rtl/>
        </w:rPr>
        <w:t xml:space="preserve"> נזק </w:t>
      </w:r>
      <w:r w:rsidR="00430B02" w:rsidRPr="0065464F">
        <w:rPr>
          <w:rFonts w:hint="cs"/>
          <w:rtl/>
        </w:rPr>
        <w:t xml:space="preserve">כלשהו </w:t>
      </w:r>
      <w:r w:rsidR="00DD5C3D" w:rsidRPr="0065464F">
        <w:rPr>
          <w:rFonts w:hint="cs"/>
          <w:rtl/>
        </w:rPr>
        <w:t>לקורבן המיועד</w:t>
      </w:r>
      <w:r w:rsidR="005235D6" w:rsidRPr="0065464F">
        <w:rPr>
          <w:rFonts w:hint="cs"/>
          <w:rtl/>
        </w:rPr>
        <w:t>, ואינה דורשת תוצאה כלל</w:t>
      </w:r>
      <w:r w:rsidR="00DD5C3D" w:rsidRPr="0065464F">
        <w:rPr>
          <w:rFonts w:hint="cs"/>
          <w:rtl/>
        </w:rPr>
        <w:t>.</w:t>
      </w:r>
      <w:r w:rsidR="003F7348" w:rsidRPr="0065464F">
        <w:rPr>
          <w:rFonts w:hint="cs"/>
          <w:rtl/>
        </w:rPr>
        <w:t xml:space="preserve"> כאמור, די בכך שהנאשם מבצע מעשה החורג מגדרי פעולות הכנה.</w:t>
      </w:r>
      <w:r w:rsidR="00DD5C3D" w:rsidRPr="0065464F">
        <w:rPr>
          <w:rFonts w:hint="cs"/>
          <w:rtl/>
        </w:rPr>
        <w:t xml:space="preserve"> </w:t>
      </w:r>
      <w:r w:rsidR="00573455" w:rsidRPr="0065464F">
        <w:rPr>
          <w:rFonts w:hint="cs"/>
          <w:rtl/>
        </w:rPr>
        <w:t>מכאן, שבדין הורשע המערער בשתי עבירות אלו</w:t>
      </w:r>
      <w:r w:rsidR="00191FD9" w:rsidRPr="0065464F">
        <w:rPr>
          <w:rFonts w:hint="cs"/>
          <w:rtl/>
        </w:rPr>
        <w:t xml:space="preserve"> אשר בוצעו </w:t>
      </w:r>
      <w:r w:rsidR="00191FD9" w:rsidRPr="0065464F">
        <w:rPr>
          <w:rtl/>
        </w:rPr>
        <w:t>–</w:t>
      </w:r>
      <w:r w:rsidR="00191FD9" w:rsidRPr="0065464F">
        <w:rPr>
          <w:rFonts w:hint="cs"/>
          <w:rtl/>
        </w:rPr>
        <w:t xml:space="preserve"> זאת לצד זאת </w:t>
      </w:r>
      <w:r w:rsidR="00191FD9" w:rsidRPr="0065464F">
        <w:rPr>
          <w:rtl/>
        </w:rPr>
        <w:t>–</w:t>
      </w:r>
      <w:r w:rsidR="00191FD9" w:rsidRPr="0065464F">
        <w:rPr>
          <w:rFonts w:hint="cs"/>
          <w:rtl/>
        </w:rPr>
        <w:t xml:space="preserve"> ברצף הפעולות האלימות שנקט המערער כלפי המתלוננת</w:t>
      </w:r>
      <w:r w:rsidR="00573455" w:rsidRPr="0065464F">
        <w:rPr>
          <w:rFonts w:hint="cs"/>
          <w:rtl/>
        </w:rPr>
        <w:t xml:space="preserve">. </w:t>
      </w:r>
      <w:r w:rsidR="00430B02" w:rsidRPr="0065464F">
        <w:rPr>
          <w:rFonts w:hint="cs"/>
          <w:rtl/>
        </w:rPr>
        <w:t xml:space="preserve">במישור </w:t>
      </w:r>
      <w:proofErr w:type="spellStart"/>
      <w:r w:rsidR="00430B02" w:rsidRPr="0065464F">
        <w:rPr>
          <w:rFonts w:hint="cs"/>
          <w:rtl/>
        </w:rPr>
        <w:t>העונשי</w:t>
      </w:r>
      <w:proofErr w:type="spellEnd"/>
      <w:r w:rsidR="00430B02" w:rsidRPr="0065464F">
        <w:rPr>
          <w:rFonts w:hint="cs"/>
          <w:rtl/>
        </w:rPr>
        <w:t xml:space="preserve"> </w:t>
      </w:r>
      <w:r w:rsidR="00430B02" w:rsidRPr="0065464F">
        <w:rPr>
          <w:rtl/>
        </w:rPr>
        <w:t>"בגין מספר עבירות המהוות מעשה אחד, יוטל עונש אחד, שלא יעלה על העונש המרבי בגין החמורה שבין העבירות; ואילו בגין מספר עבירות המהוות מספר מעשים, יוטל עונש כולל, המורכב מהעונש שיוטל בגין כל עבירה</w:t>
      </w:r>
      <w:r w:rsidR="00430B02" w:rsidRPr="0065464F">
        <w:rPr>
          <w:rFonts w:hint="cs"/>
          <w:rtl/>
        </w:rPr>
        <w:t>" (</w:t>
      </w:r>
      <w:r w:rsidR="00430B02" w:rsidRPr="0065464F">
        <w:rPr>
          <w:rtl/>
        </w:rPr>
        <w:t xml:space="preserve">ע"פ 8686/15 </w:t>
      </w:r>
      <w:proofErr w:type="spellStart"/>
      <w:r w:rsidR="00430B02" w:rsidRPr="0065464F">
        <w:rPr>
          <w:rFonts w:ascii="Century" w:hAnsi="Century" w:cs="Miriam"/>
          <w:b/>
          <w:spacing w:val="0"/>
          <w:sz w:val="22"/>
          <w:szCs w:val="24"/>
          <w:rtl/>
        </w:rPr>
        <w:t>גריבוב</w:t>
      </w:r>
      <w:proofErr w:type="spellEnd"/>
      <w:r w:rsidR="00430B02" w:rsidRPr="0065464F">
        <w:rPr>
          <w:rFonts w:ascii="Century" w:hAnsi="Century" w:cs="Miriam"/>
          <w:b/>
          <w:spacing w:val="0"/>
          <w:sz w:val="22"/>
          <w:szCs w:val="24"/>
          <w:rtl/>
        </w:rPr>
        <w:t xml:space="preserve"> נ' מדינת ישראל</w:t>
      </w:r>
      <w:r w:rsidR="00430B02" w:rsidRPr="0065464F">
        <w:rPr>
          <w:rFonts w:hint="cs"/>
          <w:rtl/>
        </w:rPr>
        <w:t xml:space="preserve">, פסקה </w:t>
      </w:r>
      <w:r w:rsidR="00493F10" w:rsidRPr="0065464F">
        <w:rPr>
          <w:rFonts w:hint="cs"/>
          <w:rtl/>
        </w:rPr>
        <w:t>50</w:t>
      </w:r>
      <w:r w:rsidR="00430B02" w:rsidRPr="0065464F">
        <w:rPr>
          <w:rtl/>
        </w:rPr>
        <w:t> (</w:t>
      </w:r>
      <w:r w:rsidR="00430B02" w:rsidRPr="0065464F">
        <w:rPr>
          <w:rFonts w:hint="cs"/>
          <w:rtl/>
        </w:rPr>
        <w:t>3.10.2017</w:t>
      </w:r>
      <w:r w:rsidR="00430B02" w:rsidRPr="0065464F">
        <w:rPr>
          <w:rtl/>
        </w:rPr>
        <w:t>)</w:t>
      </w:r>
      <w:r w:rsidR="00430B02" w:rsidRPr="0065464F">
        <w:rPr>
          <w:rFonts w:hint="cs"/>
          <w:rtl/>
        </w:rPr>
        <w:t>)</w:t>
      </w:r>
      <w:r w:rsidR="00430B02" w:rsidRPr="0065464F">
        <w:rPr>
          <w:rtl/>
        </w:rPr>
        <w:t>‏‏</w:t>
      </w:r>
      <w:r w:rsidR="00430B02" w:rsidRPr="0065464F">
        <w:rPr>
          <w:rFonts w:hint="cs"/>
          <w:rtl/>
        </w:rPr>
        <w:t xml:space="preserve">. ואכן, כך </w:t>
      </w:r>
      <w:r w:rsidR="002D3478" w:rsidRPr="0065464F">
        <w:rPr>
          <w:rFonts w:hint="cs"/>
          <w:rtl/>
        </w:rPr>
        <w:t>קבע</w:t>
      </w:r>
      <w:r w:rsidR="00430B02" w:rsidRPr="0065464F">
        <w:rPr>
          <w:rFonts w:hint="cs"/>
          <w:rtl/>
        </w:rPr>
        <w:t xml:space="preserve"> בית המשפט המחוזי. </w:t>
      </w:r>
    </w:p>
    <w:p w:rsidR="00EC34DB" w:rsidRPr="0065464F" w:rsidRDefault="00EC34DB" w:rsidP="00EC34DB">
      <w:pPr>
        <w:pStyle w:val="Ruller40"/>
        <w:rPr>
          <w:rtl/>
        </w:rPr>
      </w:pPr>
    </w:p>
    <w:p w:rsidR="00EC34DB" w:rsidRPr="0065464F" w:rsidRDefault="0045482C" w:rsidP="00D03717">
      <w:pPr>
        <w:pStyle w:val="Ruller4"/>
        <w:rPr>
          <w:rtl/>
        </w:rPr>
      </w:pPr>
      <w:r w:rsidRPr="0065464F">
        <w:rPr>
          <w:rFonts w:hint="cs"/>
          <w:rtl/>
        </w:rPr>
        <w:t>לצד</w:t>
      </w:r>
      <w:r w:rsidR="00EC34DB" w:rsidRPr="0065464F">
        <w:rPr>
          <w:rFonts w:hint="cs"/>
          <w:rtl/>
        </w:rPr>
        <w:t xml:space="preserve"> זאת, עמדנו בדיון בערעור על הקושי שבהרשעת המערער בעבירת חבלה בנסיבות מחמירות לפי סעיף 335(א)(1) </w:t>
      </w:r>
      <w:r w:rsidR="002A7326">
        <w:rPr>
          <w:rFonts w:hint="cs"/>
          <w:rtl/>
        </w:rPr>
        <w:t xml:space="preserve">לחוק </w:t>
      </w:r>
      <w:r w:rsidR="00EC34DB" w:rsidRPr="0065464F">
        <w:rPr>
          <w:rFonts w:hint="cs"/>
          <w:rtl/>
        </w:rPr>
        <w:t>ביחד עם הרשעתו באותה העבירה בנסיבות סעיף 335(א1)</w:t>
      </w:r>
      <w:r w:rsidR="002A7326">
        <w:rPr>
          <w:rFonts w:hint="cs"/>
          <w:rtl/>
        </w:rPr>
        <w:t xml:space="preserve"> לחוק</w:t>
      </w:r>
      <w:r w:rsidR="00EC34DB" w:rsidRPr="0065464F">
        <w:rPr>
          <w:rFonts w:hint="cs"/>
          <w:rtl/>
        </w:rPr>
        <w:t xml:space="preserve">. </w:t>
      </w:r>
      <w:r w:rsidR="00D03717" w:rsidRPr="0065464F">
        <w:rPr>
          <w:rFonts w:hint="cs"/>
          <w:rtl/>
        </w:rPr>
        <w:t xml:space="preserve">במענה, באת-כוח המשיבה הבהירה כי בנסיבות העניין היא אינה מתנגדת כי הרשעת המערער בעבירת חבלה חמורה בנסיבות מחמירות תיוותר לפי סעיף 333 </w:t>
      </w:r>
      <w:r w:rsidR="002A7326">
        <w:rPr>
          <w:rFonts w:hint="cs"/>
          <w:rtl/>
        </w:rPr>
        <w:t xml:space="preserve">לחוק </w:t>
      </w:r>
      <w:r w:rsidR="00D03717" w:rsidRPr="0065464F">
        <w:rPr>
          <w:rFonts w:hint="cs"/>
          <w:rtl/>
        </w:rPr>
        <w:t xml:space="preserve">בשילוב עם בסעיף 335(א)(1) בלבד, וכך אנו מורים. </w:t>
      </w:r>
    </w:p>
    <w:p w:rsidR="00E1785F" w:rsidRPr="0065464F" w:rsidRDefault="00E1785F" w:rsidP="00A51FAE">
      <w:pPr>
        <w:pStyle w:val="Ruller40"/>
        <w:rPr>
          <w:rFonts w:ascii="Century" w:hAnsi="Century" w:cs="Miriam"/>
          <w:b/>
          <w:spacing w:val="0"/>
          <w:szCs w:val="24"/>
          <w:rtl/>
        </w:rPr>
      </w:pPr>
    </w:p>
    <w:p w:rsidR="00E1785F" w:rsidRPr="0065464F" w:rsidRDefault="00E1785F" w:rsidP="00A51FAE">
      <w:pPr>
        <w:pStyle w:val="Ruller40"/>
        <w:rPr>
          <w:rFonts w:ascii="Century" w:hAnsi="Century" w:cs="Miriam"/>
          <w:b/>
          <w:spacing w:val="0"/>
          <w:szCs w:val="24"/>
          <w:rtl/>
        </w:rPr>
      </w:pPr>
      <w:r w:rsidRPr="0065464F">
        <w:rPr>
          <w:rFonts w:ascii="Century" w:hAnsi="Century" w:cs="Miriam" w:hint="cs"/>
          <w:b/>
          <w:spacing w:val="0"/>
          <w:szCs w:val="24"/>
          <w:rtl/>
        </w:rPr>
        <w:t>הערעור על גזר הדין</w:t>
      </w:r>
    </w:p>
    <w:p w:rsidR="00E0527C" w:rsidRPr="0065464F" w:rsidRDefault="00E0527C" w:rsidP="00E0527C">
      <w:pPr>
        <w:pStyle w:val="Ruller4"/>
        <w:numPr>
          <w:ilvl w:val="0"/>
          <w:numId w:val="0"/>
        </w:numPr>
      </w:pPr>
    </w:p>
    <w:p w:rsidR="007C4AE1" w:rsidRPr="0065464F" w:rsidRDefault="00E1785F" w:rsidP="00140FB8">
      <w:pPr>
        <w:pStyle w:val="Ruller4"/>
      </w:pPr>
      <w:r w:rsidRPr="0065464F">
        <w:rPr>
          <w:rFonts w:hint="cs"/>
          <w:rtl/>
        </w:rPr>
        <w:t xml:space="preserve">מספר היבטים </w:t>
      </w:r>
      <w:r w:rsidR="00E0527C" w:rsidRPr="0065464F">
        <w:rPr>
          <w:rFonts w:hint="cs"/>
          <w:rtl/>
        </w:rPr>
        <w:t>באירוע</w:t>
      </w:r>
      <w:r w:rsidRPr="0065464F">
        <w:rPr>
          <w:rFonts w:hint="cs"/>
          <w:rtl/>
        </w:rPr>
        <w:t xml:space="preserve"> זה מצדיקים ענישה </w:t>
      </w:r>
      <w:r w:rsidR="009749EF" w:rsidRPr="0065464F">
        <w:rPr>
          <w:rFonts w:hint="cs"/>
          <w:rtl/>
        </w:rPr>
        <w:t>ברף הגבוה</w:t>
      </w:r>
      <w:r w:rsidR="00A87586" w:rsidRPr="0065464F">
        <w:rPr>
          <w:rFonts w:hint="cs"/>
          <w:rtl/>
        </w:rPr>
        <w:t>:</w:t>
      </w:r>
      <w:r w:rsidRPr="0065464F">
        <w:rPr>
          <w:rFonts w:hint="cs"/>
          <w:rtl/>
        </w:rPr>
        <w:t xml:space="preserve"> </w:t>
      </w:r>
      <w:r w:rsidRPr="0065464F">
        <w:rPr>
          <w:rFonts w:ascii="Century" w:hAnsi="Century" w:cs="Miriam" w:hint="cs"/>
          <w:b/>
          <w:spacing w:val="0"/>
          <w:sz w:val="22"/>
          <w:szCs w:val="24"/>
          <w:rtl/>
        </w:rPr>
        <w:t>הראשון</w:t>
      </w:r>
      <w:r w:rsidRPr="0065464F">
        <w:rPr>
          <w:rFonts w:hint="cs"/>
          <w:rtl/>
        </w:rPr>
        <w:t xml:space="preserve">, מדיניות הענישה המחמירה הנהוגה בגין עבירות אלימות בין בני זוג. </w:t>
      </w:r>
      <w:r w:rsidR="000E3F6D" w:rsidRPr="0065464F">
        <w:rPr>
          <w:rFonts w:hint="cs"/>
          <w:rtl/>
        </w:rPr>
        <w:t>רק</w:t>
      </w:r>
      <w:r w:rsidRPr="0065464F">
        <w:rPr>
          <w:rFonts w:hint="cs"/>
          <w:rtl/>
        </w:rPr>
        <w:t xml:space="preserve"> לאחרונה ציינתי </w:t>
      </w:r>
      <w:r w:rsidR="00D036EA" w:rsidRPr="0065464F">
        <w:rPr>
          <w:rtl/>
        </w:rPr>
        <w:t>"</w:t>
      </w:r>
      <w:r w:rsidR="00D036EA" w:rsidRPr="0065464F">
        <w:rPr>
          <w:rFonts w:ascii="Century" w:hAnsi="Century" w:cs="Miriam"/>
          <w:b/>
          <w:spacing w:val="0"/>
          <w:sz w:val="22"/>
          <w:szCs w:val="24"/>
          <w:rtl/>
        </w:rPr>
        <w:t>אמירתו החוזרת ונשנית של בית משפט זה בדבר הצורך בענישה מחמירה בגין עבירות אלימות בין בני-זוג, אינה מן השפה ולחוץ. מדובר בכורח המציאות</w:t>
      </w:r>
      <w:r w:rsidR="00D036EA" w:rsidRPr="0065464F">
        <w:rPr>
          <w:rFonts w:hint="cs"/>
          <w:rtl/>
        </w:rPr>
        <w:t>" (</w:t>
      </w:r>
      <w:r w:rsidR="00D036EA" w:rsidRPr="0065464F">
        <w:rPr>
          <w:rtl/>
        </w:rPr>
        <w:t>ע"פ 5914/22 </w:t>
      </w:r>
      <w:r w:rsidR="00D036EA" w:rsidRPr="0065464F">
        <w:rPr>
          <w:rFonts w:ascii="Century" w:hAnsi="Century" w:cs="Miriam"/>
          <w:b/>
          <w:spacing w:val="0"/>
          <w:sz w:val="22"/>
          <w:szCs w:val="24"/>
          <w:rtl/>
        </w:rPr>
        <w:t>מדינת ישראל נ' אבו רומי</w:t>
      </w:r>
      <w:r w:rsidR="00D036EA" w:rsidRPr="0065464F">
        <w:rPr>
          <w:rFonts w:hint="cs"/>
          <w:rtl/>
        </w:rPr>
        <w:t>, פסקה 9</w:t>
      </w:r>
      <w:r w:rsidR="00D036EA" w:rsidRPr="0065464F">
        <w:rPr>
          <w:rFonts w:ascii="Century" w:hAnsi="Century" w:cs="Miriam" w:hint="cs"/>
          <w:b/>
          <w:spacing w:val="0"/>
          <w:sz w:val="22"/>
          <w:szCs w:val="24"/>
          <w:rtl/>
        </w:rPr>
        <w:t xml:space="preserve"> </w:t>
      </w:r>
      <w:r w:rsidR="00D036EA" w:rsidRPr="0065464F">
        <w:rPr>
          <w:rtl/>
        </w:rPr>
        <w:t>(</w:t>
      </w:r>
      <w:r w:rsidR="00D036EA" w:rsidRPr="0065464F">
        <w:rPr>
          <w:rFonts w:hint="cs"/>
          <w:rtl/>
        </w:rPr>
        <w:t>24.4.2023</w:t>
      </w:r>
      <w:r w:rsidR="00D036EA" w:rsidRPr="0065464F">
        <w:rPr>
          <w:rtl/>
        </w:rPr>
        <w:t>)</w:t>
      </w:r>
      <w:r w:rsidR="009749EF" w:rsidRPr="0065464F">
        <w:rPr>
          <w:rFonts w:hint="cs"/>
          <w:rtl/>
        </w:rPr>
        <w:t xml:space="preserve">; וראו גם: </w:t>
      </w:r>
      <w:r w:rsidR="00140FB8" w:rsidRPr="0065464F">
        <w:rPr>
          <w:rFonts w:hint="cs"/>
          <w:rtl/>
        </w:rPr>
        <w:t>עניין</w:t>
      </w:r>
      <w:r w:rsidR="003C7320" w:rsidRPr="0065464F">
        <w:rPr>
          <w:rFonts w:hint="cs"/>
          <w:rtl/>
        </w:rPr>
        <w:t xml:space="preserve"> </w:t>
      </w:r>
      <w:proofErr w:type="spellStart"/>
      <w:r w:rsidR="003C7320" w:rsidRPr="0065464F">
        <w:rPr>
          <w:rFonts w:ascii="Century" w:hAnsi="Century" w:cs="Miriam"/>
          <w:b/>
          <w:spacing w:val="0"/>
          <w:sz w:val="22"/>
          <w:szCs w:val="24"/>
          <w:rtl/>
        </w:rPr>
        <w:t>וואסה</w:t>
      </w:r>
      <w:proofErr w:type="spellEnd"/>
      <w:r w:rsidR="003C7320" w:rsidRPr="0065464F">
        <w:rPr>
          <w:rFonts w:hint="cs"/>
          <w:rtl/>
        </w:rPr>
        <w:t xml:space="preserve">, </w:t>
      </w:r>
      <w:r w:rsidR="00140FB8" w:rsidRPr="0065464F">
        <w:rPr>
          <w:rFonts w:hint="cs"/>
          <w:rtl/>
        </w:rPr>
        <w:t>ב</w:t>
      </w:r>
      <w:r w:rsidR="003C7320" w:rsidRPr="0065464F">
        <w:rPr>
          <w:rFonts w:hint="cs"/>
          <w:rtl/>
        </w:rPr>
        <w:t xml:space="preserve">פסקה 21; </w:t>
      </w:r>
      <w:r w:rsidR="003C7320" w:rsidRPr="0065464F">
        <w:rPr>
          <w:rtl/>
        </w:rPr>
        <w:t xml:space="preserve">ע"פ 375/22 </w:t>
      </w:r>
      <w:r w:rsidR="003C7320" w:rsidRPr="0065464F">
        <w:rPr>
          <w:rFonts w:ascii="Century" w:hAnsi="Century" w:cs="Miriam"/>
          <w:b/>
          <w:spacing w:val="0"/>
          <w:sz w:val="22"/>
          <w:szCs w:val="24"/>
          <w:rtl/>
        </w:rPr>
        <w:t>מדינת ישראל נ' בסל</w:t>
      </w:r>
      <w:r w:rsidR="003C7320" w:rsidRPr="0065464F">
        <w:rPr>
          <w:rFonts w:hint="cs"/>
          <w:rtl/>
        </w:rPr>
        <w:t xml:space="preserve">, פסקה 11 </w:t>
      </w:r>
      <w:r w:rsidR="003C7320" w:rsidRPr="0065464F">
        <w:rPr>
          <w:rtl/>
        </w:rPr>
        <w:t>(</w:t>
      </w:r>
      <w:r w:rsidR="003C7320" w:rsidRPr="0065464F">
        <w:rPr>
          <w:rFonts w:hint="cs"/>
          <w:rtl/>
        </w:rPr>
        <w:t>10.2.2022</w:t>
      </w:r>
      <w:r w:rsidR="003C7320" w:rsidRPr="0065464F">
        <w:rPr>
          <w:rtl/>
        </w:rPr>
        <w:t>)</w:t>
      </w:r>
      <w:r w:rsidR="007C4AE1" w:rsidRPr="0065464F">
        <w:rPr>
          <w:rFonts w:hint="cs"/>
          <w:rtl/>
        </w:rPr>
        <w:t>).</w:t>
      </w:r>
    </w:p>
    <w:p w:rsidR="007C4AE1" w:rsidRPr="0065464F" w:rsidRDefault="007C4AE1" w:rsidP="007C4AE1">
      <w:pPr>
        <w:pStyle w:val="Ruller4"/>
        <w:numPr>
          <w:ilvl w:val="0"/>
          <w:numId w:val="0"/>
        </w:numPr>
        <w:rPr>
          <w:rtl/>
        </w:rPr>
      </w:pPr>
    </w:p>
    <w:p w:rsidR="007C4AE1" w:rsidRPr="0065464F" w:rsidRDefault="007C4AE1" w:rsidP="005A382B">
      <w:pPr>
        <w:pStyle w:val="Ruller4"/>
        <w:numPr>
          <w:ilvl w:val="0"/>
          <w:numId w:val="0"/>
        </w:numPr>
        <w:rPr>
          <w:rtl/>
        </w:rPr>
      </w:pPr>
      <w:r w:rsidRPr="0065464F">
        <w:rPr>
          <w:rtl/>
        </w:rPr>
        <w:tab/>
      </w:r>
      <w:r w:rsidR="003C7320" w:rsidRPr="0065464F">
        <w:rPr>
          <w:rFonts w:ascii="Century" w:hAnsi="Century" w:cs="Miriam" w:hint="cs"/>
          <w:b/>
          <w:spacing w:val="0"/>
          <w:sz w:val="22"/>
          <w:szCs w:val="24"/>
          <w:rtl/>
        </w:rPr>
        <w:t>השני</w:t>
      </w:r>
      <w:r w:rsidR="00E1785F" w:rsidRPr="0065464F">
        <w:rPr>
          <w:rFonts w:hint="cs"/>
          <w:rtl/>
        </w:rPr>
        <w:t xml:space="preserve">, </w:t>
      </w:r>
      <w:r w:rsidR="00A87586" w:rsidRPr="0065464F">
        <w:rPr>
          <w:rFonts w:hint="cs"/>
          <w:rtl/>
        </w:rPr>
        <w:t xml:space="preserve">טיב המעשים </w:t>
      </w:r>
      <w:r w:rsidR="00084C2A">
        <w:rPr>
          <w:rFonts w:hint="cs"/>
          <w:rtl/>
        </w:rPr>
        <w:t>וה</w:t>
      </w:r>
      <w:r w:rsidR="005A382B">
        <w:rPr>
          <w:rFonts w:hint="cs"/>
          <w:rtl/>
        </w:rPr>
        <w:t>י</w:t>
      </w:r>
      <w:r w:rsidR="008512F8">
        <w:rPr>
          <w:rFonts w:hint="cs"/>
          <w:rtl/>
        </w:rPr>
        <w:t>משכותם</w:t>
      </w:r>
      <w:r w:rsidR="00A87586" w:rsidRPr="0065464F">
        <w:rPr>
          <w:rFonts w:hint="cs"/>
          <w:rtl/>
        </w:rPr>
        <w:t>.</w:t>
      </w:r>
      <w:r w:rsidR="00E1785F" w:rsidRPr="0065464F">
        <w:rPr>
          <w:rFonts w:hint="cs"/>
          <w:rtl/>
        </w:rPr>
        <w:t xml:space="preserve"> </w:t>
      </w:r>
      <w:r w:rsidRPr="0065464F">
        <w:rPr>
          <w:rFonts w:hint="cs"/>
          <w:rtl/>
        </w:rPr>
        <w:t>אין מדובר באירוע שכולל אקט אלים נקודתי</w:t>
      </w:r>
      <w:r w:rsidR="008016B1" w:rsidRPr="0065464F">
        <w:rPr>
          <w:rFonts w:hint="cs"/>
          <w:rtl/>
        </w:rPr>
        <w:t xml:space="preserve"> בודד</w:t>
      </w:r>
      <w:r w:rsidRPr="0065464F">
        <w:rPr>
          <w:rFonts w:hint="cs"/>
          <w:rtl/>
        </w:rPr>
        <w:t>.</w:t>
      </w:r>
      <w:r w:rsidR="00E1785F" w:rsidRPr="0065464F">
        <w:rPr>
          <w:rFonts w:hint="cs"/>
          <w:rtl/>
        </w:rPr>
        <w:t xml:space="preserve"> המערער נקט ברצף פעולות אלימות</w:t>
      </w:r>
      <w:r w:rsidR="00DA1ACC" w:rsidRPr="0065464F">
        <w:rPr>
          <w:rFonts w:hint="cs"/>
          <w:rtl/>
        </w:rPr>
        <w:t xml:space="preserve"> משך כ-7.5 דקות</w:t>
      </w:r>
      <w:r w:rsidR="00E1785F" w:rsidRPr="0065464F">
        <w:rPr>
          <w:rFonts w:hint="cs"/>
          <w:rtl/>
        </w:rPr>
        <w:t xml:space="preserve">, ללא רחם. </w:t>
      </w:r>
      <w:r w:rsidRPr="0065464F">
        <w:rPr>
          <w:rFonts w:hint="cs"/>
          <w:rtl/>
        </w:rPr>
        <w:t xml:space="preserve">תחילה </w:t>
      </w:r>
      <w:r w:rsidR="003C30B9" w:rsidRPr="0065464F">
        <w:rPr>
          <w:rFonts w:hint="cs"/>
          <w:rtl/>
        </w:rPr>
        <w:t xml:space="preserve">תקף את המתלוננת </w:t>
      </w:r>
      <w:r w:rsidRPr="0065464F">
        <w:rPr>
          <w:rFonts w:hint="cs"/>
          <w:rtl/>
        </w:rPr>
        <w:t>באמצעות מערוך, לאחר מכן בידיו, ולבסוף באמצעות סכין.</w:t>
      </w:r>
      <w:r w:rsidR="00F36149" w:rsidRPr="0065464F">
        <w:rPr>
          <w:rFonts w:hint="cs"/>
          <w:rtl/>
        </w:rPr>
        <w:t xml:space="preserve"> הוא לא חדל </w:t>
      </w:r>
      <w:r w:rsidR="00F36149" w:rsidRPr="0065464F">
        <w:rPr>
          <w:rFonts w:hint="cs"/>
          <w:rtl/>
        </w:rPr>
        <w:lastRenderedPageBreak/>
        <w:t>ממעשיו למשמע ת</w:t>
      </w:r>
      <w:r w:rsidR="001975DA" w:rsidRPr="0065464F">
        <w:rPr>
          <w:rFonts w:hint="cs"/>
          <w:rtl/>
        </w:rPr>
        <w:t>חנוני</w:t>
      </w:r>
      <w:r w:rsidR="003C30B9" w:rsidRPr="0065464F">
        <w:rPr>
          <w:rFonts w:hint="cs"/>
          <w:rtl/>
        </w:rPr>
        <w:t xml:space="preserve"> המתלוננת</w:t>
      </w:r>
      <w:r w:rsidR="00CB54E3" w:rsidRPr="0065464F">
        <w:rPr>
          <w:rFonts w:hint="cs"/>
          <w:rtl/>
        </w:rPr>
        <w:t xml:space="preserve"> ואף לא למשמע בכיו של בנו</w:t>
      </w:r>
      <w:r w:rsidR="00F36149" w:rsidRPr="0065464F">
        <w:rPr>
          <w:rFonts w:hint="cs"/>
          <w:rtl/>
        </w:rPr>
        <w:t>.</w:t>
      </w:r>
      <w:r w:rsidR="00CB54E3" w:rsidRPr="0065464F">
        <w:rPr>
          <w:rFonts w:hint="cs"/>
          <w:rtl/>
        </w:rPr>
        <w:t xml:space="preserve"> היו </w:t>
      </w:r>
      <w:r w:rsidR="00A87586" w:rsidRPr="0065464F">
        <w:rPr>
          <w:rFonts w:hint="cs"/>
          <w:rtl/>
        </w:rPr>
        <w:t>לו</w:t>
      </w:r>
      <w:r w:rsidR="00CB54E3" w:rsidRPr="0065464F">
        <w:rPr>
          <w:rFonts w:hint="cs"/>
          <w:rtl/>
        </w:rPr>
        <w:t xml:space="preserve"> מספר הזדמנויות לח</w:t>
      </w:r>
      <w:r w:rsidRPr="0065464F">
        <w:rPr>
          <w:rFonts w:hint="cs"/>
          <w:rtl/>
        </w:rPr>
        <w:t>דול ממעשיו, אולם הוא המשיך בשלו</w:t>
      </w:r>
      <w:r w:rsidR="00CB54E3" w:rsidRPr="0065464F">
        <w:rPr>
          <w:rFonts w:hint="cs"/>
          <w:rtl/>
        </w:rPr>
        <w:t>.</w:t>
      </w:r>
      <w:r w:rsidR="00E1785F" w:rsidRPr="0065464F">
        <w:rPr>
          <w:rFonts w:hint="cs"/>
          <w:rtl/>
        </w:rPr>
        <w:t xml:space="preserve"> </w:t>
      </w:r>
      <w:r w:rsidR="008B77EE" w:rsidRPr="0065464F">
        <w:rPr>
          <w:rFonts w:hint="cs"/>
          <w:rtl/>
        </w:rPr>
        <w:t>אל</w:t>
      </w:r>
      <w:r w:rsidR="009749EF" w:rsidRPr="0065464F">
        <w:rPr>
          <w:rFonts w:hint="cs"/>
          <w:rtl/>
        </w:rPr>
        <w:t>מל</w:t>
      </w:r>
      <w:r w:rsidR="008B77EE" w:rsidRPr="0065464F">
        <w:rPr>
          <w:rFonts w:hint="cs"/>
          <w:rtl/>
        </w:rPr>
        <w:t>א נחישות השכנים ואומץ ליבם</w:t>
      </w:r>
      <w:r w:rsidR="009749EF" w:rsidRPr="0065464F">
        <w:rPr>
          <w:rFonts w:hint="cs"/>
          <w:rtl/>
        </w:rPr>
        <w:t xml:space="preserve"> </w:t>
      </w:r>
      <w:r w:rsidR="00C76E2D">
        <w:rPr>
          <w:rFonts w:hint="cs"/>
          <w:rtl/>
        </w:rPr>
        <w:t>בהחלט</w:t>
      </w:r>
      <w:r w:rsidR="00C76E2D" w:rsidRPr="0065464F">
        <w:rPr>
          <w:rFonts w:hint="cs"/>
          <w:rtl/>
        </w:rPr>
        <w:t xml:space="preserve"> </w:t>
      </w:r>
      <w:r w:rsidR="009749EF" w:rsidRPr="0065464F">
        <w:rPr>
          <w:rFonts w:hint="cs"/>
          <w:rtl/>
        </w:rPr>
        <w:t xml:space="preserve">ייתכן </w:t>
      </w:r>
      <w:r w:rsidR="00332BE4" w:rsidRPr="0065464F">
        <w:rPr>
          <w:rFonts w:hint="cs"/>
          <w:rtl/>
        </w:rPr>
        <w:t>כי</w:t>
      </w:r>
      <w:r w:rsidR="009749EF" w:rsidRPr="0065464F">
        <w:rPr>
          <w:rFonts w:hint="cs"/>
          <w:rtl/>
        </w:rPr>
        <w:t xml:space="preserve"> המתלוננת </w:t>
      </w:r>
      <w:r w:rsidR="003C7320" w:rsidRPr="0065464F">
        <w:rPr>
          <w:rFonts w:hint="cs"/>
          <w:rtl/>
        </w:rPr>
        <w:t>לא הייתה שורדת</w:t>
      </w:r>
      <w:r w:rsidR="00CB54E3" w:rsidRPr="0065464F">
        <w:rPr>
          <w:rFonts w:hint="cs"/>
          <w:rtl/>
        </w:rPr>
        <w:t xml:space="preserve"> תקיפה זו</w:t>
      </w:r>
      <w:r w:rsidRPr="0065464F">
        <w:rPr>
          <w:rFonts w:hint="cs"/>
          <w:rtl/>
        </w:rPr>
        <w:t>.</w:t>
      </w:r>
    </w:p>
    <w:p w:rsidR="007C4AE1" w:rsidRPr="0065464F" w:rsidRDefault="007C4AE1" w:rsidP="007C4AE1">
      <w:pPr>
        <w:pStyle w:val="Ruller4"/>
        <w:numPr>
          <w:ilvl w:val="0"/>
          <w:numId w:val="0"/>
        </w:numPr>
        <w:rPr>
          <w:rtl/>
        </w:rPr>
      </w:pPr>
    </w:p>
    <w:p w:rsidR="007C4AE1" w:rsidRPr="0065464F" w:rsidRDefault="007C4AE1" w:rsidP="00F531CA">
      <w:pPr>
        <w:pStyle w:val="Ruller4"/>
        <w:numPr>
          <w:ilvl w:val="0"/>
          <w:numId w:val="0"/>
        </w:numPr>
        <w:rPr>
          <w:rtl/>
        </w:rPr>
      </w:pPr>
      <w:r w:rsidRPr="0065464F">
        <w:rPr>
          <w:rtl/>
        </w:rPr>
        <w:tab/>
      </w:r>
      <w:r w:rsidR="00E1785F" w:rsidRPr="0065464F">
        <w:rPr>
          <w:rFonts w:ascii="Century" w:hAnsi="Century" w:cs="Miriam" w:hint="cs"/>
          <w:b/>
          <w:spacing w:val="0"/>
          <w:sz w:val="22"/>
          <w:szCs w:val="24"/>
          <w:rtl/>
        </w:rPr>
        <w:t>השלישי</w:t>
      </w:r>
      <w:r w:rsidR="00E1785F" w:rsidRPr="0065464F">
        <w:rPr>
          <w:rFonts w:hint="cs"/>
          <w:rtl/>
        </w:rPr>
        <w:t xml:space="preserve">, </w:t>
      </w:r>
      <w:r w:rsidR="00E0527C" w:rsidRPr="0065464F">
        <w:rPr>
          <w:rFonts w:hint="cs"/>
          <w:rtl/>
        </w:rPr>
        <w:t xml:space="preserve">הנזק הרב שנגרם למתלוננת, כאשר </w:t>
      </w:r>
      <w:r w:rsidR="00E1785F" w:rsidRPr="0065464F">
        <w:rPr>
          <w:rFonts w:hint="cs"/>
          <w:rtl/>
        </w:rPr>
        <w:t xml:space="preserve">יש לקחת בחשבון הן את הנזק הפיזי הן את הנזק הנפשי. </w:t>
      </w:r>
      <w:r w:rsidR="009749EF" w:rsidRPr="0065464F">
        <w:rPr>
          <w:rFonts w:hint="cs"/>
          <w:rtl/>
        </w:rPr>
        <w:t xml:space="preserve">הדברים </w:t>
      </w:r>
      <w:r w:rsidR="00830869" w:rsidRPr="0065464F">
        <w:rPr>
          <w:rFonts w:hint="cs"/>
          <w:rtl/>
        </w:rPr>
        <w:t>נסקרים</w:t>
      </w:r>
      <w:r w:rsidR="009749EF" w:rsidRPr="0065464F">
        <w:rPr>
          <w:rFonts w:hint="cs"/>
          <w:rtl/>
        </w:rPr>
        <w:t xml:space="preserve"> בהרחבה בתסקיר </w:t>
      </w:r>
      <w:r w:rsidR="0045482C" w:rsidRPr="0065464F">
        <w:rPr>
          <w:rFonts w:hint="cs"/>
          <w:rtl/>
        </w:rPr>
        <w:t>נפגעת העבירה</w:t>
      </w:r>
      <w:r w:rsidR="00181176" w:rsidRPr="0065464F">
        <w:rPr>
          <w:rFonts w:hint="cs"/>
          <w:rtl/>
        </w:rPr>
        <w:t xml:space="preserve">, </w:t>
      </w:r>
      <w:r w:rsidR="00F531CA" w:rsidRPr="0065464F">
        <w:rPr>
          <w:rFonts w:hint="cs"/>
          <w:rtl/>
        </w:rPr>
        <w:t xml:space="preserve">ואינם במחלוקת. </w:t>
      </w:r>
      <w:r w:rsidR="00181176" w:rsidRPr="0065464F">
        <w:rPr>
          <w:rFonts w:hint="cs"/>
          <w:rtl/>
        </w:rPr>
        <w:t xml:space="preserve">לא </w:t>
      </w:r>
      <w:proofErr w:type="spellStart"/>
      <w:r w:rsidR="00830869" w:rsidRPr="0065464F">
        <w:rPr>
          <w:rFonts w:hint="cs"/>
          <w:rtl/>
        </w:rPr>
        <w:t>אפרטם</w:t>
      </w:r>
      <w:proofErr w:type="spellEnd"/>
      <w:r w:rsidR="00181176" w:rsidRPr="0065464F">
        <w:rPr>
          <w:rFonts w:hint="cs"/>
          <w:rtl/>
        </w:rPr>
        <w:t xml:space="preserve"> מטעמי צנעת הפרט</w:t>
      </w:r>
      <w:r w:rsidR="009749EF" w:rsidRPr="0065464F">
        <w:rPr>
          <w:rFonts w:hint="cs"/>
          <w:rtl/>
        </w:rPr>
        <w:t>.</w:t>
      </w:r>
      <w:r w:rsidR="00181176" w:rsidRPr="0065464F">
        <w:rPr>
          <w:rFonts w:hint="cs"/>
          <w:rtl/>
        </w:rPr>
        <w:t xml:space="preserve"> אקצר ואומר, כי האירוע ה</w:t>
      </w:r>
      <w:r w:rsidR="00961C07" w:rsidRPr="0065464F">
        <w:rPr>
          <w:rFonts w:hint="cs"/>
          <w:rtl/>
        </w:rPr>
        <w:t>קשה הותיר חותם עמוק על המתלוננת</w:t>
      </w:r>
      <w:r w:rsidR="00181176" w:rsidRPr="0065464F">
        <w:rPr>
          <w:rFonts w:hint="cs"/>
          <w:rtl/>
        </w:rPr>
        <w:t xml:space="preserve"> </w:t>
      </w:r>
      <w:r w:rsidR="00961C07" w:rsidRPr="0065464F">
        <w:rPr>
          <w:rFonts w:hint="cs"/>
          <w:rtl/>
        </w:rPr>
        <w:t xml:space="preserve">אשר </w:t>
      </w:r>
      <w:r w:rsidR="00181176" w:rsidRPr="0065464F">
        <w:rPr>
          <w:rFonts w:hint="cs"/>
          <w:rtl/>
        </w:rPr>
        <w:t>מלווה אותה באופן יום-יומי.</w:t>
      </w:r>
      <w:r w:rsidRPr="0065464F">
        <w:rPr>
          <w:rFonts w:hint="cs"/>
          <w:rtl/>
        </w:rPr>
        <w:t xml:space="preserve"> במובן זה, על המ</w:t>
      </w:r>
      <w:r w:rsidR="009E44C5" w:rsidRPr="0065464F">
        <w:rPr>
          <w:rFonts w:hint="cs"/>
          <w:rtl/>
        </w:rPr>
        <w:t xml:space="preserve">ערער לשאת במלוא האחריות למעשיו, והנזק שנגרם מביצוע העבירה מצדיק בהחלט את מתחם הענישה שנקבע. </w:t>
      </w:r>
    </w:p>
    <w:p w:rsidR="007C4AE1" w:rsidRPr="0065464F" w:rsidRDefault="007C4AE1" w:rsidP="007C4AE1">
      <w:pPr>
        <w:pStyle w:val="Ruller4"/>
        <w:numPr>
          <w:ilvl w:val="0"/>
          <w:numId w:val="0"/>
        </w:numPr>
        <w:rPr>
          <w:rtl/>
        </w:rPr>
      </w:pPr>
    </w:p>
    <w:p w:rsidR="0033388E" w:rsidRPr="0065464F" w:rsidRDefault="007C4AE1" w:rsidP="00F531CA">
      <w:pPr>
        <w:pStyle w:val="Ruller4"/>
        <w:numPr>
          <w:ilvl w:val="0"/>
          <w:numId w:val="0"/>
        </w:numPr>
        <w:rPr>
          <w:rtl/>
        </w:rPr>
      </w:pPr>
      <w:r w:rsidRPr="0065464F">
        <w:rPr>
          <w:rtl/>
        </w:rPr>
        <w:tab/>
      </w:r>
      <w:r w:rsidR="009E44C5" w:rsidRPr="0065464F">
        <w:rPr>
          <w:rFonts w:ascii="Century" w:hAnsi="Century" w:cs="Miriam" w:hint="cs"/>
          <w:b/>
          <w:spacing w:val="0"/>
          <w:sz w:val="22"/>
          <w:szCs w:val="24"/>
          <w:rtl/>
        </w:rPr>
        <w:t>הרביעי</w:t>
      </w:r>
      <w:r w:rsidR="009E44C5" w:rsidRPr="0065464F">
        <w:rPr>
          <w:rFonts w:hint="cs"/>
          <w:rtl/>
        </w:rPr>
        <w:t>,</w:t>
      </w:r>
      <w:r w:rsidR="00E1785F" w:rsidRPr="0065464F">
        <w:rPr>
          <w:rFonts w:hint="cs"/>
          <w:rtl/>
        </w:rPr>
        <w:t xml:space="preserve"> </w:t>
      </w:r>
      <w:r w:rsidR="009E44C5" w:rsidRPr="0065464F">
        <w:rPr>
          <w:rFonts w:hint="cs"/>
          <w:rtl/>
        </w:rPr>
        <w:t xml:space="preserve">הנזק שנגרם לילד. גם כאן, אמנע מלפרט מטעמי צנעת הפרט. </w:t>
      </w:r>
      <w:r w:rsidR="00FB0D8A">
        <w:rPr>
          <w:rFonts w:hint="cs"/>
          <w:rtl/>
        </w:rPr>
        <w:t>נזק משמעותי זה</w:t>
      </w:r>
      <w:r w:rsidR="00A87586" w:rsidRPr="0065464F">
        <w:rPr>
          <w:rFonts w:hint="cs"/>
          <w:rtl/>
        </w:rPr>
        <w:t xml:space="preserve"> מצדיק </w:t>
      </w:r>
      <w:r w:rsidR="00F531CA" w:rsidRPr="0065464F">
        <w:rPr>
          <w:rFonts w:hint="cs"/>
          <w:rtl/>
        </w:rPr>
        <w:t xml:space="preserve">אף הוא </w:t>
      </w:r>
      <w:r w:rsidR="00A87586" w:rsidRPr="0065464F">
        <w:rPr>
          <w:rFonts w:hint="cs"/>
          <w:rtl/>
        </w:rPr>
        <w:t xml:space="preserve">קביעת מתחם ענישה מחמיר, כפי שקבע בית המשפט המחוזי. </w:t>
      </w:r>
    </w:p>
    <w:p w:rsidR="008B77EE" w:rsidRPr="0065464F" w:rsidRDefault="008B77EE" w:rsidP="008B77EE">
      <w:pPr>
        <w:pStyle w:val="Ruller40"/>
        <w:rPr>
          <w:rtl/>
        </w:rPr>
      </w:pPr>
    </w:p>
    <w:p w:rsidR="00A87586" w:rsidRPr="0065464F" w:rsidRDefault="00EC0BA4" w:rsidP="008016B1">
      <w:pPr>
        <w:pStyle w:val="Ruller4"/>
        <w:rPr>
          <w:color w:val="000000"/>
          <w:sz w:val="27"/>
          <w:szCs w:val="27"/>
          <w:rtl/>
        </w:rPr>
      </w:pPr>
      <w:r w:rsidRPr="0065464F">
        <w:rPr>
          <w:rFonts w:hint="cs"/>
          <w:rtl/>
        </w:rPr>
        <w:t>מעבר לכך, העונש המרבי הקבוע בחוק בגין עבירת ניסיון</w:t>
      </w:r>
      <w:r w:rsidR="00965F0E" w:rsidRPr="0065464F">
        <w:rPr>
          <w:rFonts w:hint="cs"/>
          <w:rtl/>
        </w:rPr>
        <w:t xml:space="preserve"> לרצח הוא 20 </w:t>
      </w:r>
      <w:r w:rsidR="008016B1" w:rsidRPr="0065464F">
        <w:rPr>
          <w:rFonts w:hint="cs"/>
          <w:rtl/>
        </w:rPr>
        <w:t>שנות מאסר</w:t>
      </w:r>
      <w:r w:rsidR="00965F0E" w:rsidRPr="0065464F">
        <w:rPr>
          <w:rFonts w:hint="cs"/>
          <w:rtl/>
        </w:rPr>
        <w:t>. ביחס למשמעות שיש להקנות ל</w:t>
      </w:r>
      <w:r w:rsidRPr="0065464F">
        <w:rPr>
          <w:rFonts w:hint="cs"/>
          <w:rtl/>
        </w:rPr>
        <w:t>עונש המרבי הקבוע בחוק, ציין בעבר חברי</w:t>
      </w:r>
      <w:r w:rsidR="00F531CA" w:rsidRPr="0065464F">
        <w:rPr>
          <w:rFonts w:hint="cs"/>
          <w:rtl/>
        </w:rPr>
        <w:t>,</w:t>
      </w:r>
      <w:r w:rsidRPr="0065464F">
        <w:rPr>
          <w:rFonts w:hint="cs"/>
          <w:rtl/>
        </w:rPr>
        <w:t xml:space="preserve"> השופט </w:t>
      </w:r>
      <w:r w:rsidRPr="0065464F">
        <w:rPr>
          <w:rFonts w:ascii="Century" w:hAnsi="Century" w:cs="Miriam" w:hint="cs"/>
          <w:b/>
          <w:spacing w:val="0"/>
          <w:sz w:val="22"/>
          <w:szCs w:val="24"/>
          <w:rtl/>
        </w:rPr>
        <w:t>א' שטיין</w:t>
      </w:r>
      <w:r w:rsidRPr="0065464F">
        <w:rPr>
          <w:rFonts w:hint="cs"/>
          <w:rtl/>
        </w:rPr>
        <w:t xml:space="preserve">: </w:t>
      </w:r>
    </w:p>
    <w:p w:rsidR="00A87586" w:rsidRPr="0065464F" w:rsidRDefault="00A87586" w:rsidP="00EC0BA4">
      <w:pPr>
        <w:pStyle w:val="Ruller4"/>
        <w:numPr>
          <w:ilvl w:val="0"/>
          <w:numId w:val="0"/>
        </w:numPr>
        <w:rPr>
          <w:color w:val="000000"/>
          <w:sz w:val="27"/>
          <w:szCs w:val="27"/>
          <w:rtl/>
        </w:rPr>
      </w:pPr>
    </w:p>
    <w:p w:rsidR="00EC0BA4" w:rsidRPr="0065464F" w:rsidRDefault="00EC0BA4" w:rsidP="00055253">
      <w:pPr>
        <w:pStyle w:val="Ruller5"/>
        <w:rPr>
          <w:rtl/>
        </w:rPr>
      </w:pPr>
      <w:r w:rsidRPr="0065464F">
        <w:rPr>
          <w:rtl/>
        </w:rPr>
        <w:t>"עונש זה איננו בא לסמן רק את גבולה העליון של סמכות הענישה הנתונה בידי בתי המשפט. מדובר בעמדתו הערכית של המחוקק ביחס לחומרת העבירה, ועלינו לקיים א</w:t>
      </w:r>
      <w:r w:rsidR="00055253" w:rsidRPr="0065464F">
        <w:rPr>
          <w:rtl/>
        </w:rPr>
        <w:t>ת דברו</w:t>
      </w:r>
      <w:r w:rsidRPr="0065464F">
        <w:rPr>
          <w:rFonts w:hint="cs"/>
          <w:rtl/>
        </w:rPr>
        <w:t>" (</w:t>
      </w:r>
      <w:r w:rsidRPr="0065464F">
        <w:rPr>
          <w:rtl/>
        </w:rPr>
        <w:t>ע"פ 3124/18 </w:t>
      </w:r>
      <w:r w:rsidRPr="0065464F">
        <w:rPr>
          <w:rFonts w:ascii="Century" w:hAnsi="Century" w:cs="Miriam"/>
          <w:b/>
          <w:spacing w:val="0"/>
          <w:szCs w:val="24"/>
          <w:rtl/>
        </w:rPr>
        <w:t>פלוני נ' מדינת ישראל</w:t>
      </w:r>
      <w:r w:rsidR="007224EB" w:rsidRPr="0065464F">
        <w:rPr>
          <w:rFonts w:hint="cs"/>
          <w:rtl/>
        </w:rPr>
        <w:t xml:space="preserve">, פסקה </w:t>
      </w:r>
      <w:r w:rsidR="00055253" w:rsidRPr="0065464F">
        <w:rPr>
          <w:rFonts w:hint="cs"/>
          <w:rtl/>
        </w:rPr>
        <w:t>16</w:t>
      </w:r>
      <w:r w:rsidR="007224EB" w:rsidRPr="0065464F">
        <w:rPr>
          <w:rFonts w:hint="cs"/>
          <w:rtl/>
        </w:rPr>
        <w:t xml:space="preserve"> </w:t>
      </w:r>
      <w:r w:rsidRPr="0065464F">
        <w:rPr>
          <w:rtl/>
        </w:rPr>
        <w:t>(</w:t>
      </w:r>
      <w:r w:rsidR="00A87586" w:rsidRPr="0065464F">
        <w:rPr>
          <w:rFonts w:hint="cs"/>
          <w:rtl/>
        </w:rPr>
        <w:t>14.8.2019</w:t>
      </w:r>
      <w:r w:rsidRPr="0065464F">
        <w:rPr>
          <w:rtl/>
        </w:rPr>
        <w:t>)‏‏</w:t>
      </w:r>
      <w:r w:rsidRPr="0065464F">
        <w:rPr>
          <w:rFonts w:hint="cs"/>
          <w:rtl/>
        </w:rPr>
        <w:t xml:space="preserve">; </w:t>
      </w:r>
      <w:r w:rsidR="005235D6" w:rsidRPr="0065464F">
        <w:rPr>
          <w:rFonts w:hint="cs"/>
          <w:rtl/>
        </w:rPr>
        <w:t xml:space="preserve">ראו גם: </w:t>
      </w:r>
      <w:r w:rsidRPr="0065464F">
        <w:rPr>
          <w:rtl/>
        </w:rPr>
        <w:t xml:space="preserve">ע"פ 4124/21 </w:t>
      </w:r>
      <w:r w:rsidRPr="0065464F">
        <w:rPr>
          <w:rFonts w:ascii="Century" w:hAnsi="Century" w:cs="Miriam"/>
          <w:b/>
          <w:spacing w:val="0"/>
          <w:szCs w:val="24"/>
          <w:rtl/>
        </w:rPr>
        <w:t>מדינת ישראל נ' רימוני</w:t>
      </w:r>
      <w:r w:rsidR="007224EB" w:rsidRPr="0065464F">
        <w:rPr>
          <w:rFonts w:hint="cs"/>
          <w:rtl/>
        </w:rPr>
        <w:t xml:space="preserve">, פסקה </w:t>
      </w:r>
      <w:r w:rsidR="00055253" w:rsidRPr="0065464F">
        <w:rPr>
          <w:rFonts w:hint="cs"/>
          <w:rtl/>
        </w:rPr>
        <w:t>12</w:t>
      </w:r>
      <w:r w:rsidR="007224EB" w:rsidRPr="0065464F">
        <w:rPr>
          <w:rFonts w:hint="cs"/>
          <w:rtl/>
        </w:rPr>
        <w:t xml:space="preserve"> </w:t>
      </w:r>
      <w:r w:rsidRPr="0065464F">
        <w:rPr>
          <w:rtl/>
        </w:rPr>
        <w:t>(</w:t>
      </w:r>
      <w:r w:rsidR="00A87586" w:rsidRPr="0065464F">
        <w:rPr>
          <w:rFonts w:hint="cs"/>
          <w:rtl/>
        </w:rPr>
        <w:t>1.6.2022</w:t>
      </w:r>
      <w:r w:rsidRPr="0065464F">
        <w:rPr>
          <w:rtl/>
        </w:rPr>
        <w:t>)</w:t>
      </w:r>
      <w:r w:rsidRPr="0065464F">
        <w:rPr>
          <w:rFonts w:hint="cs"/>
          <w:rtl/>
        </w:rPr>
        <w:t xml:space="preserve">). </w:t>
      </w:r>
    </w:p>
    <w:p w:rsidR="00EC0BA4" w:rsidRPr="0065464F" w:rsidRDefault="00EC0BA4" w:rsidP="00A87586">
      <w:pPr>
        <w:pStyle w:val="Ruller40"/>
        <w:tabs>
          <w:tab w:val="clear" w:pos="800"/>
          <w:tab w:val="left" w:pos="2563"/>
        </w:tabs>
        <w:rPr>
          <w:rtl/>
        </w:rPr>
      </w:pPr>
    </w:p>
    <w:p w:rsidR="00A46BF1" w:rsidRPr="0065464F" w:rsidRDefault="00EC0BA4" w:rsidP="00935B23">
      <w:pPr>
        <w:pStyle w:val="Ruller40"/>
        <w:rPr>
          <w:rtl/>
        </w:rPr>
      </w:pPr>
      <w:r w:rsidRPr="0065464F">
        <w:rPr>
          <w:rtl/>
        </w:rPr>
        <w:tab/>
      </w:r>
      <w:r w:rsidRPr="0065464F">
        <w:rPr>
          <w:rFonts w:hint="cs"/>
          <w:rtl/>
        </w:rPr>
        <w:t>ענייננו כאמור במקרה ברף החומרה העליון. מקרה המצדיק עונש הקרוב לעונש המרבי</w:t>
      </w:r>
      <w:r w:rsidR="00F531CA" w:rsidRPr="0065464F">
        <w:rPr>
          <w:rFonts w:hint="cs"/>
          <w:rtl/>
        </w:rPr>
        <w:t xml:space="preserve"> בגין עבירת ניסיון לרצח</w:t>
      </w:r>
      <w:r w:rsidRPr="0065464F">
        <w:rPr>
          <w:rFonts w:hint="cs"/>
          <w:rtl/>
        </w:rPr>
        <w:t xml:space="preserve">, אם לא </w:t>
      </w:r>
      <w:r w:rsidR="00F531CA" w:rsidRPr="0065464F">
        <w:rPr>
          <w:rFonts w:hint="cs"/>
          <w:rtl/>
        </w:rPr>
        <w:t xml:space="preserve">השתת </w:t>
      </w:r>
      <w:r w:rsidRPr="0065464F">
        <w:rPr>
          <w:rFonts w:hint="cs"/>
          <w:rtl/>
        </w:rPr>
        <w:t xml:space="preserve">העונש המרבי. </w:t>
      </w:r>
      <w:r w:rsidR="00A87586" w:rsidRPr="0065464F">
        <w:rPr>
          <w:rFonts w:hint="cs"/>
          <w:rtl/>
        </w:rPr>
        <w:t xml:space="preserve">כך נגזר ממידת האלימות שבה נקט המערער ומההשלכות </w:t>
      </w:r>
      <w:r w:rsidR="00935B23" w:rsidRPr="0065464F">
        <w:rPr>
          <w:rFonts w:hint="cs"/>
          <w:rtl/>
        </w:rPr>
        <w:t xml:space="preserve">הקשות </w:t>
      </w:r>
      <w:r w:rsidR="00A87586" w:rsidRPr="0065464F">
        <w:rPr>
          <w:rFonts w:hint="cs"/>
          <w:rtl/>
        </w:rPr>
        <w:t xml:space="preserve">של מעשיו. </w:t>
      </w:r>
    </w:p>
    <w:p w:rsidR="00EC0BA4" w:rsidRPr="0065464F" w:rsidRDefault="00EC0BA4" w:rsidP="00EC0BA4">
      <w:pPr>
        <w:pStyle w:val="Ruller40"/>
        <w:rPr>
          <w:rtl/>
        </w:rPr>
      </w:pPr>
    </w:p>
    <w:p w:rsidR="00935B23" w:rsidRPr="0065464F" w:rsidRDefault="00830869" w:rsidP="000E3F6D">
      <w:pPr>
        <w:pStyle w:val="Ruller4"/>
        <w:rPr>
          <w:rtl/>
        </w:rPr>
      </w:pPr>
      <w:r w:rsidRPr="0065464F">
        <w:rPr>
          <w:rFonts w:hint="cs"/>
          <w:rtl/>
        </w:rPr>
        <w:t xml:space="preserve">המערער העלה מספר טיעונים המצדיקים, לשיטתו, הקלה בעונשו. </w:t>
      </w:r>
      <w:r w:rsidR="00FF70DE" w:rsidRPr="0065464F">
        <w:rPr>
          <w:rFonts w:hint="cs"/>
          <w:rtl/>
        </w:rPr>
        <w:t xml:space="preserve">כך, נטען </w:t>
      </w:r>
      <w:proofErr w:type="spellStart"/>
      <w:r w:rsidR="00FF70DE" w:rsidRPr="0065464F">
        <w:rPr>
          <w:rFonts w:hint="cs"/>
          <w:rtl/>
        </w:rPr>
        <w:t>שה"אירוע</w:t>
      </w:r>
      <w:proofErr w:type="spellEnd"/>
      <w:r w:rsidR="00FF70DE" w:rsidRPr="0065464F">
        <w:rPr>
          <w:rFonts w:hint="cs"/>
          <w:rtl/>
        </w:rPr>
        <w:t xml:space="preserve"> הנפשי" שחל אצל המערער בעת האירוע מהותו קרבה לסייג לאחריות פלילית, ולפיכך ראוי להפחית מעונשו. ברם, לטענה זו אין על מה </w:t>
      </w:r>
      <w:r w:rsidR="000E3F6D" w:rsidRPr="0065464F">
        <w:rPr>
          <w:rFonts w:hint="cs"/>
          <w:rtl/>
        </w:rPr>
        <w:t>להסתמך</w:t>
      </w:r>
      <w:r w:rsidR="00FF70DE" w:rsidRPr="0065464F">
        <w:rPr>
          <w:rFonts w:hint="cs"/>
          <w:rtl/>
        </w:rPr>
        <w:t xml:space="preserve"> במישור העובדתי. הבקשה לקבל את חוות הדעת האמורה כראיה נדחתה כאמור, </w:t>
      </w:r>
      <w:r w:rsidR="003C30B9" w:rsidRPr="0065464F">
        <w:rPr>
          <w:rFonts w:hint="cs"/>
          <w:rtl/>
        </w:rPr>
        <w:t>ו</w:t>
      </w:r>
      <w:r w:rsidR="00FF70DE" w:rsidRPr="0065464F">
        <w:rPr>
          <w:rFonts w:hint="cs"/>
          <w:rtl/>
        </w:rPr>
        <w:t xml:space="preserve">אין ולו בדל ראיה המלמדת </w:t>
      </w:r>
      <w:r w:rsidR="00E05915" w:rsidRPr="0065464F">
        <w:rPr>
          <w:rFonts w:hint="cs"/>
          <w:rtl/>
        </w:rPr>
        <w:t xml:space="preserve">על "אירוע נפשי" כלשהו אשר הוביל את המערער לבצע את המיוחס לו. </w:t>
      </w:r>
    </w:p>
    <w:p w:rsidR="00755457" w:rsidRPr="0065464F" w:rsidRDefault="00755457" w:rsidP="00755457">
      <w:pPr>
        <w:pStyle w:val="Ruller40"/>
      </w:pPr>
    </w:p>
    <w:p w:rsidR="003C1D49" w:rsidRPr="0065464F" w:rsidRDefault="00E05915" w:rsidP="00FF70DE">
      <w:pPr>
        <w:pStyle w:val="Ruller4"/>
        <w:rPr>
          <w:rtl/>
        </w:rPr>
      </w:pPr>
      <w:r w:rsidRPr="0065464F">
        <w:rPr>
          <w:rFonts w:hint="cs"/>
          <w:rtl/>
        </w:rPr>
        <w:lastRenderedPageBreak/>
        <w:t xml:space="preserve">טענה נוספת שהועלתה היא שבשל תקדימיות הרשעת המערער בעבירת ההתעללות בנסיבות אלו, ראוי להשית עליו עונש מדוד ומאופק. כאמור, קיים ספק בדבר מידת התקדימיות בהרשעת המערער. </w:t>
      </w:r>
      <w:r w:rsidR="00935B23" w:rsidRPr="0065464F">
        <w:rPr>
          <w:rFonts w:hint="cs"/>
          <w:rtl/>
        </w:rPr>
        <w:t xml:space="preserve">עם זאת, </w:t>
      </w:r>
      <w:r w:rsidRPr="0065464F">
        <w:rPr>
          <w:rFonts w:hint="cs"/>
          <w:rtl/>
        </w:rPr>
        <w:t xml:space="preserve">אף אם אניח כי אכן הרשעה זו תקדימית במידה כזו או אחרת, הרי </w:t>
      </w:r>
      <w:proofErr w:type="spellStart"/>
      <w:r w:rsidR="00935B23" w:rsidRPr="0065464F">
        <w:rPr>
          <w:rFonts w:hint="cs"/>
          <w:rtl/>
        </w:rPr>
        <w:t>שבהתחשב</w:t>
      </w:r>
      <w:proofErr w:type="spellEnd"/>
      <w:r w:rsidR="00935B23" w:rsidRPr="0065464F">
        <w:rPr>
          <w:rFonts w:hint="cs"/>
          <w:rtl/>
        </w:rPr>
        <w:t xml:space="preserve"> בחומרת מעשיו ויתר הנסיבות</w:t>
      </w:r>
      <w:r w:rsidR="000E3F6D" w:rsidRPr="0065464F">
        <w:rPr>
          <w:rFonts w:hint="cs"/>
          <w:rtl/>
        </w:rPr>
        <w:t xml:space="preserve"> שפורטו לעיל</w:t>
      </w:r>
      <w:r w:rsidR="00935B23" w:rsidRPr="0065464F">
        <w:rPr>
          <w:rFonts w:hint="cs"/>
          <w:rtl/>
        </w:rPr>
        <w:t xml:space="preserve">, איני סבור כי נפל פגם בקביעת גבולות מתחם הענישה ההולם או במיקום עונשו של המערער בגדרו. </w:t>
      </w:r>
    </w:p>
    <w:p w:rsidR="00935B23" w:rsidRPr="0065464F" w:rsidRDefault="00935B23" w:rsidP="00935B23">
      <w:pPr>
        <w:pStyle w:val="Ruller40"/>
        <w:rPr>
          <w:rtl/>
        </w:rPr>
      </w:pPr>
    </w:p>
    <w:p w:rsidR="00830869" w:rsidRPr="0065464F" w:rsidRDefault="00935B23" w:rsidP="00332BE4">
      <w:pPr>
        <w:pStyle w:val="Ruller4"/>
        <w:rPr>
          <w:rtl/>
        </w:rPr>
      </w:pPr>
      <w:r w:rsidRPr="0065464F">
        <w:rPr>
          <w:rtl/>
        </w:rPr>
        <w:tab/>
      </w:r>
      <w:r w:rsidRPr="0065464F">
        <w:rPr>
          <w:rFonts w:hint="cs"/>
          <w:rtl/>
        </w:rPr>
        <w:t xml:space="preserve">כמו כן, יש </w:t>
      </w:r>
      <w:r w:rsidR="00755457" w:rsidRPr="0065464F">
        <w:rPr>
          <w:rFonts w:hint="cs"/>
          <w:rtl/>
        </w:rPr>
        <w:t>לשוב ולהזכיר</w:t>
      </w:r>
      <w:r w:rsidRPr="0065464F">
        <w:rPr>
          <w:rFonts w:hint="cs"/>
          <w:rtl/>
        </w:rPr>
        <w:t xml:space="preserve"> כי </w:t>
      </w:r>
      <w:r w:rsidRPr="0065464F">
        <w:rPr>
          <w:rtl/>
        </w:rPr>
        <w:t>ערכאת ערעור אינה נוהגת להתערב בעונש שגזרה הערכאה הדיונית, אלא בנסיבות של חריגה קיצונית ממדיניות הענישה הנוהגת, או במקרים שבהם חלה על פני הדברים טעות מהותית בגזר הדין</w:t>
      </w:r>
      <w:r w:rsidRPr="0065464F">
        <w:rPr>
          <w:rFonts w:hint="cs"/>
          <w:rtl/>
        </w:rPr>
        <w:t xml:space="preserve"> (ראו</w:t>
      </w:r>
      <w:r w:rsidR="008016B1" w:rsidRPr="0065464F">
        <w:rPr>
          <w:rFonts w:hint="cs"/>
          <w:rtl/>
        </w:rPr>
        <w:t>,</w:t>
      </w:r>
      <w:r w:rsidRPr="0065464F">
        <w:rPr>
          <w:rFonts w:hint="cs"/>
          <w:rtl/>
        </w:rPr>
        <w:t xml:space="preserve"> מני רבים: </w:t>
      </w:r>
      <w:r w:rsidRPr="0065464F">
        <w:rPr>
          <w:rtl/>
        </w:rPr>
        <w:t>ע"פ 7848/22 </w:t>
      </w:r>
      <w:proofErr w:type="spellStart"/>
      <w:r w:rsidRPr="0065464F">
        <w:rPr>
          <w:rFonts w:ascii="Century" w:hAnsi="Century" w:cs="Miriam"/>
          <w:b/>
          <w:spacing w:val="0"/>
          <w:sz w:val="22"/>
          <w:szCs w:val="24"/>
          <w:rtl/>
        </w:rPr>
        <w:t>אנסארי</w:t>
      </w:r>
      <w:proofErr w:type="spellEnd"/>
      <w:r w:rsidRPr="0065464F">
        <w:rPr>
          <w:rFonts w:ascii="Century" w:hAnsi="Century" w:cs="Miriam"/>
          <w:b/>
          <w:spacing w:val="0"/>
          <w:sz w:val="22"/>
          <w:szCs w:val="24"/>
          <w:rtl/>
        </w:rPr>
        <w:t xml:space="preserve"> נ' מדינת ישראל</w:t>
      </w:r>
      <w:r w:rsidRPr="0065464F">
        <w:rPr>
          <w:rFonts w:hint="cs"/>
          <w:rtl/>
        </w:rPr>
        <w:t xml:space="preserve">, פסקה </w:t>
      </w:r>
      <w:r w:rsidR="00493F10" w:rsidRPr="0065464F">
        <w:rPr>
          <w:rFonts w:hint="cs"/>
          <w:rtl/>
        </w:rPr>
        <w:t>11</w:t>
      </w:r>
      <w:r w:rsidRPr="0065464F">
        <w:rPr>
          <w:rFonts w:hint="cs"/>
          <w:rtl/>
        </w:rPr>
        <w:t xml:space="preserve"> </w:t>
      </w:r>
      <w:r w:rsidRPr="0065464F">
        <w:rPr>
          <w:rtl/>
        </w:rPr>
        <w:t>(</w:t>
      </w:r>
      <w:r w:rsidRPr="0065464F">
        <w:rPr>
          <w:rFonts w:hint="cs"/>
          <w:rtl/>
        </w:rPr>
        <w:t>2.5.2023</w:t>
      </w:r>
      <w:r w:rsidRPr="0065464F">
        <w:rPr>
          <w:rtl/>
        </w:rPr>
        <w:t>)</w:t>
      </w:r>
      <w:r w:rsidRPr="0065464F">
        <w:rPr>
          <w:rFonts w:hint="cs"/>
          <w:rtl/>
        </w:rPr>
        <w:t>)</w:t>
      </w:r>
      <w:r w:rsidR="00E0527C" w:rsidRPr="0065464F">
        <w:rPr>
          <w:rFonts w:hint="cs"/>
          <w:rtl/>
        </w:rPr>
        <w:t xml:space="preserve">. </w:t>
      </w:r>
      <w:r w:rsidRPr="0065464F">
        <w:rPr>
          <w:rtl/>
        </w:rPr>
        <w:t>‏</w:t>
      </w:r>
      <w:r w:rsidRPr="0065464F">
        <w:rPr>
          <w:rFonts w:hint="cs"/>
          <w:rtl/>
        </w:rPr>
        <w:t xml:space="preserve">לא </w:t>
      </w:r>
      <w:r w:rsidR="00755457" w:rsidRPr="0065464F">
        <w:rPr>
          <w:rFonts w:hint="cs"/>
          <w:rtl/>
        </w:rPr>
        <w:t>כך בענייננו.</w:t>
      </w:r>
      <w:r w:rsidR="00332BE4" w:rsidRPr="0065464F">
        <w:rPr>
          <w:rFonts w:hint="cs"/>
          <w:rtl/>
        </w:rPr>
        <w:t xml:space="preserve"> </w:t>
      </w:r>
      <w:r w:rsidRPr="0065464F">
        <w:rPr>
          <w:rFonts w:hint="cs"/>
          <w:rtl/>
        </w:rPr>
        <w:t xml:space="preserve">אין לכחד, העונש שנגזר על המערער הוא אכן חמור, ואף חמור מאוד </w:t>
      </w:r>
      <w:r w:rsidRPr="0065464F">
        <w:rPr>
          <w:rtl/>
        </w:rPr>
        <w:t>–</w:t>
      </w:r>
      <w:r w:rsidRPr="0065464F">
        <w:rPr>
          <w:rFonts w:hint="cs"/>
          <w:rtl/>
        </w:rPr>
        <w:t xml:space="preserve"> אולם כך גם מעשיו.</w:t>
      </w:r>
    </w:p>
    <w:p w:rsidR="00181176" w:rsidRPr="0065464F" w:rsidRDefault="00181176" w:rsidP="00A46BF1">
      <w:pPr>
        <w:pStyle w:val="Ruller40"/>
        <w:rPr>
          <w:rtl/>
        </w:rPr>
      </w:pPr>
    </w:p>
    <w:p w:rsidR="00A46BF1" w:rsidRPr="0065464F" w:rsidRDefault="00EC0BA4" w:rsidP="00A46BF1">
      <w:pPr>
        <w:pStyle w:val="Ruller40"/>
        <w:rPr>
          <w:rFonts w:ascii="Century" w:hAnsi="Century" w:cs="Miriam"/>
          <w:b/>
          <w:spacing w:val="0"/>
          <w:szCs w:val="24"/>
          <w:rtl/>
        </w:rPr>
      </w:pPr>
      <w:r w:rsidRPr="0065464F">
        <w:rPr>
          <w:rFonts w:ascii="Century" w:hAnsi="Century" w:cs="Miriam" w:hint="cs"/>
          <w:b/>
          <w:spacing w:val="0"/>
          <w:szCs w:val="24"/>
          <w:rtl/>
        </w:rPr>
        <w:t>סוף דבר</w:t>
      </w:r>
    </w:p>
    <w:p w:rsidR="00A46BF1" w:rsidRPr="0065464F" w:rsidRDefault="00A46BF1" w:rsidP="00A46BF1">
      <w:pPr>
        <w:pStyle w:val="Ruller40"/>
        <w:rPr>
          <w:rFonts w:ascii="Century" w:hAnsi="Century" w:cs="Miriam"/>
          <w:b/>
          <w:spacing w:val="0"/>
          <w:szCs w:val="24"/>
          <w:rtl/>
        </w:rPr>
      </w:pPr>
    </w:p>
    <w:p w:rsidR="00755457" w:rsidRPr="0065464F" w:rsidRDefault="00A46BF1" w:rsidP="00332BE4">
      <w:pPr>
        <w:pStyle w:val="Ruller4"/>
      </w:pPr>
      <w:r w:rsidRPr="0065464F">
        <w:rPr>
          <w:rFonts w:hint="cs"/>
          <w:rtl/>
        </w:rPr>
        <w:t xml:space="preserve">האירוע מושא הליך זה זכה להד תקשורתי רב. </w:t>
      </w:r>
      <w:r w:rsidR="00E0527C" w:rsidRPr="0065464F">
        <w:rPr>
          <w:rFonts w:hint="cs"/>
          <w:rtl/>
        </w:rPr>
        <w:t xml:space="preserve">טוב עשה בית המשפט המחוזי כאשר גזר על עצמו את </w:t>
      </w:r>
      <w:r w:rsidRPr="0065464F">
        <w:rPr>
          <w:rFonts w:hint="cs"/>
          <w:rtl/>
        </w:rPr>
        <w:t xml:space="preserve">מידת </w:t>
      </w:r>
      <w:r w:rsidR="001975DA" w:rsidRPr="0065464F">
        <w:rPr>
          <w:rFonts w:hint="cs"/>
          <w:rtl/>
        </w:rPr>
        <w:t>ה</w:t>
      </w:r>
      <w:r w:rsidRPr="0065464F">
        <w:rPr>
          <w:rFonts w:hint="cs"/>
          <w:rtl/>
        </w:rPr>
        <w:t xml:space="preserve">זהירות </w:t>
      </w:r>
      <w:r w:rsidR="00332BE4" w:rsidRPr="0065464F">
        <w:rPr>
          <w:rFonts w:hint="cs"/>
          <w:rtl/>
        </w:rPr>
        <w:t>המתחייבת</w:t>
      </w:r>
      <w:r w:rsidR="00E0527C" w:rsidRPr="0065464F">
        <w:rPr>
          <w:rFonts w:hint="cs"/>
          <w:rtl/>
        </w:rPr>
        <w:t xml:space="preserve"> והבהיר כי </w:t>
      </w:r>
      <w:r w:rsidR="00755457" w:rsidRPr="0065464F">
        <w:rPr>
          <w:rFonts w:hint="cs"/>
          <w:rtl/>
        </w:rPr>
        <w:t xml:space="preserve">טענת המשיבה </w:t>
      </w:r>
      <w:r w:rsidR="00332BE4" w:rsidRPr="0065464F">
        <w:rPr>
          <w:rFonts w:hint="cs"/>
          <w:rtl/>
        </w:rPr>
        <w:t>שלפיה יש</w:t>
      </w:r>
      <w:r w:rsidR="00755457" w:rsidRPr="0065464F">
        <w:rPr>
          <w:rFonts w:hint="cs"/>
          <w:rtl/>
        </w:rPr>
        <w:t xml:space="preserve"> צורך בענישה מחמירה, בין היתר מאחר שהמתלוננת מהווה סמל לנפגעות עבירה, מהווה "ט</w:t>
      </w:r>
      <w:r w:rsidR="00755457" w:rsidRPr="0065464F">
        <w:rPr>
          <w:rtl/>
        </w:rPr>
        <w:t>שטוש גבולות מסוים שאינו ראוי ואינו רצוי</w:t>
      </w:r>
      <w:r w:rsidR="00755457" w:rsidRPr="0065464F">
        <w:rPr>
          <w:rFonts w:hint="cs"/>
          <w:rtl/>
        </w:rPr>
        <w:t>"</w:t>
      </w:r>
      <w:r w:rsidR="00516148" w:rsidRPr="0065464F">
        <w:rPr>
          <w:rFonts w:hint="cs"/>
          <w:rtl/>
        </w:rPr>
        <w:t>, כלשון גזר הדין</w:t>
      </w:r>
      <w:r w:rsidR="00755457" w:rsidRPr="0065464F">
        <w:rPr>
          <w:rFonts w:hint="cs"/>
          <w:rtl/>
        </w:rPr>
        <w:t xml:space="preserve">. </w:t>
      </w:r>
    </w:p>
    <w:p w:rsidR="00755457" w:rsidRPr="0065464F" w:rsidRDefault="00755457" w:rsidP="00755457">
      <w:pPr>
        <w:pStyle w:val="Ruller4"/>
        <w:numPr>
          <w:ilvl w:val="0"/>
          <w:numId w:val="0"/>
        </w:numPr>
        <w:rPr>
          <w:rtl/>
        </w:rPr>
      </w:pPr>
    </w:p>
    <w:p w:rsidR="00FD1D24" w:rsidRPr="0065464F" w:rsidRDefault="00755457" w:rsidP="00DB504F">
      <w:pPr>
        <w:pStyle w:val="Ruller4"/>
        <w:numPr>
          <w:ilvl w:val="0"/>
          <w:numId w:val="0"/>
        </w:numPr>
        <w:rPr>
          <w:rtl/>
        </w:rPr>
      </w:pPr>
      <w:r w:rsidRPr="0065464F">
        <w:rPr>
          <w:rtl/>
        </w:rPr>
        <w:tab/>
      </w:r>
      <w:r w:rsidRPr="0065464F">
        <w:rPr>
          <w:rFonts w:hint="cs"/>
          <w:rtl/>
        </w:rPr>
        <w:t xml:space="preserve">לקביעה זו אני מצטרף במלואה. </w:t>
      </w:r>
      <w:r w:rsidR="00A46BF1" w:rsidRPr="0065464F">
        <w:rPr>
          <w:rFonts w:hint="cs"/>
          <w:rtl/>
        </w:rPr>
        <w:t xml:space="preserve">דינו של נאשם לא יכול להיגזר ממידת החשיפה התקשורתית של האירוע, או ממידת האהדה הציבורית לה זוכה הקורבן. </w:t>
      </w:r>
      <w:r w:rsidR="00FD1D24" w:rsidRPr="0065464F">
        <w:rPr>
          <w:rFonts w:hint="cs"/>
          <w:rtl/>
        </w:rPr>
        <w:t>לא באולפני טלוויזיה או על דפי העיתון נחרץ דינו של נאשם</w:t>
      </w:r>
      <w:r w:rsidR="008016B1" w:rsidRPr="0065464F">
        <w:rPr>
          <w:rFonts w:hint="cs"/>
          <w:rtl/>
        </w:rPr>
        <w:t>,</w:t>
      </w:r>
      <w:r w:rsidRPr="0065464F">
        <w:rPr>
          <w:rFonts w:hint="cs"/>
          <w:rtl/>
        </w:rPr>
        <w:t xml:space="preserve"> </w:t>
      </w:r>
      <w:r w:rsidR="00FD1D24" w:rsidRPr="0065464F">
        <w:rPr>
          <w:rFonts w:hint="cs"/>
          <w:rtl/>
        </w:rPr>
        <w:t xml:space="preserve">אלא בין כותלי בית המשפט. </w:t>
      </w:r>
      <w:r w:rsidR="00935B23" w:rsidRPr="0065464F">
        <w:rPr>
          <w:rFonts w:hint="cs"/>
          <w:rtl/>
        </w:rPr>
        <w:t xml:space="preserve">אף לא לנו להכריע </w:t>
      </w:r>
      <w:r w:rsidR="00332BE4" w:rsidRPr="0065464F">
        <w:rPr>
          <w:rFonts w:hint="cs"/>
          <w:rtl/>
        </w:rPr>
        <w:t xml:space="preserve">או להידרש לטענה כי </w:t>
      </w:r>
      <w:r w:rsidR="00935B23" w:rsidRPr="0065464F">
        <w:rPr>
          <w:rFonts w:hint="cs"/>
          <w:rtl/>
        </w:rPr>
        <w:t xml:space="preserve">התקשורת סיקרה את האירוע באופן </w:t>
      </w:r>
      <w:r w:rsidR="00332BE4" w:rsidRPr="0065464F">
        <w:rPr>
          <w:rFonts w:hint="cs"/>
          <w:rtl/>
        </w:rPr>
        <w:t>"חד-צדדי",</w:t>
      </w:r>
      <w:r w:rsidR="00235A12" w:rsidRPr="0065464F">
        <w:rPr>
          <w:rFonts w:hint="cs"/>
          <w:rtl/>
        </w:rPr>
        <w:t xml:space="preserve"> </w:t>
      </w:r>
      <w:r w:rsidR="00332BE4" w:rsidRPr="0065464F">
        <w:rPr>
          <w:rFonts w:hint="cs"/>
          <w:rtl/>
        </w:rPr>
        <w:t>כלשון</w:t>
      </w:r>
      <w:r w:rsidR="00235A12" w:rsidRPr="0065464F">
        <w:rPr>
          <w:rFonts w:hint="cs"/>
          <w:rtl/>
        </w:rPr>
        <w:t xml:space="preserve"> המערער. </w:t>
      </w:r>
      <w:r w:rsidR="00935B23" w:rsidRPr="0065464F">
        <w:rPr>
          <w:rFonts w:hint="cs"/>
          <w:rtl/>
        </w:rPr>
        <w:t>סוגיה זו כלל אינה מענייננו. על בית המשפט להעמיד לנגד עינ</w:t>
      </w:r>
      <w:r w:rsidR="00235A12" w:rsidRPr="0065464F">
        <w:rPr>
          <w:rFonts w:hint="cs"/>
          <w:rtl/>
        </w:rPr>
        <w:t>יו את עובדות המקרה, חומר הראיות</w:t>
      </w:r>
      <w:r w:rsidR="00935B23" w:rsidRPr="0065464F">
        <w:rPr>
          <w:rFonts w:hint="cs"/>
          <w:rtl/>
        </w:rPr>
        <w:t xml:space="preserve"> והוראות הדין </w:t>
      </w:r>
      <w:r w:rsidR="00935B23" w:rsidRPr="0065464F">
        <w:rPr>
          <w:rtl/>
        </w:rPr>
        <w:t>–</w:t>
      </w:r>
      <w:r w:rsidR="00935B23" w:rsidRPr="0065464F">
        <w:rPr>
          <w:rFonts w:hint="cs"/>
          <w:rtl/>
        </w:rPr>
        <w:t xml:space="preserve"> הא</w:t>
      </w:r>
      <w:r w:rsidR="008016B1" w:rsidRPr="0065464F">
        <w:rPr>
          <w:rFonts w:hint="cs"/>
          <w:rtl/>
        </w:rPr>
        <w:t>,</w:t>
      </w:r>
      <w:r w:rsidR="00935B23" w:rsidRPr="0065464F">
        <w:rPr>
          <w:rFonts w:hint="cs"/>
          <w:rtl/>
        </w:rPr>
        <w:t xml:space="preserve"> ותו לא. </w:t>
      </w:r>
    </w:p>
    <w:p w:rsidR="00FD1D24" w:rsidRPr="0065464F" w:rsidRDefault="00FD1D24" w:rsidP="00FD1D24">
      <w:pPr>
        <w:pStyle w:val="Ruller40"/>
        <w:rPr>
          <w:rtl/>
        </w:rPr>
      </w:pPr>
    </w:p>
    <w:p w:rsidR="00D43A2E" w:rsidRPr="0065464F" w:rsidRDefault="00A46BF1" w:rsidP="00D43A2E">
      <w:pPr>
        <w:pStyle w:val="Ruller4"/>
        <w:rPr>
          <w:rtl/>
        </w:rPr>
      </w:pPr>
      <w:r w:rsidRPr="0065464F">
        <w:rPr>
          <w:rFonts w:hint="cs"/>
          <w:rtl/>
        </w:rPr>
        <w:t xml:space="preserve">בעניינו של המערער לא הסיקור התקשורתי של האירוע הוא שהוביל </w:t>
      </w:r>
      <w:r w:rsidR="00BD0C63" w:rsidRPr="0065464F">
        <w:rPr>
          <w:rFonts w:hint="cs"/>
          <w:rtl/>
        </w:rPr>
        <w:t>להרשעתו ולעונש החמור שהושת עליו,</w:t>
      </w:r>
      <w:r w:rsidRPr="0065464F">
        <w:rPr>
          <w:rFonts w:hint="cs"/>
          <w:rtl/>
        </w:rPr>
        <w:t xml:space="preserve"> אלא מעשיו שלו.</w:t>
      </w:r>
      <w:r w:rsidR="00235A12" w:rsidRPr="0065464F">
        <w:rPr>
          <w:rFonts w:hint="cs"/>
          <w:rtl/>
        </w:rPr>
        <w:t xml:space="preserve"> </w:t>
      </w:r>
      <w:r w:rsidR="00537CCF" w:rsidRPr="0065464F">
        <w:rPr>
          <w:rFonts w:hint="cs"/>
          <w:rtl/>
        </w:rPr>
        <w:t>חילופי הדברים בין בני הזוג הסלימו בין רגע עת ש</w:t>
      </w:r>
      <w:r w:rsidR="00235A12" w:rsidRPr="0065464F">
        <w:rPr>
          <w:rFonts w:hint="cs"/>
          <w:rtl/>
        </w:rPr>
        <w:t xml:space="preserve">המערער תקף באכזריות </w:t>
      </w:r>
      <w:r w:rsidR="008016B1" w:rsidRPr="0065464F">
        <w:rPr>
          <w:rFonts w:hint="cs"/>
          <w:rtl/>
        </w:rPr>
        <w:t>בל-</w:t>
      </w:r>
      <w:r w:rsidR="00537CCF" w:rsidRPr="0065464F">
        <w:rPr>
          <w:rFonts w:hint="cs"/>
          <w:rtl/>
        </w:rPr>
        <w:t>תתואר</w:t>
      </w:r>
      <w:r w:rsidR="00235A12" w:rsidRPr="0065464F">
        <w:rPr>
          <w:rFonts w:hint="cs"/>
          <w:rtl/>
        </w:rPr>
        <w:t xml:space="preserve"> את </w:t>
      </w:r>
      <w:r w:rsidR="00537CCF" w:rsidRPr="0065464F">
        <w:rPr>
          <w:rFonts w:hint="cs"/>
          <w:rtl/>
        </w:rPr>
        <w:t>המתלוננת</w:t>
      </w:r>
      <w:r w:rsidR="00235A12" w:rsidRPr="0065464F">
        <w:rPr>
          <w:rFonts w:hint="cs"/>
          <w:rtl/>
        </w:rPr>
        <w:t xml:space="preserve">. </w:t>
      </w:r>
      <w:r w:rsidR="00D43A2E" w:rsidRPr="0065464F">
        <w:rPr>
          <w:rFonts w:hint="cs"/>
          <w:rtl/>
        </w:rPr>
        <w:t>לכל התוהה על חומרת עונשו של המערער, אומר כי חומר הראיות, ובמיוחד</w:t>
      </w:r>
      <w:r w:rsidR="00235A12" w:rsidRPr="0065464F">
        <w:rPr>
          <w:rFonts w:hint="cs"/>
          <w:rtl/>
        </w:rPr>
        <w:t xml:space="preserve"> התיעוד הקולי </w:t>
      </w:r>
      <w:r w:rsidR="008016B1" w:rsidRPr="0065464F">
        <w:rPr>
          <w:rFonts w:hint="cs"/>
          <w:rtl/>
        </w:rPr>
        <w:t xml:space="preserve">המצמרר </w:t>
      </w:r>
      <w:r w:rsidR="00235A12" w:rsidRPr="0065464F">
        <w:rPr>
          <w:rFonts w:hint="cs"/>
          <w:rtl/>
        </w:rPr>
        <w:t xml:space="preserve">של האירוע, מלמד כי מדובר בתקיפה </w:t>
      </w:r>
      <w:r w:rsidR="00572653" w:rsidRPr="0065464F">
        <w:rPr>
          <w:rFonts w:hint="cs"/>
          <w:rtl/>
        </w:rPr>
        <w:t xml:space="preserve">ממושכת, </w:t>
      </w:r>
      <w:r w:rsidR="00537CCF" w:rsidRPr="0065464F">
        <w:rPr>
          <w:rFonts w:hint="cs"/>
          <w:rtl/>
        </w:rPr>
        <w:t xml:space="preserve">חריגה בעוצמתה, במהלכה המתלוננת התחננה </w:t>
      </w:r>
      <w:r w:rsidR="00572653" w:rsidRPr="0065464F">
        <w:rPr>
          <w:rFonts w:hint="cs"/>
          <w:rtl/>
        </w:rPr>
        <w:t xml:space="preserve">שוב ושוב </w:t>
      </w:r>
      <w:r w:rsidR="00537CCF" w:rsidRPr="0065464F">
        <w:rPr>
          <w:rFonts w:hint="cs"/>
          <w:rtl/>
        </w:rPr>
        <w:t>על חייה, פשוטו כמשמעו.</w:t>
      </w:r>
    </w:p>
    <w:p w:rsidR="000E3F6D" w:rsidRPr="0065464F" w:rsidRDefault="000E3F6D" w:rsidP="000E3F6D">
      <w:pPr>
        <w:pStyle w:val="Ruller40"/>
        <w:rPr>
          <w:rtl/>
        </w:rPr>
      </w:pPr>
    </w:p>
    <w:p w:rsidR="00BA76EB" w:rsidRPr="0065464F" w:rsidRDefault="000E3F6D" w:rsidP="008016B1">
      <w:pPr>
        <w:pStyle w:val="Ruller40"/>
        <w:rPr>
          <w:rtl/>
        </w:rPr>
      </w:pPr>
      <w:r w:rsidRPr="0065464F">
        <w:rPr>
          <w:rtl/>
        </w:rPr>
        <w:lastRenderedPageBreak/>
        <w:tab/>
      </w:r>
      <w:r w:rsidRPr="0065464F">
        <w:rPr>
          <w:rFonts w:hint="cs"/>
          <w:rtl/>
        </w:rPr>
        <w:t>אף אני הקשבתי להקלטת האירוע (ת/72 ראיון 009)</w:t>
      </w:r>
      <w:r w:rsidR="00BA76EB" w:rsidRPr="0065464F">
        <w:rPr>
          <w:rFonts w:hint="cs"/>
          <w:rtl/>
        </w:rPr>
        <w:t>, המתעדת חוויה מזעזעת. הלמות המערוך אשר צליל פגיעותיו בגולגולתה של המתלוננת ובחלקי גופה האחרים עדיין נשמעות באוזניי כאילו התקבעו להן מאז. מתערבב</w:t>
      </w:r>
      <w:r w:rsidR="00D111D5" w:rsidRPr="0065464F">
        <w:rPr>
          <w:rFonts w:hint="cs"/>
          <w:rtl/>
        </w:rPr>
        <w:t>ים</w:t>
      </w:r>
      <w:r w:rsidR="00BA76EB" w:rsidRPr="0065464F">
        <w:rPr>
          <w:rFonts w:hint="cs"/>
          <w:rtl/>
        </w:rPr>
        <w:t xml:space="preserve"> </w:t>
      </w:r>
      <w:r w:rsidR="00D111D5" w:rsidRPr="0065464F">
        <w:rPr>
          <w:rFonts w:hint="cs"/>
          <w:rtl/>
        </w:rPr>
        <w:t>להם</w:t>
      </w:r>
      <w:r w:rsidR="00BA76EB" w:rsidRPr="0065464F">
        <w:rPr>
          <w:rFonts w:hint="cs"/>
          <w:rtl/>
        </w:rPr>
        <w:t xml:space="preserve"> צלילי החבטות, זעקות המתלוננת ובכיו של הילד הניצב חסר אונים למול השבר הנורא של אביו החובט </w:t>
      </w:r>
      <w:proofErr w:type="spellStart"/>
      <w:r w:rsidR="00BA76EB" w:rsidRPr="0065464F">
        <w:rPr>
          <w:rFonts w:hint="cs"/>
          <w:rtl/>
        </w:rPr>
        <w:t>באימו</w:t>
      </w:r>
      <w:proofErr w:type="spellEnd"/>
      <w:r w:rsidR="00BA76EB" w:rsidRPr="0065464F">
        <w:rPr>
          <w:rFonts w:hint="cs"/>
          <w:rtl/>
        </w:rPr>
        <w:t xml:space="preserve"> לקול זעקותיה</w:t>
      </w:r>
      <w:r w:rsidR="008016B1" w:rsidRPr="0065464F">
        <w:rPr>
          <w:rFonts w:hint="cs"/>
          <w:rtl/>
        </w:rPr>
        <w:t>,</w:t>
      </w:r>
      <w:r w:rsidR="00BA76EB" w:rsidRPr="0065464F">
        <w:rPr>
          <w:rFonts w:hint="cs"/>
          <w:rtl/>
        </w:rPr>
        <w:t xml:space="preserve"> בעוד היא מבקשת את רחמיו, והוא </w:t>
      </w:r>
      <w:r w:rsidR="008016B1" w:rsidRPr="0065464F">
        <w:rPr>
          <w:rFonts w:hint="cs"/>
          <w:rtl/>
        </w:rPr>
        <w:t>ממשיך במעשיו</w:t>
      </w:r>
      <w:r w:rsidR="00BA76EB" w:rsidRPr="0065464F">
        <w:rPr>
          <w:rFonts w:hint="cs"/>
          <w:rtl/>
        </w:rPr>
        <w:t xml:space="preserve"> ללא רחם. מחזה נורא שבנוראים. </w:t>
      </w:r>
    </w:p>
    <w:p w:rsidR="00BA76EB" w:rsidRPr="0065464F" w:rsidRDefault="00BA76EB" w:rsidP="00BA76EB">
      <w:pPr>
        <w:pStyle w:val="Ruller40"/>
        <w:rPr>
          <w:rtl/>
        </w:rPr>
      </w:pPr>
    </w:p>
    <w:p w:rsidR="00D43A2E" w:rsidRPr="0065464F" w:rsidRDefault="00BA76EB" w:rsidP="00BA76EB">
      <w:pPr>
        <w:pStyle w:val="Ruller40"/>
        <w:rPr>
          <w:rtl/>
        </w:rPr>
      </w:pPr>
      <w:r w:rsidRPr="0065464F">
        <w:rPr>
          <w:rtl/>
        </w:rPr>
        <w:tab/>
      </w:r>
      <w:r w:rsidR="00D43A2E" w:rsidRPr="0065464F">
        <w:rPr>
          <w:rFonts w:hint="cs"/>
          <w:rtl/>
        </w:rPr>
        <w:t>בשנותיי על כס השיפוט דנתי במאות</w:t>
      </w:r>
      <w:r w:rsidR="008016B1" w:rsidRPr="0065464F">
        <w:rPr>
          <w:rFonts w:hint="cs"/>
          <w:rtl/>
        </w:rPr>
        <w:t>,</w:t>
      </w:r>
      <w:r w:rsidR="00D43A2E" w:rsidRPr="0065464F">
        <w:rPr>
          <w:rFonts w:hint="cs"/>
          <w:rtl/>
        </w:rPr>
        <w:t xml:space="preserve"> </w:t>
      </w:r>
      <w:r w:rsidR="00E25467" w:rsidRPr="0065464F">
        <w:rPr>
          <w:rFonts w:hint="cs"/>
          <w:rtl/>
        </w:rPr>
        <w:t>אם לא</w:t>
      </w:r>
      <w:r w:rsidR="00D43A2E" w:rsidRPr="0065464F">
        <w:rPr>
          <w:rFonts w:hint="cs"/>
          <w:rtl/>
        </w:rPr>
        <w:t xml:space="preserve"> </w:t>
      </w:r>
      <w:r w:rsidR="00E25467" w:rsidRPr="0065464F">
        <w:rPr>
          <w:rFonts w:hint="cs"/>
          <w:rtl/>
        </w:rPr>
        <w:t>ב</w:t>
      </w:r>
      <w:r w:rsidR="00D43A2E" w:rsidRPr="0065464F">
        <w:rPr>
          <w:rFonts w:hint="cs"/>
          <w:rtl/>
        </w:rPr>
        <w:t>אלפי</w:t>
      </w:r>
      <w:r w:rsidR="008016B1" w:rsidRPr="0065464F">
        <w:rPr>
          <w:rFonts w:hint="cs"/>
          <w:rtl/>
        </w:rPr>
        <w:t>,</w:t>
      </w:r>
      <w:r w:rsidR="00D43A2E" w:rsidRPr="0065464F">
        <w:rPr>
          <w:rFonts w:hint="cs"/>
          <w:rtl/>
        </w:rPr>
        <w:t xml:space="preserve"> תיקי אלימות קשים</w:t>
      </w:r>
      <w:r w:rsidRPr="0065464F">
        <w:rPr>
          <w:rFonts w:hint="cs"/>
          <w:rtl/>
        </w:rPr>
        <w:t xml:space="preserve"> ופשע חמור</w:t>
      </w:r>
      <w:r w:rsidR="00D43A2E" w:rsidRPr="0065464F">
        <w:rPr>
          <w:rFonts w:hint="cs"/>
          <w:rtl/>
        </w:rPr>
        <w:t xml:space="preserve"> </w:t>
      </w:r>
      <w:r w:rsidR="00D43A2E" w:rsidRPr="0065464F">
        <w:rPr>
          <w:rtl/>
        </w:rPr>
        <w:t>–</w:t>
      </w:r>
      <w:r w:rsidR="00D43A2E" w:rsidRPr="0065464F">
        <w:rPr>
          <w:rFonts w:hint="cs"/>
          <w:rtl/>
        </w:rPr>
        <w:t xml:space="preserve"> ו</w:t>
      </w:r>
      <w:r w:rsidR="00D545A7" w:rsidRPr="0065464F">
        <w:rPr>
          <w:rFonts w:hint="cs"/>
          <w:rtl/>
        </w:rPr>
        <w:t xml:space="preserve">תיעוד של </w:t>
      </w:r>
      <w:r w:rsidR="00D43A2E" w:rsidRPr="0065464F">
        <w:rPr>
          <w:rFonts w:hint="cs"/>
          <w:rtl/>
        </w:rPr>
        <w:t xml:space="preserve">תקיפה כה אלימה, כה ממושכת, כה אכזרית </w:t>
      </w:r>
      <w:r w:rsidR="00D43A2E" w:rsidRPr="0065464F">
        <w:rPr>
          <w:rtl/>
        </w:rPr>
        <w:t>–</w:t>
      </w:r>
      <w:r w:rsidR="00D43A2E" w:rsidRPr="0065464F">
        <w:rPr>
          <w:rFonts w:hint="cs"/>
          <w:rtl/>
        </w:rPr>
        <w:t xml:space="preserve"> איני זוכר. </w:t>
      </w:r>
      <w:r w:rsidR="00235A12" w:rsidRPr="0065464F">
        <w:rPr>
          <w:rFonts w:hint="cs"/>
          <w:rtl/>
        </w:rPr>
        <w:t xml:space="preserve">זוועה של ממש התחוללה באותן 7.5 דקות. זוועה ממנה </w:t>
      </w:r>
      <w:r w:rsidR="00332BE4" w:rsidRPr="0065464F">
        <w:rPr>
          <w:rFonts w:hint="cs"/>
          <w:rtl/>
        </w:rPr>
        <w:t xml:space="preserve">המתלוננת </w:t>
      </w:r>
      <w:r w:rsidR="00235A12" w:rsidRPr="0065464F">
        <w:rPr>
          <w:rFonts w:hint="cs"/>
          <w:rtl/>
        </w:rPr>
        <w:t xml:space="preserve">נחלצה בדרך נס, אך לא בלי פגיעות קשות בגוף ובנפש. אף </w:t>
      </w:r>
      <w:r w:rsidR="00537CCF" w:rsidRPr="0065464F">
        <w:rPr>
          <w:rFonts w:hint="cs"/>
          <w:rtl/>
        </w:rPr>
        <w:t>על נפשו העדינה של בנו</w:t>
      </w:r>
      <w:r w:rsidR="00D43A2E" w:rsidRPr="0065464F">
        <w:rPr>
          <w:rFonts w:hint="cs"/>
          <w:rtl/>
        </w:rPr>
        <w:t xml:space="preserve"> </w:t>
      </w:r>
      <w:r w:rsidR="00D43A2E" w:rsidRPr="0065464F">
        <w:rPr>
          <w:rtl/>
        </w:rPr>
        <w:t>–</w:t>
      </w:r>
      <w:r w:rsidR="00D43A2E" w:rsidRPr="0065464F">
        <w:rPr>
          <w:rFonts w:hint="cs"/>
          <w:rtl/>
        </w:rPr>
        <w:t xml:space="preserve"> המערער לא חס.</w:t>
      </w:r>
    </w:p>
    <w:p w:rsidR="00D43A2E" w:rsidRPr="0065464F" w:rsidRDefault="00D43A2E" w:rsidP="00D43A2E">
      <w:pPr>
        <w:pStyle w:val="Ruller4"/>
        <w:numPr>
          <w:ilvl w:val="0"/>
          <w:numId w:val="0"/>
        </w:numPr>
        <w:rPr>
          <w:rtl/>
        </w:rPr>
      </w:pPr>
    </w:p>
    <w:p w:rsidR="00A46BF1" w:rsidRPr="0065464F" w:rsidRDefault="00D43A2E" w:rsidP="00D43A2E">
      <w:pPr>
        <w:pStyle w:val="Ruller4"/>
        <w:numPr>
          <w:ilvl w:val="0"/>
          <w:numId w:val="0"/>
        </w:numPr>
        <w:rPr>
          <w:rtl/>
        </w:rPr>
      </w:pPr>
      <w:r w:rsidRPr="0065464F">
        <w:rPr>
          <w:rtl/>
        </w:rPr>
        <w:tab/>
      </w:r>
      <w:r w:rsidRPr="0065464F">
        <w:rPr>
          <w:rFonts w:hint="cs"/>
          <w:rtl/>
        </w:rPr>
        <w:t xml:space="preserve">המערער ראוי לכל שנת מאסר שנגזרה עליו. </w:t>
      </w:r>
    </w:p>
    <w:p w:rsidR="00EC0BA4" w:rsidRPr="0065464F" w:rsidRDefault="00EC0BA4" w:rsidP="00A46BF1">
      <w:pPr>
        <w:pStyle w:val="Ruller40"/>
        <w:rPr>
          <w:rtl/>
        </w:rPr>
      </w:pPr>
    </w:p>
    <w:p w:rsidR="00D73FFF" w:rsidRDefault="00830869" w:rsidP="00743328">
      <w:pPr>
        <w:pStyle w:val="Ruller4"/>
        <w:rPr>
          <w:rtl/>
        </w:rPr>
      </w:pPr>
      <w:r w:rsidRPr="0065464F">
        <w:rPr>
          <w:rFonts w:hint="cs"/>
          <w:rtl/>
        </w:rPr>
        <w:t xml:space="preserve">מכלל הטעמים </w:t>
      </w:r>
      <w:r w:rsidR="00712916" w:rsidRPr="0065464F">
        <w:rPr>
          <w:rFonts w:hint="cs"/>
          <w:rtl/>
        </w:rPr>
        <w:t>האמורים</w:t>
      </w:r>
      <w:r w:rsidRPr="0065464F">
        <w:rPr>
          <w:rFonts w:hint="cs"/>
          <w:rtl/>
        </w:rPr>
        <w:t xml:space="preserve">, ובכפוף לאמור </w:t>
      </w:r>
      <w:r w:rsidR="00743328">
        <w:rPr>
          <w:rFonts w:hint="cs"/>
          <w:rtl/>
        </w:rPr>
        <w:t>בפסקה</w:t>
      </w:r>
      <w:r w:rsidRPr="0065464F">
        <w:rPr>
          <w:rFonts w:hint="cs"/>
          <w:rtl/>
        </w:rPr>
        <w:t xml:space="preserve"> </w:t>
      </w:r>
      <w:r w:rsidR="00BC0A92" w:rsidRPr="0065464F">
        <w:rPr>
          <w:rFonts w:hint="cs"/>
          <w:rtl/>
        </w:rPr>
        <w:t>56</w:t>
      </w:r>
      <w:r w:rsidRPr="0065464F">
        <w:rPr>
          <w:rFonts w:hint="cs"/>
          <w:rtl/>
        </w:rPr>
        <w:t xml:space="preserve"> </w:t>
      </w:r>
      <w:r w:rsidR="00E0527C" w:rsidRPr="0065464F">
        <w:rPr>
          <w:rFonts w:hint="cs"/>
          <w:rtl/>
        </w:rPr>
        <w:t xml:space="preserve">לעיל </w:t>
      </w:r>
      <w:r w:rsidR="00E0527C" w:rsidRPr="0065464F">
        <w:rPr>
          <w:rtl/>
        </w:rPr>
        <w:t>–</w:t>
      </w:r>
      <w:r w:rsidR="00E0527C" w:rsidRPr="0065464F">
        <w:rPr>
          <w:rFonts w:hint="cs"/>
          <w:rtl/>
        </w:rPr>
        <w:t xml:space="preserve"> </w:t>
      </w:r>
      <w:r w:rsidRPr="0065464F">
        <w:rPr>
          <w:rFonts w:hint="cs"/>
          <w:rtl/>
        </w:rPr>
        <w:t>אשר אינו משליך על עונשו</w:t>
      </w:r>
      <w:r w:rsidR="00E0527C" w:rsidRPr="0065464F">
        <w:rPr>
          <w:rFonts w:hint="cs"/>
          <w:rtl/>
        </w:rPr>
        <w:t xml:space="preserve"> של המערער</w:t>
      </w:r>
      <w:r w:rsidRPr="0065464F">
        <w:rPr>
          <w:rFonts w:hint="cs"/>
          <w:rtl/>
        </w:rPr>
        <w:t>, אציע לחברי ולחברתי כי נדחה את הערעור</w:t>
      </w:r>
      <w:r w:rsidR="00A6346B" w:rsidRPr="0065464F">
        <w:rPr>
          <w:rFonts w:hint="cs"/>
          <w:rtl/>
        </w:rPr>
        <w:t xml:space="preserve"> על הכרעת הדין ועל גזר הדין</w:t>
      </w:r>
      <w:r w:rsidRPr="0065464F">
        <w:rPr>
          <w:rFonts w:hint="cs"/>
          <w:rtl/>
        </w:rPr>
        <w:t xml:space="preserve">.  </w:t>
      </w:r>
    </w:p>
    <w:p w:rsidR="00AC7857" w:rsidRDefault="00AC7857" w:rsidP="00AC7857">
      <w:pPr>
        <w:pStyle w:val="Ruller40"/>
        <w:rPr>
          <w:rtl/>
        </w:rPr>
      </w:pPr>
    </w:p>
    <w:p w:rsidR="00AC7857" w:rsidRDefault="00AC7857" w:rsidP="00AC7857">
      <w:pPr>
        <w:pStyle w:val="Ruller40"/>
        <w:rPr>
          <w:rtl/>
        </w:rPr>
      </w:pPr>
    </w:p>
    <w:p w:rsidR="00AC7857" w:rsidRDefault="00AC7857" w:rsidP="00AC7857">
      <w:pPr>
        <w:pStyle w:val="Ruller40"/>
        <w:rPr>
          <w:rtl/>
        </w:rPr>
      </w:pPr>
    </w:p>
    <w:p w:rsidR="00AC7857" w:rsidRDefault="00AC7857" w:rsidP="00AC7857">
      <w:pPr>
        <w:pStyle w:val="Ruller40"/>
        <w:jc w:val="right"/>
        <w:rPr>
          <w:rtl/>
        </w:rPr>
      </w:pPr>
      <w:r>
        <w:rPr>
          <w:rFonts w:hint="cs"/>
          <w:rtl/>
        </w:rPr>
        <w:t>ש ו פ ט</w:t>
      </w:r>
    </w:p>
    <w:p w:rsidR="00AC7857" w:rsidRDefault="00AC7857" w:rsidP="00AC7857">
      <w:pPr>
        <w:pStyle w:val="Ruller40"/>
        <w:rPr>
          <w:rFonts w:ascii="Century" w:hAnsi="Century" w:cs="Miriam"/>
          <w:b/>
          <w:spacing w:val="0"/>
          <w:szCs w:val="24"/>
          <w:u w:val="single"/>
          <w:rtl/>
        </w:rPr>
      </w:pPr>
    </w:p>
    <w:p w:rsidR="00AC7857" w:rsidRDefault="00AC7857" w:rsidP="00AC7857">
      <w:pPr>
        <w:pStyle w:val="Ruller40"/>
        <w:rPr>
          <w:rFonts w:ascii="Century" w:hAnsi="Century" w:cs="Miriam"/>
          <w:b/>
          <w:spacing w:val="0"/>
          <w:szCs w:val="24"/>
          <w:u w:val="single"/>
          <w:rtl/>
        </w:rPr>
      </w:pPr>
    </w:p>
    <w:p w:rsidR="00AC7857" w:rsidRDefault="00AC7857" w:rsidP="00AC7857">
      <w:pPr>
        <w:pStyle w:val="Ruller40"/>
        <w:rPr>
          <w:rFonts w:ascii="Century" w:hAnsi="Century" w:cs="Miriam"/>
          <w:b/>
          <w:spacing w:val="0"/>
          <w:szCs w:val="24"/>
          <w:u w:val="single"/>
          <w:rtl/>
        </w:rPr>
      </w:pPr>
    </w:p>
    <w:p w:rsidR="00AC7857" w:rsidRDefault="00AC7857" w:rsidP="00AC7857">
      <w:pPr>
        <w:pStyle w:val="Ruller40"/>
        <w:rPr>
          <w:rFonts w:ascii="Century" w:hAnsi="Century" w:cs="Miriam"/>
          <w:b/>
          <w:spacing w:val="0"/>
          <w:szCs w:val="24"/>
          <w:rtl/>
        </w:rPr>
      </w:pPr>
      <w:r w:rsidRPr="00AC7857">
        <w:rPr>
          <w:rFonts w:ascii="Century" w:hAnsi="Century" w:cs="Miriam" w:hint="cs"/>
          <w:b/>
          <w:spacing w:val="0"/>
          <w:szCs w:val="24"/>
          <w:u w:val="single"/>
          <w:rtl/>
        </w:rPr>
        <w:t>השופט א' שטיין</w:t>
      </w:r>
      <w:r>
        <w:rPr>
          <w:rFonts w:ascii="Century" w:hAnsi="Century" w:cs="Miriam" w:hint="cs"/>
          <w:b/>
          <w:spacing w:val="0"/>
          <w:szCs w:val="24"/>
          <w:rtl/>
        </w:rPr>
        <w:t>:</w:t>
      </w:r>
    </w:p>
    <w:p w:rsidR="00AC7857" w:rsidRDefault="00AC7857" w:rsidP="00AC7857">
      <w:pPr>
        <w:pStyle w:val="Ruller40"/>
        <w:rPr>
          <w:rFonts w:ascii="Century" w:hAnsi="Century" w:cs="Miriam"/>
          <w:b/>
          <w:spacing w:val="0"/>
          <w:szCs w:val="24"/>
          <w:rtl/>
        </w:rPr>
      </w:pPr>
    </w:p>
    <w:p w:rsidR="00AC7857" w:rsidRDefault="00AC7857" w:rsidP="00AC7857">
      <w:pPr>
        <w:pStyle w:val="Ruller40"/>
        <w:rPr>
          <w:rtl/>
        </w:rPr>
      </w:pPr>
    </w:p>
    <w:p w:rsidR="00AC7857" w:rsidRDefault="00AC7857" w:rsidP="00AC7857">
      <w:pPr>
        <w:pStyle w:val="Ruller40"/>
        <w:rPr>
          <w:rtl/>
        </w:rPr>
      </w:pPr>
      <w:r>
        <w:rPr>
          <w:rtl/>
        </w:rPr>
        <w:tab/>
      </w:r>
      <w:r>
        <w:rPr>
          <w:rFonts w:hint="cs"/>
          <w:rtl/>
        </w:rPr>
        <w:t xml:space="preserve">אני מסכים. </w:t>
      </w:r>
    </w:p>
    <w:p w:rsidR="00AC7857" w:rsidRDefault="00AC7857" w:rsidP="00AC7857">
      <w:pPr>
        <w:pStyle w:val="Ruller40"/>
        <w:rPr>
          <w:rtl/>
        </w:rPr>
      </w:pPr>
    </w:p>
    <w:p w:rsidR="00AC7857" w:rsidRDefault="00AC7857" w:rsidP="00AC7857">
      <w:pPr>
        <w:pStyle w:val="Ruller40"/>
        <w:rPr>
          <w:rtl/>
        </w:rPr>
      </w:pPr>
    </w:p>
    <w:p w:rsidR="00AC7857" w:rsidRDefault="00AC7857" w:rsidP="00AC7857">
      <w:pPr>
        <w:pStyle w:val="Ruller40"/>
        <w:rPr>
          <w:rtl/>
        </w:rPr>
      </w:pPr>
    </w:p>
    <w:p w:rsidR="00AC7857" w:rsidRPr="00AC7857" w:rsidRDefault="00AC7857" w:rsidP="00AC7857">
      <w:pPr>
        <w:pStyle w:val="Ruller40"/>
        <w:jc w:val="right"/>
        <w:rPr>
          <w:rtl/>
        </w:rPr>
      </w:pPr>
      <w:r>
        <w:rPr>
          <w:rFonts w:hint="cs"/>
          <w:rtl/>
        </w:rPr>
        <w:t>ש ו פ ט</w:t>
      </w:r>
    </w:p>
    <w:p w:rsidR="00AC7857" w:rsidRDefault="00AC7857" w:rsidP="00AC7857">
      <w:pPr>
        <w:pStyle w:val="Ruller40"/>
        <w:rPr>
          <w:rFonts w:ascii="Century" w:hAnsi="Century" w:cs="Miriam"/>
          <w:b/>
          <w:spacing w:val="0"/>
          <w:szCs w:val="24"/>
          <w:u w:val="single"/>
          <w:rtl/>
        </w:rPr>
      </w:pPr>
    </w:p>
    <w:p w:rsidR="00AC7857" w:rsidRDefault="00AC7857" w:rsidP="00AC7857">
      <w:pPr>
        <w:pStyle w:val="Ruller40"/>
        <w:rPr>
          <w:rFonts w:ascii="Century" w:hAnsi="Century" w:cs="Miriam"/>
          <w:b/>
          <w:spacing w:val="0"/>
          <w:szCs w:val="24"/>
          <w:u w:val="single"/>
          <w:rtl/>
        </w:rPr>
      </w:pPr>
    </w:p>
    <w:p w:rsidR="00AC7857" w:rsidRDefault="00AC7857" w:rsidP="00AC7857">
      <w:pPr>
        <w:pStyle w:val="Ruller40"/>
        <w:rPr>
          <w:rFonts w:ascii="Century" w:hAnsi="Century" w:cs="Miriam"/>
          <w:b/>
          <w:spacing w:val="0"/>
          <w:szCs w:val="24"/>
          <w:u w:val="single"/>
          <w:rtl/>
        </w:rPr>
      </w:pPr>
    </w:p>
    <w:p w:rsidR="00AC7857" w:rsidRDefault="00AC7857" w:rsidP="00AC7857">
      <w:pPr>
        <w:pStyle w:val="Ruller40"/>
        <w:rPr>
          <w:rFonts w:ascii="Century" w:hAnsi="Century" w:cs="Miriam"/>
          <w:b/>
          <w:spacing w:val="0"/>
          <w:szCs w:val="24"/>
          <w:u w:val="single"/>
          <w:rtl/>
        </w:rPr>
      </w:pPr>
    </w:p>
    <w:p w:rsidR="00AC7857" w:rsidRDefault="00AC7857" w:rsidP="00AC7857">
      <w:pPr>
        <w:pStyle w:val="Ruller40"/>
        <w:rPr>
          <w:rFonts w:ascii="Century" w:hAnsi="Century" w:cs="Miriam"/>
          <w:b/>
          <w:spacing w:val="0"/>
          <w:szCs w:val="24"/>
          <w:u w:val="single"/>
          <w:rtl/>
        </w:rPr>
      </w:pPr>
    </w:p>
    <w:p w:rsidR="00AC7857" w:rsidRDefault="00AC7857" w:rsidP="00AC7857">
      <w:pPr>
        <w:pStyle w:val="Ruller40"/>
        <w:rPr>
          <w:rFonts w:ascii="Century" w:hAnsi="Century" w:cs="Miriam"/>
          <w:b/>
          <w:spacing w:val="0"/>
          <w:szCs w:val="24"/>
          <w:rtl/>
        </w:rPr>
      </w:pPr>
      <w:r w:rsidRPr="00AC7857">
        <w:rPr>
          <w:rFonts w:ascii="Century" w:hAnsi="Century" w:cs="Miriam" w:hint="cs"/>
          <w:b/>
          <w:spacing w:val="0"/>
          <w:szCs w:val="24"/>
          <w:u w:val="single"/>
          <w:rtl/>
        </w:rPr>
        <w:t>השופט</w:t>
      </w:r>
      <w:r>
        <w:rPr>
          <w:rFonts w:ascii="Century" w:hAnsi="Century" w:cs="Miriam" w:hint="cs"/>
          <w:b/>
          <w:spacing w:val="0"/>
          <w:szCs w:val="24"/>
          <w:u w:val="single"/>
          <w:rtl/>
        </w:rPr>
        <w:t>ת ג' כנפי-שטייניץ</w:t>
      </w:r>
      <w:r>
        <w:rPr>
          <w:rFonts w:ascii="Century" w:hAnsi="Century" w:cs="Miriam" w:hint="cs"/>
          <w:b/>
          <w:spacing w:val="0"/>
          <w:szCs w:val="24"/>
          <w:rtl/>
        </w:rPr>
        <w:t>:</w:t>
      </w:r>
    </w:p>
    <w:p w:rsidR="00AC7857" w:rsidRDefault="00AC7857" w:rsidP="00AC7857">
      <w:pPr>
        <w:pStyle w:val="Ruller40"/>
        <w:rPr>
          <w:rFonts w:ascii="Century" w:hAnsi="Century" w:cs="Miriam"/>
          <w:b/>
          <w:spacing w:val="0"/>
          <w:szCs w:val="24"/>
          <w:rtl/>
        </w:rPr>
      </w:pPr>
    </w:p>
    <w:p w:rsidR="00AC7857" w:rsidRDefault="00AC7857" w:rsidP="00AC7857">
      <w:pPr>
        <w:pStyle w:val="Ruller40"/>
        <w:rPr>
          <w:rFonts w:ascii="Century" w:hAnsi="Century" w:cs="Miriam"/>
          <w:b/>
          <w:spacing w:val="0"/>
          <w:szCs w:val="24"/>
          <w:rtl/>
        </w:rPr>
      </w:pPr>
    </w:p>
    <w:p w:rsidR="00AC7857" w:rsidRDefault="00AC7857" w:rsidP="00AC7857">
      <w:pPr>
        <w:pStyle w:val="Ruller40"/>
        <w:rPr>
          <w:rtl/>
        </w:rPr>
      </w:pPr>
      <w:r>
        <w:rPr>
          <w:rtl/>
        </w:rPr>
        <w:tab/>
      </w:r>
      <w:r>
        <w:rPr>
          <w:rFonts w:hint="cs"/>
          <w:rtl/>
        </w:rPr>
        <w:t xml:space="preserve">אני מסכימה. </w:t>
      </w:r>
    </w:p>
    <w:p w:rsidR="00AC7857" w:rsidRDefault="00AC7857" w:rsidP="00AC7857">
      <w:pPr>
        <w:pStyle w:val="Ruller40"/>
        <w:rPr>
          <w:rtl/>
        </w:rPr>
      </w:pPr>
    </w:p>
    <w:p w:rsidR="00AC7857" w:rsidRDefault="00AC7857" w:rsidP="00AC7857">
      <w:pPr>
        <w:pStyle w:val="Ruller40"/>
        <w:rPr>
          <w:rtl/>
        </w:rPr>
      </w:pPr>
    </w:p>
    <w:p w:rsidR="00AC7857" w:rsidRDefault="00AC7857" w:rsidP="00AC7857">
      <w:pPr>
        <w:pStyle w:val="Ruller40"/>
        <w:jc w:val="right"/>
        <w:rPr>
          <w:rtl/>
        </w:rPr>
      </w:pPr>
      <w:r>
        <w:rPr>
          <w:rFonts w:hint="cs"/>
          <w:rtl/>
        </w:rPr>
        <w:t>ש ו פ ט ת</w:t>
      </w:r>
    </w:p>
    <w:p w:rsidR="00AC7857" w:rsidRDefault="00AC7857" w:rsidP="00AC7857">
      <w:pPr>
        <w:pStyle w:val="Ruller40"/>
        <w:rPr>
          <w:rtl/>
        </w:rPr>
      </w:pPr>
    </w:p>
    <w:p w:rsidR="00AC7857" w:rsidRDefault="00AC7857" w:rsidP="00AC7857">
      <w:pPr>
        <w:pStyle w:val="Ruller40"/>
        <w:rPr>
          <w:rtl/>
        </w:rPr>
      </w:pPr>
    </w:p>
    <w:p w:rsidR="00AC7857" w:rsidRDefault="00AC7857" w:rsidP="00AC7857">
      <w:pPr>
        <w:pStyle w:val="Ruller40"/>
        <w:rPr>
          <w:rtl/>
        </w:rPr>
      </w:pPr>
    </w:p>
    <w:p w:rsidR="00AC7857" w:rsidRDefault="00AC7857" w:rsidP="00AC7857">
      <w:pPr>
        <w:pStyle w:val="Ruller40"/>
        <w:rPr>
          <w:rtl/>
        </w:rPr>
      </w:pPr>
      <w:r>
        <w:rPr>
          <w:rtl/>
        </w:rPr>
        <w:tab/>
      </w:r>
      <w:r>
        <w:rPr>
          <w:rFonts w:hint="cs"/>
          <w:rtl/>
        </w:rPr>
        <w:t xml:space="preserve">הוחלט כאמור בפסק דינו של השופט </w:t>
      </w:r>
      <w:r w:rsidRPr="00AC7857">
        <w:rPr>
          <w:rFonts w:ascii="Century" w:hAnsi="Century" w:cs="Miriam" w:hint="cs"/>
          <w:b/>
          <w:spacing w:val="0"/>
          <w:szCs w:val="24"/>
          <w:rtl/>
        </w:rPr>
        <w:t>י' אלרון</w:t>
      </w:r>
      <w:r>
        <w:rPr>
          <w:rFonts w:hint="cs"/>
          <w:rtl/>
        </w:rPr>
        <w:t xml:space="preserve">. </w:t>
      </w:r>
    </w:p>
    <w:p w:rsidR="00AC7857" w:rsidRDefault="00AC7857" w:rsidP="00AC7857">
      <w:pPr>
        <w:pStyle w:val="Ruller40"/>
        <w:rPr>
          <w:rtl/>
        </w:rPr>
      </w:pPr>
    </w:p>
    <w:p w:rsidR="00AC7857" w:rsidRDefault="00AC7857" w:rsidP="00AC7857">
      <w:pPr>
        <w:pStyle w:val="Ruller40"/>
        <w:rPr>
          <w:rtl/>
        </w:rPr>
      </w:pPr>
    </w:p>
    <w:p w:rsidR="00AC7857" w:rsidRDefault="00AC7857" w:rsidP="00AC7857">
      <w:pPr>
        <w:pStyle w:val="Ruller40"/>
        <w:rPr>
          <w:rtl/>
        </w:rPr>
      </w:pPr>
      <w:r>
        <w:rPr>
          <w:rtl/>
        </w:rPr>
        <w:tab/>
        <w:t xml:space="preserve">ניתן היום, </w:t>
      </w:r>
      <w:r>
        <w:rPr>
          <w:rFonts w:hint="eastAsia"/>
          <w:rtl/>
        </w:rPr>
        <w:t>‏</w:t>
      </w:r>
      <w:r>
        <w:rPr>
          <w:rFonts w:hint="cs"/>
          <w:rtl/>
        </w:rPr>
        <w:t>כ"ט</w:t>
      </w:r>
      <w:r>
        <w:rPr>
          <w:rtl/>
        </w:rPr>
        <w:t xml:space="preserve"> בסיון </w:t>
      </w:r>
      <w:proofErr w:type="spellStart"/>
      <w:r>
        <w:rPr>
          <w:rtl/>
        </w:rPr>
        <w:t>התשפ"ג</w:t>
      </w:r>
      <w:proofErr w:type="spellEnd"/>
      <w:r>
        <w:rPr>
          <w:rtl/>
        </w:rPr>
        <w:t xml:space="preserve"> (</w:t>
      </w:r>
      <w:r>
        <w:rPr>
          <w:rFonts w:hint="eastAsia"/>
          <w:rtl/>
        </w:rPr>
        <w:t>‏</w:t>
      </w:r>
      <w:r>
        <w:rPr>
          <w:rFonts w:hint="cs"/>
          <w:rtl/>
        </w:rPr>
        <w:t>18</w:t>
      </w:r>
      <w:r>
        <w:rPr>
          <w:rtl/>
        </w:rPr>
        <w:t>.6.2023).</w:t>
      </w:r>
    </w:p>
    <w:p w:rsidR="00AC7857" w:rsidRDefault="00AC7857" w:rsidP="00AC7857">
      <w:pPr>
        <w:pStyle w:val="Ruller40"/>
        <w:rPr>
          <w:rtl/>
        </w:rPr>
      </w:pPr>
    </w:p>
    <w:p w:rsidR="00AC7857" w:rsidRDefault="00AC7857" w:rsidP="00AC7857">
      <w:pPr>
        <w:pStyle w:val="Ruller40"/>
        <w:rPr>
          <w:rtl/>
        </w:rPr>
      </w:pPr>
    </w:p>
    <w:p w:rsidR="00AC7857" w:rsidRPr="00AC7857" w:rsidRDefault="00AC7857" w:rsidP="00AC7857">
      <w:pPr>
        <w:pStyle w:val="Ruller40"/>
        <w:rPr>
          <w:rtl/>
        </w:rPr>
      </w:pPr>
    </w:p>
    <w:p w:rsidR="00AC7857" w:rsidRPr="00AC7857" w:rsidRDefault="00AC7857" w:rsidP="00AC7857">
      <w:pPr>
        <w:pStyle w:val="Ruller40"/>
        <w:jc w:val="right"/>
        <w:rPr>
          <w:rtl/>
        </w:rPr>
      </w:pPr>
    </w:p>
    <w:tbl>
      <w:tblPr>
        <w:bidiVisual/>
        <w:tblW w:w="8363" w:type="dxa"/>
        <w:tblLook w:val="01E0" w:firstRow="1" w:lastRow="1" w:firstColumn="1" w:lastColumn="1" w:noHBand="0" w:noVBand="0"/>
      </w:tblPr>
      <w:tblGrid>
        <w:gridCol w:w="2787"/>
        <w:gridCol w:w="2788"/>
        <w:gridCol w:w="2788"/>
      </w:tblGrid>
      <w:tr w:rsidR="001A0164" w:rsidRPr="0065464F" w:rsidTr="00D00B1D">
        <w:tc>
          <w:tcPr>
            <w:tcW w:w="2842" w:type="dxa"/>
            <w:shd w:val="clear" w:color="auto" w:fill="auto"/>
          </w:tcPr>
          <w:p w:rsidR="00016EF1" w:rsidRPr="0065464F" w:rsidRDefault="00AC7857" w:rsidP="00A51FAE">
            <w:pPr>
              <w:pStyle w:val="Ruller40"/>
              <w:rPr>
                <w:rtl/>
              </w:rPr>
            </w:pPr>
            <w:r>
              <w:rPr>
                <w:rFonts w:hint="cs"/>
                <w:rtl/>
              </w:rPr>
              <w:t xml:space="preserve">ש ו פ ט </w:t>
            </w:r>
          </w:p>
        </w:tc>
        <w:tc>
          <w:tcPr>
            <w:tcW w:w="2843" w:type="dxa"/>
            <w:shd w:val="clear" w:color="auto" w:fill="auto"/>
          </w:tcPr>
          <w:p w:rsidR="001A0164" w:rsidRPr="0065464F" w:rsidRDefault="00AC7857" w:rsidP="00BA0B08">
            <w:pPr>
              <w:pStyle w:val="Ruller40"/>
              <w:jc w:val="center"/>
              <w:rPr>
                <w:rtl/>
              </w:rPr>
            </w:pPr>
            <w:r>
              <w:rPr>
                <w:rFonts w:hint="cs"/>
                <w:rtl/>
              </w:rPr>
              <w:t xml:space="preserve">ש ו פ ט </w:t>
            </w:r>
          </w:p>
        </w:tc>
        <w:tc>
          <w:tcPr>
            <w:tcW w:w="2843" w:type="dxa"/>
            <w:shd w:val="clear" w:color="auto" w:fill="auto"/>
          </w:tcPr>
          <w:p w:rsidR="001A0164" w:rsidRPr="0065464F" w:rsidRDefault="00AC7857" w:rsidP="007711BD">
            <w:pPr>
              <w:pStyle w:val="Ruller40"/>
              <w:jc w:val="right"/>
              <w:rPr>
                <w:rtl/>
              </w:rPr>
            </w:pPr>
            <w:r>
              <w:rPr>
                <w:rFonts w:hint="cs"/>
                <w:rtl/>
              </w:rPr>
              <w:t>ש ו פ ט ת</w:t>
            </w:r>
          </w:p>
        </w:tc>
      </w:tr>
    </w:tbl>
    <w:p w:rsidR="00044953" w:rsidRDefault="00044953" w:rsidP="00A51FAE">
      <w:pPr>
        <w:pStyle w:val="Ruller40"/>
        <w:rPr>
          <w:rtl/>
        </w:rPr>
      </w:pPr>
    </w:p>
    <w:p w:rsidR="00AC7857" w:rsidRDefault="00AC7857" w:rsidP="00A51FAE">
      <w:pPr>
        <w:pStyle w:val="Ruller40"/>
        <w:rPr>
          <w:rtl/>
        </w:rPr>
      </w:pPr>
    </w:p>
    <w:p w:rsidR="00AC7857" w:rsidRDefault="00AC7857" w:rsidP="00A51FAE">
      <w:pPr>
        <w:pStyle w:val="Ruller40"/>
        <w:rPr>
          <w:rtl/>
        </w:rPr>
      </w:pPr>
    </w:p>
    <w:p w:rsidR="00AC7857" w:rsidRPr="0065464F" w:rsidRDefault="00AC7857" w:rsidP="00A51FAE">
      <w:pPr>
        <w:pStyle w:val="Ruller40"/>
        <w:rPr>
          <w:rtl/>
        </w:rPr>
      </w:pPr>
    </w:p>
    <w:p w:rsidR="00916FF8" w:rsidRPr="0065464F" w:rsidRDefault="00916FF8">
      <w:pPr>
        <w:rPr>
          <w:szCs w:val="16"/>
          <w:rtl/>
        </w:rPr>
      </w:pPr>
      <w:r w:rsidRPr="0065464F">
        <w:rPr>
          <w:szCs w:val="16"/>
          <w:rtl/>
        </w:rPr>
        <w:t>_________________</w:t>
      </w:r>
      <w:r w:rsidR="00A12E0F" w:rsidRPr="0065464F">
        <w:rPr>
          <w:rFonts w:hint="cs"/>
          <w:szCs w:val="16"/>
          <w:rtl/>
        </w:rPr>
        <w:t>________</w:t>
      </w:r>
    </w:p>
    <w:p w:rsidR="00916FF8" w:rsidRPr="0065464F" w:rsidRDefault="00591983" w:rsidP="00B009CC">
      <w:pPr>
        <w:pStyle w:val="Ruller38"/>
        <w:rPr>
          <w:rtl/>
        </w:rPr>
      </w:pPr>
      <w:r w:rsidRPr="0065464F">
        <w:rPr>
          <w:sz w:val="16"/>
        </w:rPr>
        <w:t xml:space="preserve"> </w:t>
      </w:r>
      <w:r w:rsidR="00A12E0F" w:rsidRPr="0065464F">
        <w:rPr>
          <w:sz w:val="16"/>
        </w:rPr>
        <w:t xml:space="preserve">  </w:t>
      </w:r>
      <w:r w:rsidR="00A30C99" w:rsidRPr="0065464F">
        <w:rPr>
          <w:sz w:val="16"/>
        </w:rPr>
        <w:t xml:space="preserve">22017790_J10.docx   </w:t>
      </w:r>
      <w:proofErr w:type="spellStart"/>
      <w:r w:rsidR="00A30C99" w:rsidRPr="0065464F">
        <w:rPr>
          <w:sz w:val="16"/>
          <w:rtl/>
        </w:rPr>
        <w:t>עע</w:t>
      </w:r>
      <w:proofErr w:type="spellEnd"/>
    </w:p>
    <w:p w:rsidR="00591983" w:rsidRPr="00FC0252" w:rsidRDefault="00591983" w:rsidP="00FC0252">
      <w:pPr>
        <w:pStyle w:val="Ruller38"/>
        <w:rPr>
          <w:rtl/>
        </w:rPr>
      </w:pPr>
      <w:r w:rsidRPr="0065464F">
        <w:rPr>
          <w:rtl/>
        </w:rPr>
        <w:t>מרכז מידע, טל'</w:t>
      </w:r>
      <w:r w:rsidRPr="0065464F">
        <w:rPr>
          <w:rFonts w:hint="cs"/>
          <w:rtl/>
        </w:rPr>
        <w:t xml:space="preserve"> </w:t>
      </w:r>
      <w:r w:rsidR="00B63343" w:rsidRPr="0065464F">
        <w:rPr>
          <w:rFonts w:hint="cs"/>
          <w:rtl/>
        </w:rPr>
        <w:t>077</w:t>
      </w:r>
      <w:r w:rsidRPr="0065464F">
        <w:rPr>
          <w:rFonts w:hint="cs"/>
          <w:rtl/>
        </w:rPr>
        <w:t>-</w:t>
      </w:r>
      <w:r w:rsidR="00B63343" w:rsidRPr="0065464F">
        <w:rPr>
          <w:rFonts w:hint="cs"/>
          <w:rtl/>
        </w:rPr>
        <w:t>270</w:t>
      </w:r>
      <w:r w:rsidR="00E21CA9" w:rsidRPr="0065464F">
        <w:rPr>
          <w:rFonts w:hint="cs"/>
          <w:rtl/>
        </w:rPr>
        <w:t>3</w:t>
      </w:r>
      <w:r w:rsidR="009B38DA" w:rsidRPr="0065464F">
        <w:rPr>
          <w:rFonts w:hint="cs"/>
          <w:rtl/>
        </w:rPr>
        <w:t>333</w:t>
      </w:r>
      <w:r w:rsidR="00866D0F" w:rsidRPr="0065464F">
        <w:rPr>
          <w:rFonts w:hint="cs"/>
          <w:rtl/>
        </w:rPr>
        <w:t>, 3852*</w:t>
      </w:r>
      <w:r w:rsidRPr="0065464F">
        <w:rPr>
          <w:rFonts w:hint="cs"/>
          <w:rtl/>
        </w:rPr>
        <w:t xml:space="preserve"> ; אתר אינטרנט,  </w:t>
      </w:r>
      <w:hyperlink r:id="rId9" w:history="1">
        <w:r w:rsidR="009749EF" w:rsidRPr="0065464F">
          <w:rPr>
            <w:rStyle w:val="Hyperlink"/>
            <w:sz w:val="16"/>
          </w:rPr>
          <w:t>https://supreme.court.gov.il</w:t>
        </w:r>
      </w:hyperlink>
    </w:p>
    <w:p w:rsidR="003F1F97" w:rsidRDefault="003F1F97" w:rsidP="00591983">
      <w:pPr>
        <w:pStyle w:val="Ruller38"/>
        <w:rPr>
          <w:rtl/>
        </w:rPr>
      </w:pPr>
    </w:p>
    <w:sectPr w:rsidR="003F1F97" w:rsidSect="00591983">
      <w:headerReference w:type="even" r:id="rId10"/>
      <w:headerReference w:type="default" r:id="rId11"/>
      <w:footerReference w:type="even" r:id="rId12"/>
      <w:footerReference w:type="default" r:id="rId13"/>
      <w:headerReference w:type="first" r:id="rId14"/>
      <w:footerReference w:type="first" r:id="rId15"/>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CBC" w:rsidRDefault="00337CBC">
      <w:r>
        <w:separator/>
      </w:r>
    </w:p>
  </w:endnote>
  <w:endnote w:type="continuationSeparator" w:id="0">
    <w:p w:rsidR="00337CBC" w:rsidRDefault="00337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4E2" w:rsidRDefault="00B304E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B304E2" w:rsidRDefault="00B304E2">
    <w:pPr>
      <w:pStyle w:val="a3"/>
      <w:rPr>
        <w:rtl/>
      </w:rPr>
    </w:pPr>
  </w:p>
  <w:p w:rsidR="00B304E2" w:rsidRDefault="00B304E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4E2" w:rsidRDefault="00B304E2">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4E2" w:rsidRPr="00F959DB" w:rsidRDefault="00B304E2" w:rsidP="00914156">
    <w:pPr>
      <w:pStyle w:val="a3"/>
      <w:bidi w:val="0"/>
      <w:jc w:val="right"/>
      <w:rPr>
        <w:sz w:val="16"/>
        <w:szCs w:val="16"/>
      </w:rPr>
    </w:pPr>
    <w:bookmarkStart w:id="7" w:name="footer_line"/>
    <w:bookmarkEnd w:id="7"/>
  </w:p>
  <w:p w:rsidR="00B304E2" w:rsidRDefault="00B304E2">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CBC" w:rsidRDefault="00337CBC">
      <w:r>
        <w:separator/>
      </w:r>
    </w:p>
  </w:footnote>
  <w:footnote w:type="continuationSeparator" w:id="0">
    <w:p w:rsidR="00337CBC" w:rsidRDefault="00337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4E2" w:rsidRDefault="00B304E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B304E2" w:rsidRDefault="00B304E2">
    <w:pPr>
      <w:pStyle w:val="a5"/>
      <w:rPr>
        <w:rtl/>
      </w:rPr>
    </w:pPr>
  </w:p>
  <w:p w:rsidR="00B304E2" w:rsidRDefault="00B304E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4E2" w:rsidRDefault="00B304E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430E2E">
      <w:rPr>
        <w:rStyle w:val="a4"/>
        <w:noProof/>
        <w:rtl/>
      </w:rPr>
      <w:t>21</w:t>
    </w:r>
    <w:r>
      <w:rPr>
        <w:rStyle w:val="a4"/>
        <w:rtl/>
      </w:rPr>
      <w:fldChar w:fldCharType="end"/>
    </w:r>
  </w:p>
  <w:p w:rsidR="00B304E2" w:rsidRDefault="00B304E2">
    <w:pPr>
      <w:pStyle w:val="a5"/>
      <w:rPr>
        <w:rtl/>
      </w:rPr>
    </w:pPr>
  </w:p>
  <w:p w:rsidR="00B304E2" w:rsidRDefault="00B304E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B304E2" w:rsidTr="00EC23AC">
      <w:trPr>
        <w:trHeight w:val="342"/>
      </w:trPr>
      <w:tc>
        <w:tcPr>
          <w:tcW w:w="9828" w:type="dxa"/>
        </w:tcPr>
        <w:p w:rsidR="00B304E2" w:rsidRPr="002F7BB6" w:rsidRDefault="00B304E2"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B304E2" w:rsidRDefault="00B304E2"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4634A17C">
      <w:start w:val="1"/>
      <w:numFmt w:val="decimal"/>
      <w:pStyle w:val="Ruller4"/>
      <w:lvlText w:val="%1."/>
      <w:lvlJc w:val="left"/>
      <w:pPr>
        <w:tabs>
          <w:tab w:val="num" w:pos="907"/>
        </w:tabs>
        <w:ind w:left="0" w:firstLine="0"/>
      </w:pPr>
      <w:rPr>
        <w:rFonts w:hint="default"/>
      </w:rPr>
    </w:lvl>
    <w:lvl w:ilvl="1" w:tplc="C04CBD9C">
      <w:start w:val="1"/>
      <w:numFmt w:val="lowerLetter"/>
      <w:lvlText w:val="%2."/>
      <w:lvlJc w:val="left"/>
      <w:pPr>
        <w:tabs>
          <w:tab w:val="num" w:pos="1440"/>
        </w:tabs>
        <w:ind w:left="1440" w:hanging="360"/>
      </w:pPr>
    </w:lvl>
    <w:lvl w:ilvl="2" w:tplc="ABD470CC" w:tentative="1">
      <w:start w:val="1"/>
      <w:numFmt w:val="lowerRoman"/>
      <w:lvlText w:val="%3."/>
      <w:lvlJc w:val="right"/>
      <w:pPr>
        <w:tabs>
          <w:tab w:val="num" w:pos="2160"/>
        </w:tabs>
        <w:ind w:left="2160" w:hanging="180"/>
      </w:pPr>
    </w:lvl>
    <w:lvl w:ilvl="3" w:tplc="DBAE481A" w:tentative="1">
      <w:start w:val="1"/>
      <w:numFmt w:val="decimal"/>
      <w:lvlText w:val="%4."/>
      <w:lvlJc w:val="left"/>
      <w:pPr>
        <w:tabs>
          <w:tab w:val="num" w:pos="2880"/>
        </w:tabs>
        <w:ind w:left="2880" w:hanging="360"/>
      </w:pPr>
    </w:lvl>
    <w:lvl w:ilvl="4" w:tplc="5E74E3E4" w:tentative="1">
      <w:start w:val="1"/>
      <w:numFmt w:val="lowerLetter"/>
      <w:lvlText w:val="%5."/>
      <w:lvlJc w:val="left"/>
      <w:pPr>
        <w:tabs>
          <w:tab w:val="num" w:pos="3600"/>
        </w:tabs>
        <w:ind w:left="3600" w:hanging="360"/>
      </w:pPr>
    </w:lvl>
    <w:lvl w:ilvl="5" w:tplc="596C0750" w:tentative="1">
      <w:start w:val="1"/>
      <w:numFmt w:val="lowerRoman"/>
      <w:lvlText w:val="%6."/>
      <w:lvlJc w:val="right"/>
      <w:pPr>
        <w:tabs>
          <w:tab w:val="num" w:pos="4320"/>
        </w:tabs>
        <w:ind w:left="4320" w:hanging="180"/>
      </w:pPr>
    </w:lvl>
    <w:lvl w:ilvl="6" w:tplc="E5381858" w:tentative="1">
      <w:start w:val="1"/>
      <w:numFmt w:val="decimal"/>
      <w:lvlText w:val="%7."/>
      <w:lvlJc w:val="left"/>
      <w:pPr>
        <w:tabs>
          <w:tab w:val="num" w:pos="5040"/>
        </w:tabs>
        <w:ind w:left="5040" w:hanging="360"/>
      </w:pPr>
    </w:lvl>
    <w:lvl w:ilvl="7" w:tplc="582CF2E6" w:tentative="1">
      <w:start w:val="1"/>
      <w:numFmt w:val="lowerLetter"/>
      <w:lvlText w:val="%8."/>
      <w:lvlJc w:val="left"/>
      <w:pPr>
        <w:tabs>
          <w:tab w:val="num" w:pos="5760"/>
        </w:tabs>
        <w:ind w:left="5760" w:hanging="360"/>
      </w:pPr>
    </w:lvl>
    <w:lvl w:ilvl="8" w:tplc="EE26E2D8"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02400"/>
    <w:rsid w:val="00003F4B"/>
    <w:rsid w:val="0000537B"/>
    <w:rsid w:val="0001078C"/>
    <w:rsid w:val="0001491E"/>
    <w:rsid w:val="00016EF1"/>
    <w:rsid w:val="00023ABF"/>
    <w:rsid w:val="000249AC"/>
    <w:rsid w:val="0003076A"/>
    <w:rsid w:val="00032036"/>
    <w:rsid w:val="00032FB4"/>
    <w:rsid w:val="000349E2"/>
    <w:rsid w:val="00036227"/>
    <w:rsid w:val="00044953"/>
    <w:rsid w:val="00045B4D"/>
    <w:rsid w:val="000513F3"/>
    <w:rsid w:val="00055253"/>
    <w:rsid w:val="00055C73"/>
    <w:rsid w:val="00070A6B"/>
    <w:rsid w:val="000725F5"/>
    <w:rsid w:val="00072AD2"/>
    <w:rsid w:val="00076AD6"/>
    <w:rsid w:val="000809F5"/>
    <w:rsid w:val="00084C2A"/>
    <w:rsid w:val="0008731C"/>
    <w:rsid w:val="000A07AF"/>
    <w:rsid w:val="000A24F2"/>
    <w:rsid w:val="000A4C38"/>
    <w:rsid w:val="000B1478"/>
    <w:rsid w:val="000C3B63"/>
    <w:rsid w:val="000C3C51"/>
    <w:rsid w:val="000C4690"/>
    <w:rsid w:val="000C646F"/>
    <w:rsid w:val="000D25C4"/>
    <w:rsid w:val="000D31B7"/>
    <w:rsid w:val="000E2E11"/>
    <w:rsid w:val="000E3F6D"/>
    <w:rsid w:val="000E7893"/>
    <w:rsid w:val="000F131E"/>
    <w:rsid w:val="000F58C3"/>
    <w:rsid w:val="0010221D"/>
    <w:rsid w:val="00115017"/>
    <w:rsid w:val="001206E1"/>
    <w:rsid w:val="00123F92"/>
    <w:rsid w:val="00132F30"/>
    <w:rsid w:val="00134590"/>
    <w:rsid w:val="00134A67"/>
    <w:rsid w:val="0013501A"/>
    <w:rsid w:val="0013563C"/>
    <w:rsid w:val="00140FB8"/>
    <w:rsid w:val="00145723"/>
    <w:rsid w:val="0014611D"/>
    <w:rsid w:val="00152FD8"/>
    <w:rsid w:val="00165269"/>
    <w:rsid w:val="001711B6"/>
    <w:rsid w:val="00181176"/>
    <w:rsid w:val="00190C76"/>
    <w:rsid w:val="00191FD9"/>
    <w:rsid w:val="001975DA"/>
    <w:rsid w:val="001A0164"/>
    <w:rsid w:val="001A03C4"/>
    <w:rsid w:val="001A4CE9"/>
    <w:rsid w:val="001A6D1B"/>
    <w:rsid w:val="001D13EA"/>
    <w:rsid w:val="001D7573"/>
    <w:rsid w:val="001E1D4A"/>
    <w:rsid w:val="00200D6B"/>
    <w:rsid w:val="00220FEE"/>
    <w:rsid w:val="00223035"/>
    <w:rsid w:val="0022328E"/>
    <w:rsid w:val="002261DD"/>
    <w:rsid w:val="00226253"/>
    <w:rsid w:val="00235A12"/>
    <w:rsid w:val="00250CB4"/>
    <w:rsid w:val="00255FBF"/>
    <w:rsid w:val="00256799"/>
    <w:rsid w:val="00265F6E"/>
    <w:rsid w:val="00273095"/>
    <w:rsid w:val="002737F9"/>
    <w:rsid w:val="002773C2"/>
    <w:rsid w:val="002876BF"/>
    <w:rsid w:val="00290D3E"/>
    <w:rsid w:val="002941EB"/>
    <w:rsid w:val="002A0A00"/>
    <w:rsid w:val="002A1B9A"/>
    <w:rsid w:val="002A2CE3"/>
    <w:rsid w:val="002A4A7A"/>
    <w:rsid w:val="002A4BF3"/>
    <w:rsid w:val="002A7326"/>
    <w:rsid w:val="002B301D"/>
    <w:rsid w:val="002B46EE"/>
    <w:rsid w:val="002B4E58"/>
    <w:rsid w:val="002B6479"/>
    <w:rsid w:val="002C65FB"/>
    <w:rsid w:val="002D3478"/>
    <w:rsid w:val="002D3618"/>
    <w:rsid w:val="002D39DE"/>
    <w:rsid w:val="002D4AAC"/>
    <w:rsid w:val="002E05BF"/>
    <w:rsid w:val="002E0A22"/>
    <w:rsid w:val="002F2E29"/>
    <w:rsid w:val="002F7BB6"/>
    <w:rsid w:val="00300FE6"/>
    <w:rsid w:val="0031233E"/>
    <w:rsid w:val="00314EF9"/>
    <w:rsid w:val="0032052F"/>
    <w:rsid w:val="003229EB"/>
    <w:rsid w:val="00323FFE"/>
    <w:rsid w:val="00325BD9"/>
    <w:rsid w:val="00332BE4"/>
    <w:rsid w:val="0033388E"/>
    <w:rsid w:val="00337CBC"/>
    <w:rsid w:val="003401AC"/>
    <w:rsid w:val="003448B2"/>
    <w:rsid w:val="003525F6"/>
    <w:rsid w:val="00361DB2"/>
    <w:rsid w:val="00367B84"/>
    <w:rsid w:val="0037095E"/>
    <w:rsid w:val="0037555D"/>
    <w:rsid w:val="00375D62"/>
    <w:rsid w:val="00375FAA"/>
    <w:rsid w:val="0037622E"/>
    <w:rsid w:val="00377102"/>
    <w:rsid w:val="0039709B"/>
    <w:rsid w:val="003A27FF"/>
    <w:rsid w:val="003A3A2C"/>
    <w:rsid w:val="003A47E0"/>
    <w:rsid w:val="003A4DD3"/>
    <w:rsid w:val="003A72A1"/>
    <w:rsid w:val="003B2490"/>
    <w:rsid w:val="003B49A3"/>
    <w:rsid w:val="003C1D49"/>
    <w:rsid w:val="003C30B9"/>
    <w:rsid w:val="003C701B"/>
    <w:rsid w:val="003C7320"/>
    <w:rsid w:val="003D0218"/>
    <w:rsid w:val="003D4151"/>
    <w:rsid w:val="003D72DA"/>
    <w:rsid w:val="003D7B38"/>
    <w:rsid w:val="003E4FFF"/>
    <w:rsid w:val="003F1F97"/>
    <w:rsid w:val="003F653C"/>
    <w:rsid w:val="003F7348"/>
    <w:rsid w:val="0041048F"/>
    <w:rsid w:val="00426A9A"/>
    <w:rsid w:val="00430B02"/>
    <w:rsid w:val="00430E2E"/>
    <w:rsid w:val="00434A75"/>
    <w:rsid w:val="00436D6A"/>
    <w:rsid w:val="00437D59"/>
    <w:rsid w:val="004503A5"/>
    <w:rsid w:val="004519F1"/>
    <w:rsid w:val="0045482C"/>
    <w:rsid w:val="004567BF"/>
    <w:rsid w:val="00457F5D"/>
    <w:rsid w:val="004610A4"/>
    <w:rsid w:val="00476901"/>
    <w:rsid w:val="00477640"/>
    <w:rsid w:val="00491036"/>
    <w:rsid w:val="00493F10"/>
    <w:rsid w:val="004953F5"/>
    <w:rsid w:val="004A6352"/>
    <w:rsid w:val="004B29FF"/>
    <w:rsid w:val="004C217A"/>
    <w:rsid w:val="004C3A80"/>
    <w:rsid w:val="004C7868"/>
    <w:rsid w:val="004D2323"/>
    <w:rsid w:val="004D5680"/>
    <w:rsid w:val="004D6105"/>
    <w:rsid w:val="004F030B"/>
    <w:rsid w:val="004F6ED4"/>
    <w:rsid w:val="00501D9D"/>
    <w:rsid w:val="0050359F"/>
    <w:rsid w:val="00503A3E"/>
    <w:rsid w:val="00511FB8"/>
    <w:rsid w:val="005150C6"/>
    <w:rsid w:val="005157B0"/>
    <w:rsid w:val="00516148"/>
    <w:rsid w:val="00517BE5"/>
    <w:rsid w:val="005233E6"/>
    <w:rsid w:val="005235D6"/>
    <w:rsid w:val="005254B8"/>
    <w:rsid w:val="00527F02"/>
    <w:rsid w:val="00537CCF"/>
    <w:rsid w:val="00542823"/>
    <w:rsid w:val="005448E7"/>
    <w:rsid w:val="00565FF8"/>
    <w:rsid w:val="005670F0"/>
    <w:rsid w:val="00572653"/>
    <w:rsid w:val="00573455"/>
    <w:rsid w:val="005758DC"/>
    <w:rsid w:val="00576FC7"/>
    <w:rsid w:val="005803E2"/>
    <w:rsid w:val="00582B29"/>
    <w:rsid w:val="005835B5"/>
    <w:rsid w:val="0058440A"/>
    <w:rsid w:val="00586AAD"/>
    <w:rsid w:val="00591983"/>
    <w:rsid w:val="00593E7D"/>
    <w:rsid w:val="00595397"/>
    <w:rsid w:val="005961A4"/>
    <w:rsid w:val="005A382B"/>
    <w:rsid w:val="005A6B91"/>
    <w:rsid w:val="005B67EB"/>
    <w:rsid w:val="005C3BF6"/>
    <w:rsid w:val="005D200A"/>
    <w:rsid w:val="005D6A1D"/>
    <w:rsid w:val="005E2BC1"/>
    <w:rsid w:val="005E430A"/>
    <w:rsid w:val="005E487B"/>
    <w:rsid w:val="005E712E"/>
    <w:rsid w:val="00601F66"/>
    <w:rsid w:val="006055F7"/>
    <w:rsid w:val="006113D2"/>
    <w:rsid w:val="00620FA2"/>
    <w:rsid w:val="00624A42"/>
    <w:rsid w:val="006310B0"/>
    <w:rsid w:val="006311D6"/>
    <w:rsid w:val="00635BA1"/>
    <w:rsid w:val="0065464F"/>
    <w:rsid w:val="0065522F"/>
    <w:rsid w:val="006624B7"/>
    <w:rsid w:val="00665E8F"/>
    <w:rsid w:val="00673F7B"/>
    <w:rsid w:val="00677FBF"/>
    <w:rsid w:val="00691419"/>
    <w:rsid w:val="00695D71"/>
    <w:rsid w:val="006969B4"/>
    <w:rsid w:val="006A30F7"/>
    <w:rsid w:val="006A348F"/>
    <w:rsid w:val="006C42AD"/>
    <w:rsid w:val="006C482B"/>
    <w:rsid w:val="006C6848"/>
    <w:rsid w:val="006D130A"/>
    <w:rsid w:val="006D240B"/>
    <w:rsid w:val="006D29AC"/>
    <w:rsid w:val="006F0E0D"/>
    <w:rsid w:val="006F2D68"/>
    <w:rsid w:val="006F4EF5"/>
    <w:rsid w:val="00700019"/>
    <w:rsid w:val="00707188"/>
    <w:rsid w:val="00710BC8"/>
    <w:rsid w:val="00712916"/>
    <w:rsid w:val="007130DB"/>
    <w:rsid w:val="007224EB"/>
    <w:rsid w:val="0072264B"/>
    <w:rsid w:val="00725345"/>
    <w:rsid w:val="00730EBD"/>
    <w:rsid w:val="00735FA3"/>
    <w:rsid w:val="00737F07"/>
    <w:rsid w:val="00741973"/>
    <w:rsid w:val="00741CC0"/>
    <w:rsid w:val="00743328"/>
    <w:rsid w:val="0075541F"/>
    <w:rsid w:val="00755457"/>
    <w:rsid w:val="007711BD"/>
    <w:rsid w:val="00777E2D"/>
    <w:rsid w:val="007818AC"/>
    <w:rsid w:val="007846D8"/>
    <w:rsid w:val="00790315"/>
    <w:rsid w:val="00793369"/>
    <w:rsid w:val="0079388C"/>
    <w:rsid w:val="00795D27"/>
    <w:rsid w:val="007B512F"/>
    <w:rsid w:val="007B5308"/>
    <w:rsid w:val="007C0A61"/>
    <w:rsid w:val="007C4AE1"/>
    <w:rsid w:val="007D1064"/>
    <w:rsid w:val="007E7F6D"/>
    <w:rsid w:val="007F48A1"/>
    <w:rsid w:val="007F7512"/>
    <w:rsid w:val="008016B1"/>
    <w:rsid w:val="00810894"/>
    <w:rsid w:val="008143AB"/>
    <w:rsid w:val="00816B03"/>
    <w:rsid w:val="00823699"/>
    <w:rsid w:val="00830869"/>
    <w:rsid w:val="0083345F"/>
    <w:rsid w:val="00833877"/>
    <w:rsid w:val="00835388"/>
    <w:rsid w:val="00835D80"/>
    <w:rsid w:val="00836667"/>
    <w:rsid w:val="00842221"/>
    <w:rsid w:val="008457EE"/>
    <w:rsid w:val="00845B79"/>
    <w:rsid w:val="008512F8"/>
    <w:rsid w:val="00866D0F"/>
    <w:rsid w:val="008721E8"/>
    <w:rsid w:val="00874FE5"/>
    <w:rsid w:val="00881177"/>
    <w:rsid w:val="008A4F8E"/>
    <w:rsid w:val="008A7B93"/>
    <w:rsid w:val="008B493D"/>
    <w:rsid w:val="008B77EE"/>
    <w:rsid w:val="008C2F11"/>
    <w:rsid w:val="008D43DE"/>
    <w:rsid w:val="008D4820"/>
    <w:rsid w:val="008D4D92"/>
    <w:rsid w:val="008D78B9"/>
    <w:rsid w:val="008E11EE"/>
    <w:rsid w:val="008E320C"/>
    <w:rsid w:val="008E3F85"/>
    <w:rsid w:val="008E4A60"/>
    <w:rsid w:val="008F7F3C"/>
    <w:rsid w:val="009006D6"/>
    <w:rsid w:val="009051E8"/>
    <w:rsid w:val="00914156"/>
    <w:rsid w:val="00916FF8"/>
    <w:rsid w:val="00922093"/>
    <w:rsid w:val="00930C85"/>
    <w:rsid w:val="00933A69"/>
    <w:rsid w:val="00935B23"/>
    <w:rsid w:val="00936688"/>
    <w:rsid w:val="00936962"/>
    <w:rsid w:val="00937281"/>
    <w:rsid w:val="009416AD"/>
    <w:rsid w:val="0095085F"/>
    <w:rsid w:val="00956F2F"/>
    <w:rsid w:val="0095772C"/>
    <w:rsid w:val="00961C07"/>
    <w:rsid w:val="00965F0E"/>
    <w:rsid w:val="00967205"/>
    <w:rsid w:val="00971A32"/>
    <w:rsid w:val="00972E7B"/>
    <w:rsid w:val="009749EF"/>
    <w:rsid w:val="00991EB5"/>
    <w:rsid w:val="009A3221"/>
    <w:rsid w:val="009A4622"/>
    <w:rsid w:val="009B38DA"/>
    <w:rsid w:val="009B6BDA"/>
    <w:rsid w:val="009C511F"/>
    <w:rsid w:val="009E2B87"/>
    <w:rsid w:val="009E2EA2"/>
    <w:rsid w:val="009E4266"/>
    <w:rsid w:val="009E44C5"/>
    <w:rsid w:val="009E5D7C"/>
    <w:rsid w:val="009F16F0"/>
    <w:rsid w:val="009F2F53"/>
    <w:rsid w:val="009F4187"/>
    <w:rsid w:val="009F61C4"/>
    <w:rsid w:val="00A01299"/>
    <w:rsid w:val="00A013D0"/>
    <w:rsid w:val="00A05094"/>
    <w:rsid w:val="00A127D4"/>
    <w:rsid w:val="00A12E0F"/>
    <w:rsid w:val="00A17599"/>
    <w:rsid w:val="00A20586"/>
    <w:rsid w:val="00A20CCA"/>
    <w:rsid w:val="00A23BC0"/>
    <w:rsid w:val="00A30C99"/>
    <w:rsid w:val="00A34091"/>
    <w:rsid w:val="00A4334D"/>
    <w:rsid w:val="00A4342A"/>
    <w:rsid w:val="00A45DFB"/>
    <w:rsid w:val="00A46BF1"/>
    <w:rsid w:val="00A51FAE"/>
    <w:rsid w:val="00A545C8"/>
    <w:rsid w:val="00A57E30"/>
    <w:rsid w:val="00A6346B"/>
    <w:rsid w:val="00A67FEA"/>
    <w:rsid w:val="00A80845"/>
    <w:rsid w:val="00A8556F"/>
    <w:rsid w:val="00A87586"/>
    <w:rsid w:val="00AA187C"/>
    <w:rsid w:val="00AA4755"/>
    <w:rsid w:val="00AB69F7"/>
    <w:rsid w:val="00AC3648"/>
    <w:rsid w:val="00AC7857"/>
    <w:rsid w:val="00AD097B"/>
    <w:rsid w:val="00AD64B9"/>
    <w:rsid w:val="00AD7731"/>
    <w:rsid w:val="00AE022B"/>
    <w:rsid w:val="00AF3E55"/>
    <w:rsid w:val="00B009CC"/>
    <w:rsid w:val="00B027B2"/>
    <w:rsid w:val="00B0699F"/>
    <w:rsid w:val="00B0782A"/>
    <w:rsid w:val="00B132E0"/>
    <w:rsid w:val="00B304E2"/>
    <w:rsid w:val="00B3052A"/>
    <w:rsid w:val="00B35C33"/>
    <w:rsid w:val="00B476B8"/>
    <w:rsid w:val="00B57EE2"/>
    <w:rsid w:val="00B62B8C"/>
    <w:rsid w:val="00B63343"/>
    <w:rsid w:val="00B8156A"/>
    <w:rsid w:val="00B87FF7"/>
    <w:rsid w:val="00BA0B08"/>
    <w:rsid w:val="00BA3304"/>
    <w:rsid w:val="00BA76EB"/>
    <w:rsid w:val="00BB2D76"/>
    <w:rsid w:val="00BC0A92"/>
    <w:rsid w:val="00BC0E82"/>
    <w:rsid w:val="00BD0C63"/>
    <w:rsid w:val="00BD40F9"/>
    <w:rsid w:val="00BD42FF"/>
    <w:rsid w:val="00BD57E0"/>
    <w:rsid w:val="00BF25B5"/>
    <w:rsid w:val="00C003F4"/>
    <w:rsid w:val="00C00CA6"/>
    <w:rsid w:val="00C04D18"/>
    <w:rsid w:val="00C2174C"/>
    <w:rsid w:val="00C22C0C"/>
    <w:rsid w:val="00C37A2C"/>
    <w:rsid w:val="00C41C86"/>
    <w:rsid w:val="00C51063"/>
    <w:rsid w:val="00C63A6C"/>
    <w:rsid w:val="00C64BE6"/>
    <w:rsid w:val="00C64F11"/>
    <w:rsid w:val="00C74E50"/>
    <w:rsid w:val="00C76E2D"/>
    <w:rsid w:val="00C87282"/>
    <w:rsid w:val="00C977DD"/>
    <w:rsid w:val="00CA13AF"/>
    <w:rsid w:val="00CA1444"/>
    <w:rsid w:val="00CA52DF"/>
    <w:rsid w:val="00CB1590"/>
    <w:rsid w:val="00CB3F85"/>
    <w:rsid w:val="00CB54E3"/>
    <w:rsid w:val="00CB6ED7"/>
    <w:rsid w:val="00CB7600"/>
    <w:rsid w:val="00CC0AB0"/>
    <w:rsid w:val="00CC0E9D"/>
    <w:rsid w:val="00CC1FFD"/>
    <w:rsid w:val="00CC3639"/>
    <w:rsid w:val="00CC4F88"/>
    <w:rsid w:val="00CC7701"/>
    <w:rsid w:val="00CD3738"/>
    <w:rsid w:val="00CE2B8E"/>
    <w:rsid w:val="00CE41BC"/>
    <w:rsid w:val="00CF0602"/>
    <w:rsid w:val="00CF7CF7"/>
    <w:rsid w:val="00D00B1D"/>
    <w:rsid w:val="00D00CB7"/>
    <w:rsid w:val="00D036EA"/>
    <w:rsid w:val="00D03717"/>
    <w:rsid w:val="00D04FBD"/>
    <w:rsid w:val="00D111D5"/>
    <w:rsid w:val="00D12A5E"/>
    <w:rsid w:val="00D22F3A"/>
    <w:rsid w:val="00D25F16"/>
    <w:rsid w:val="00D31380"/>
    <w:rsid w:val="00D33C8B"/>
    <w:rsid w:val="00D433AD"/>
    <w:rsid w:val="00D43A2E"/>
    <w:rsid w:val="00D43CCA"/>
    <w:rsid w:val="00D50BAC"/>
    <w:rsid w:val="00D545A7"/>
    <w:rsid w:val="00D676F1"/>
    <w:rsid w:val="00D67DB9"/>
    <w:rsid w:val="00D73FFF"/>
    <w:rsid w:val="00D81CC3"/>
    <w:rsid w:val="00D87868"/>
    <w:rsid w:val="00D878F5"/>
    <w:rsid w:val="00D92FE4"/>
    <w:rsid w:val="00DA1ACC"/>
    <w:rsid w:val="00DA241B"/>
    <w:rsid w:val="00DA2B7F"/>
    <w:rsid w:val="00DA68BC"/>
    <w:rsid w:val="00DB1EA3"/>
    <w:rsid w:val="00DB454E"/>
    <w:rsid w:val="00DB504F"/>
    <w:rsid w:val="00DC283A"/>
    <w:rsid w:val="00DC60F8"/>
    <w:rsid w:val="00DD5C3D"/>
    <w:rsid w:val="00DE750D"/>
    <w:rsid w:val="00E03B45"/>
    <w:rsid w:val="00E0527C"/>
    <w:rsid w:val="00E05915"/>
    <w:rsid w:val="00E05D24"/>
    <w:rsid w:val="00E062B3"/>
    <w:rsid w:val="00E11BDF"/>
    <w:rsid w:val="00E1785F"/>
    <w:rsid w:val="00E21CA9"/>
    <w:rsid w:val="00E25467"/>
    <w:rsid w:val="00E31063"/>
    <w:rsid w:val="00E36FE9"/>
    <w:rsid w:val="00E408CB"/>
    <w:rsid w:val="00E40CEE"/>
    <w:rsid w:val="00E43816"/>
    <w:rsid w:val="00E473D3"/>
    <w:rsid w:val="00E51407"/>
    <w:rsid w:val="00E51E57"/>
    <w:rsid w:val="00E54539"/>
    <w:rsid w:val="00E62707"/>
    <w:rsid w:val="00E666CB"/>
    <w:rsid w:val="00E73E98"/>
    <w:rsid w:val="00E75223"/>
    <w:rsid w:val="00E75C72"/>
    <w:rsid w:val="00E809AE"/>
    <w:rsid w:val="00E84690"/>
    <w:rsid w:val="00E8719F"/>
    <w:rsid w:val="00E90D72"/>
    <w:rsid w:val="00E92892"/>
    <w:rsid w:val="00E93161"/>
    <w:rsid w:val="00E95DDA"/>
    <w:rsid w:val="00EA0BE1"/>
    <w:rsid w:val="00EA137C"/>
    <w:rsid w:val="00EA2655"/>
    <w:rsid w:val="00EA40B4"/>
    <w:rsid w:val="00EB3DB2"/>
    <w:rsid w:val="00EC0BA4"/>
    <w:rsid w:val="00EC23AC"/>
    <w:rsid w:val="00EC2992"/>
    <w:rsid w:val="00EC29A1"/>
    <w:rsid w:val="00EC34DB"/>
    <w:rsid w:val="00EC538B"/>
    <w:rsid w:val="00EC642F"/>
    <w:rsid w:val="00ED46A4"/>
    <w:rsid w:val="00ED5AEB"/>
    <w:rsid w:val="00ED6FD9"/>
    <w:rsid w:val="00ED72F8"/>
    <w:rsid w:val="00EE3810"/>
    <w:rsid w:val="00EE56B7"/>
    <w:rsid w:val="00EE63D7"/>
    <w:rsid w:val="00EE7ABF"/>
    <w:rsid w:val="00EF0751"/>
    <w:rsid w:val="00EF6B7A"/>
    <w:rsid w:val="00F22F41"/>
    <w:rsid w:val="00F36149"/>
    <w:rsid w:val="00F461CC"/>
    <w:rsid w:val="00F51E1D"/>
    <w:rsid w:val="00F531CA"/>
    <w:rsid w:val="00F5557A"/>
    <w:rsid w:val="00F63C3B"/>
    <w:rsid w:val="00F70FEC"/>
    <w:rsid w:val="00F7244A"/>
    <w:rsid w:val="00F743BC"/>
    <w:rsid w:val="00F84974"/>
    <w:rsid w:val="00F959DB"/>
    <w:rsid w:val="00FA0085"/>
    <w:rsid w:val="00FA4213"/>
    <w:rsid w:val="00FA789A"/>
    <w:rsid w:val="00FB0D8A"/>
    <w:rsid w:val="00FC0252"/>
    <w:rsid w:val="00FC5790"/>
    <w:rsid w:val="00FD1D24"/>
    <w:rsid w:val="00FD30C6"/>
    <w:rsid w:val="00FE3C24"/>
    <w:rsid w:val="00FF70DE"/>
    <w:rsid w:val="00FF77F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9EDC74B-97AC-4594-8A2E-32E2EC118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0">
    <w:name w:val="Ruller4"/>
    <w:basedOn w:val="a"/>
    <w:link w:val="Ruller41"/>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0"/>
    <w:next w:val="Ruller40"/>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
    <w:name w:val="Ruller 4 ממוספר"/>
    <w:basedOn w:val="Ruller40"/>
    <w:next w:val="Ruller40"/>
    <w:rsid w:val="00D73FFF"/>
    <w:pPr>
      <w:numPr>
        <w:numId w:val="11"/>
      </w:numPr>
    </w:pPr>
    <w:rPr>
      <w:rFonts w:ascii="Garamond" w:hAnsi="Garamond"/>
      <w:sz w:val="24"/>
    </w:rPr>
  </w:style>
  <w:style w:type="character" w:customStyle="1" w:styleId="Ruller41">
    <w:name w:val="Ruller4 תו"/>
    <w:basedOn w:val="a0"/>
    <w:link w:val="Ruller40"/>
    <w:locked/>
    <w:rsid w:val="00D73FFF"/>
    <w:rPr>
      <w:rFonts w:ascii="Arial TUR" w:hAnsi="Arial TUR" w:cs="FrankRuehl"/>
      <w:spacing w:val="10"/>
      <w:sz w:val="22"/>
      <w:szCs w:val="28"/>
    </w:rPr>
  </w:style>
  <w:style w:type="paragraph" w:customStyle="1" w:styleId="p00">
    <w:name w:val="p00"/>
    <w:basedOn w:val="a"/>
    <w:rsid w:val="00D433AD"/>
    <w:pPr>
      <w:overflowPunct/>
      <w:autoSpaceDE/>
      <w:autoSpaceDN/>
      <w:bidi w:val="0"/>
      <w:adjustRightInd/>
      <w:spacing w:before="100" w:beforeAutospacing="1" w:after="100" w:afterAutospacing="1"/>
      <w:textAlignment w:val="auto"/>
    </w:pPr>
    <w:rPr>
      <w:rFonts w:cs="Times New Roman"/>
      <w:sz w:val="24"/>
    </w:rPr>
  </w:style>
  <w:style w:type="character" w:customStyle="1" w:styleId="big-number">
    <w:name w:val="big-number"/>
    <w:basedOn w:val="a0"/>
    <w:rsid w:val="00D433AD"/>
  </w:style>
  <w:style w:type="character" w:customStyle="1" w:styleId="default">
    <w:name w:val="default"/>
    <w:basedOn w:val="a0"/>
    <w:rsid w:val="00D433AD"/>
  </w:style>
  <w:style w:type="paragraph" w:customStyle="1" w:styleId="p01">
    <w:name w:val="p01"/>
    <w:basedOn w:val="a"/>
    <w:rsid w:val="003F7348"/>
    <w:pPr>
      <w:overflowPunct/>
      <w:autoSpaceDE/>
      <w:autoSpaceDN/>
      <w:bidi w:val="0"/>
      <w:adjustRightInd/>
      <w:spacing w:before="100" w:beforeAutospacing="1" w:after="100" w:afterAutospacing="1"/>
      <w:textAlignment w:val="auto"/>
    </w:pPr>
    <w:rPr>
      <w:rFonts w:cs="Times New Roman"/>
      <w:sz w:val="24"/>
    </w:rPr>
  </w:style>
  <w:style w:type="paragraph" w:customStyle="1" w:styleId="p22">
    <w:name w:val="p22"/>
    <w:basedOn w:val="a"/>
    <w:rsid w:val="003F7348"/>
    <w:pPr>
      <w:overflowPunct/>
      <w:autoSpaceDE/>
      <w:autoSpaceDN/>
      <w:bidi w:val="0"/>
      <w:adjustRightInd/>
      <w:spacing w:before="100" w:beforeAutospacing="1" w:after="100" w:afterAutospacing="1"/>
      <w:textAlignment w:val="auto"/>
    </w:pPr>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37323">
      <w:bodyDiv w:val="1"/>
      <w:marLeft w:val="0"/>
      <w:marRight w:val="0"/>
      <w:marTop w:val="0"/>
      <w:marBottom w:val="0"/>
      <w:divBdr>
        <w:top w:val="none" w:sz="0" w:space="0" w:color="auto"/>
        <w:left w:val="none" w:sz="0" w:space="0" w:color="auto"/>
        <w:bottom w:val="none" w:sz="0" w:space="0" w:color="auto"/>
        <w:right w:val="none" w:sz="0" w:space="0" w:color="auto"/>
      </w:divBdr>
    </w:div>
    <w:div w:id="1674643867">
      <w:bodyDiv w:val="1"/>
      <w:marLeft w:val="0"/>
      <w:marRight w:val="0"/>
      <w:marTop w:val="0"/>
      <w:marBottom w:val="0"/>
      <w:divBdr>
        <w:top w:val="none" w:sz="0" w:space="0" w:color="auto"/>
        <w:left w:val="none" w:sz="0" w:space="0" w:color="auto"/>
        <w:bottom w:val="none" w:sz="0" w:space="0" w:color="auto"/>
        <w:right w:val="none" w:sz="0" w:space="0" w:color="auto"/>
      </w:divBdr>
    </w:div>
    <w:div w:id="211327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safrut/bookgroup/225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preme.court.gov.i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7550</Words>
  <Characters>37752</Characters>
  <Application>Microsoft Office Word</Application>
  <DocSecurity>0</DocSecurity>
  <Lines>314</Lines>
  <Paragraphs>90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45212</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אסתר טטרואשילי</dc:creator>
  <cp:keywords/>
  <dc:description/>
  <cp:lastModifiedBy>אסתר טטרואשילי</cp:lastModifiedBy>
  <cp:revision>2</cp:revision>
  <cp:lastPrinted>2023-06-18T05:02:00Z</cp:lastPrinted>
  <dcterms:created xsi:type="dcterms:W3CDTF">2023-06-18T07:36:00Z</dcterms:created>
  <dcterms:modified xsi:type="dcterms:W3CDTF">2023-06-18T07:36:00Z</dcterms:modified>
</cp:coreProperties>
</file>